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7AC" w:rsidRDefault="00BD27AC" w:rsidP="001D5F64">
      <w:pPr>
        <w:jc w:val="center"/>
        <w:rPr>
          <w:sz w:val="28"/>
          <w:szCs w:val="28"/>
        </w:rPr>
      </w:pPr>
      <w:r>
        <w:rPr>
          <w:sz w:val="28"/>
          <w:szCs w:val="28"/>
        </w:rPr>
        <w:t>МИНИСТЕРСТВО ОБРАЗОВАНИЯ И НАУКИ</w:t>
      </w:r>
    </w:p>
    <w:p w:rsidR="00AB0EC7" w:rsidRPr="00AB0EC7" w:rsidRDefault="00AB0EC7" w:rsidP="00AB0EC7">
      <w:pPr>
        <w:jc w:val="center"/>
        <w:rPr>
          <w:sz w:val="28"/>
          <w:szCs w:val="28"/>
        </w:rPr>
      </w:pPr>
    </w:p>
    <w:p w:rsidR="00AB0EC7" w:rsidRPr="00AB0EC7" w:rsidRDefault="00AB0EC7" w:rsidP="00AB0EC7">
      <w:pPr>
        <w:jc w:val="center"/>
        <w:rPr>
          <w:b/>
          <w:bCs/>
          <w:sz w:val="28"/>
          <w:szCs w:val="28"/>
        </w:rPr>
      </w:pPr>
      <w:r w:rsidRPr="00AB0EC7">
        <w:rPr>
          <w:b/>
          <w:bCs/>
          <w:sz w:val="28"/>
          <w:szCs w:val="28"/>
        </w:rPr>
        <w:t>Департамент внутренней и кадровой политики Белгородской области</w:t>
      </w:r>
    </w:p>
    <w:p w:rsidR="00AB0EC7" w:rsidRPr="00AB0EC7" w:rsidRDefault="00AB0EC7" w:rsidP="00AB0EC7">
      <w:pPr>
        <w:jc w:val="center"/>
        <w:rPr>
          <w:b/>
          <w:bCs/>
          <w:sz w:val="28"/>
          <w:szCs w:val="28"/>
        </w:rPr>
      </w:pPr>
      <w:r w:rsidRPr="00AB0EC7">
        <w:rPr>
          <w:b/>
          <w:bCs/>
          <w:sz w:val="28"/>
          <w:szCs w:val="28"/>
        </w:rPr>
        <w:t xml:space="preserve">Областное государственное автономное </w:t>
      </w:r>
      <w:r w:rsidR="00E9114F">
        <w:rPr>
          <w:b/>
          <w:bCs/>
          <w:sz w:val="28"/>
          <w:szCs w:val="28"/>
        </w:rPr>
        <w:t>профессиональное</w:t>
      </w:r>
      <w:r w:rsidR="00906D10">
        <w:rPr>
          <w:b/>
          <w:bCs/>
          <w:sz w:val="28"/>
          <w:szCs w:val="28"/>
        </w:rPr>
        <w:t xml:space="preserve"> </w:t>
      </w:r>
      <w:r w:rsidRPr="00AB0EC7">
        <w:rPr>
          <w:b/>
          <w:bCs/>
          <w:sz w:val="28"/>
          <w:szCs w:val="28"/>
        </w:rPr>
        <w:t>образовательно</w:t>
      </w:r>
      <w:r w:rsidR="00411AD8">
        <w:rPr>
          <w:b/>
          <w:bCs/>
          <w:sz w:val="28"/>
          <w:szCs w:val="28"/>
        </w:rPr>
        <w:t>е</w:t>
      </w:r>
      <w:r w:rsidRPr="00AB0EC7">
        <w:rPr>
          <w:b/>
          <w:bCs/>
          <w:sz w:val="28"/>
          <w:szCs w:val="28"/>
        </w:rPr>
        <w:t xml:space="preserve"> учреждение  </w:t>
      </w:r>
    </w:p>
    <w:p w:rsidR="00AB0EC7" w:rsidRPr="00AB0EC7" w:rsidRDefault="00AB0EC7" w:rsidP="00AB0EC7">
      <w:pPr>
        <w:jc w:val="center"/>
        <w:rPr>
          <w:b/>
          <w:bCs/>
          <w:sz w:val="28"/>
          <w:szCs w:val="28"/>
        </w:rPr>
      </w:pPr>
      <w:r w:rsidRPr="00AB0EC7">
        <w:rPr>
          <w:b/>
          <w:bCs/>
          <w:sz w:val="28"/>
          <w:szCs w:val="28"/>
        </w:rPr>
        <w:t>“Губкинский горно-политехнический колледж”</w:t>
      </w:r>
    </w:p>
    <w:p w:rsidR="00BD27AC" w:rsidRDefault="00BD27AC" w:rsidP="001D5F64">
      <w:pPr>
        <w:jc w:val="center"/>
        <w:rPr>
          <w:bCs/>
          <w:sz w:val="28"/>
          <w:szCs w:val="28"/>
        </w:rPr>
      </w:pPr>
    </w:p>
    <w:p w:rsidR="00BD27AC" w:rsidRPr="00E54D98" w:rsidRDefault="00BD27AC" w:rsidP="001D5F64">
      <w:pPr>
        <w:suppressLineNumbers/>
        <w:rPr>
          <w:sz w:val="16"/>
          <w:szCs w:val="16"/>
        </w:rPr>
      </w:pPr>
    </w:p>
    <w:tbl>
      <w:tblPr>
        <w:tblW w:w="0" w:type="auto"/>
        <w:tblInd w:w="5074" w:type="dxa"/>
        <w:tblLook w:val="01E0"/>
      </w:tblPr>
      <w:tblGrid>
        <w:gridCol w:w="5143"/>
      </w:tblGrid>
      <w:tr w:rsidR="00BD27AC" w:rsidRPr="00A66044" w:rsidTr="007F4D42">
        <w:tc>
          <w:tcPr>
            <w:tcW w:w="5143" w:type="dxa"/>
          </w:tcPr>
          <w:p w:rsidR="00BD27AC" w:rsidRDefault="00BD27AC" w:rsidP="007F4D42">
            <w:pPr>
              <w:ind w:hanging="18"/>
              <w:jc w:val="right"/>
              <w:rPr>
                <w:caps/>
                <w:sz w:val="28"/>
                <w:szCs w:val="28"/>
              </w:rPr>
            </w:pPr>
            <w:r>
              <w:rPr>
                <w:caps/>
                <w:sz w:val="28"/>
                <w:szCs w:val="28"/>
              </w:rPr>
              <w:t>УтверждЕН</w:t>
            </w:r>
          </w:p>
          <w:p w:rsidR="00BD27AC" w:rsidRDefault="00BD27AC" w:rsidP="007F4D42">
            <w:pPr>
              <w:jc w:val="right"/>
              <w:rPr>
                <w:sz w:val="28"/>
                <w:szCs w:val="28"/>
              </w:rPr>
            </w:pPr>
            <w:r>
              <w:rPr>
                <w:sz w:val="28"/>
                <w:szCs w:val="28"/>
              </w:rPr>
              <w:t xml:space="preserve">на заседании </w:t>
            </w:r>
            <w:r w:rsidR="008D0DCD">
              <w:rPr>
                <w:sz w:val="28"/>
                <w:szCs w:val="28"/>
              </w:rPr>
              <w:t xml:space="preserve">ПЦК </w:t>
            </w:r>
            <w:r w:rsidRPr="00A66044">
              <w:rPr>
                <w:sz w:val="28"/>
                <w:szCs w:val="28"/>
              </w:rPr>
              <w:t>«</w:t>
            </w:r>
            <w:r w:rsidR="00906D10">
              <w:rPr>
                <w:sz w:val="28"/>
                <w:szCs w:val="28"/>
                <w:u w:val="single"/>
              </w:rPr>
              <w:t>_</w:t>
            </w:r>
            <w:r w:rsidR="00936EF7">
              <w:rPr>
                <w:sz w:val="28"/>
                <w:szCs w:val="28"/>
                <w:u w:val="single"/>
              </w:rPr>
              <w:t>31</w:t>
            </w:r>
            <w:r w:rsidR="00906D10">
              <w:rPr>
                <w:sz w:val="28"/>
                <w:szCs w:val="28"/>
                <w:u w:val="single"/>
              </w:rPr>
              <w:t>_</w:t>
            </w:r>
            <w:r w:rsidRPr="00A66044">
              <w:rPr>
                <w:sz w:val="28"/>
                <w:szCs w:val="28"/>
              </w:rPr>
              <w:t>»</w:t>
            </w:r>
            <w:r w:rsidR="00936EF7">
              <w:rPr>
                <w:sz w:val="28"/>
                <w:szCs w:val="28"/>
              </w:rPr>
              <w:t xml:space="preserve">08  </w:t>
            </w:r>
            <w:r>
              <w:rPr>
                <w:sz w:val="28"/>
                <w:szCs w:val="28"/>
              </w:rPr>
              <w:t>20</w:t>
            </w:r>
            <w:r w:rsidR="00936EF7">
              <w:rPr>
                <w:sz w:val="28"/>
                <w:szCs w:val="28"/>
              </w:rPr>
              <w:t>20</w:t>
            </w:r>
            <w:r>
              <w:rPr>
                <w:sz w:val="28"/>
                <w:szCs w:val="28"/>
              </w:rPr>
              <w:t xml:space="preserve"> г., протокол №_</w:t>
            </w:r>
            <w:r w:rsidR="008D0DCD">
              <w:rPr>
                <w:sz w:val="28"/>
                <w:szCs w:val="28"/>
              </w:rPr>
              <w:t>1</w:t>
            </w:r>
            <w:r>
              <w:rPr>
                <w:sz w:val="28"/>
                <w:szCs w:val="28"/>
              </w:rPr>
              <w:t>_</w:t>
            </w:r>
          </w:p>
          <w:p w:rsidR="00BD27AC" w:rsidRDefault="00BD27AC" w:rsidP="007F4D42">
            <w:pPr>
              <w:jc w:val="right"/>
              <w:rPr>
                <w:sz w:val="28"/>
                <w:szCs w:val="28"/>
              </w:rPr>
            </w:pPr>
            <w:r>
              <w:rPr>
                <w:sz w:val="28"/>
                <w:szCs w:val="28"/>
              </w:rPr>
              <w:t>Председатель методического совета</w:t>
            </w:r>
          </w:p>
          <w:p w:rsidR="00BD27AC" w:rsidRDefault="00BD27AC" w:rsidP="007F4D42">
            <w:pPr>
              <w:jc w:val="right"/>
              <w:rPr>
                <w:sz w:val="28"/>
                <w:szCs w:val="28"/>
              </w:rPr>
            </w:pPr>
            <w:r>
              <w:rPr>
                <w:sz w:val="28"/>
                <w:szCs w:val="28"/>
              </w:rPr>
              <w:t xml:space="preserve"> ____________________________ </w:t>
            </w:r>
          </w:p>
          <w:p w:rsidR="00BD27AC" w:rsidRPr="00A66044" w:rsidRDefault="00BD27AC" w:rsidP="007F4D42">
            <w:pPr>
              <w:jc w:val="right"/>
              <w:rPr>
                <w:caps/>
                <w:sz w:val="28"/>
                <w:szCs w:val="28"/>
              </w:rPr>
            </w:pPr>
            <w:r>
              <w:rPr>
                <w:sz w:val="28"/>
                <w:szCs w:val="28"/>
                <w:vertAlign w:val="superscript"/>
              </w:rPr>
              <w:t xml:space="preserve">                       (подпись)</w:t>
            </w:r>
          </w:p>
        </w:tc>
      </w:tr>
    </w:tbl>
    <w:p w:rsidR="00BD27AC" w:rsidRPr="00E54D98" w:rsidRDefault="00BD27AC" w:rsidP="001D5F64">
      <w:pPr>
        <w:suppressLineNumbers/>
        <w:tabs>
          <w:tab w:val="left" w:pos="7350"/>
        </w:tabs>
        <w:rPr>
          <w:sz w:val="16"/>
          <w:szCs w:val="16"/>
        </w:rPr>
      </w:pPr>
    </w:p>
    <w:p w:rsidR="00BD27AC" w:rsidRPr="00E54D98" w:rsidRDefault="00BD27AC" w:rsidP="001D5F64">
      <w:pPr>
        <w:jc w:val="center"/>
        <w:rPr>
          <w:sz w:val="16"/>
          <w:szCs w:val="16"/>
        </w:rPr>
      </w:pP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eastAsia="ar-SA"/>
        </w:rPr>
      </w:pPr>
      <w:r>
        <w:rPr>
          <w:b/>
          <w:caps/>
          <w:sz w:val="28"/>
          <w:szCs w:val="28"/>
          <w:lang w:eastAsia="ar-SA"/>
        </w:rPr>
        <w:t xml:space="preserve"> для </w:t>
      </w:r>
      <w:r w:rsidRPr="00F13AC4">
        <w:rPr>
          <w:b/>
          <w:caps/>
          <w:sz w:val="28"/>
          <w:szCs w:val="28"/>
          <w:lang w:eastAsia="ar-SA"/>
        </w:rPr>
        <w:t>ПРОФЕССИОНАЛЬНОГО МОДУЛЯ</w:t>
      </w:r>
    </w:p>
    <w:p w:rsidR="00F13AC4" w:rsidRPr="00F13AC4" w:rsidRDefault="00F13AC4"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lang w:eastAsia="ar-SA"/>
        </w:rPr>
      </w:pPr>
    </w:p>
    <w:p w:rsidR="00F13AC4" w:rsidRPr="00F13AC4" w:rsidRDefault="00B64AF7" w:rsidP="00F13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eastAsia="ar-SA"/>
        </w:rPr>
      </w:pPr>
      <w:r w:rsidRPr="00B64AF7">
        <w:rPr>
          <w:b/>
          <w:caps/>
          <w:sz w:val="28"/>
          <w:szCs w:val="28"/>
          <w:lang w:eastAsia="ar-SA"/>
        </w:rPr>
        <w:t>ОРГАНИЗАЦИЯ БЕЗОПАСНЫХ УСЛОВИЙ ТРУДА</w:t>
      </w:r>
    </w:p>
    <w:p w:rsidR="00BD27AC" w:rsidRDefault="00BD27AC" w:rsidP="001D5F64">
      <w:pPr>
        <w:keepNext/>
        <w:keepLines/>
        <w:suppressLineNumbers/>
        <w:suppressAutoHyphens/>
        <w:spacing w:line="360" w:lineRule="auto"/>
        <w:jc w:val="center"/>
        <w:rPr>
          <w:sz w:val="28"/>
          <w:szCs w:val="28"/>
          <w:lang w:eastAsia="ru-RU"/>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r>
        <w:rPr>
          <w:sz w:val="28"/>
          <w:szCs w:val="28"/>
        </w:rPr>
        <w:t>Губкин</w:t>
      </w:r>
      <w:r w:rsidR="008D0DCD">
        <w:rPr>
          <w:sz w:val="28"/>
          <w:szCs w:val="28"/>
        </w:rPr>
        <w:t>,</w:t>
      </w:r>
      <w:r>
        <w:rPr>
          <w:sz w:val="28"/>
          <w:szCs w:val="28"/>
        </w:rPr>
        <w:t xml:space="preserve"> 20</w:t>
      </w:r>
      <w:r w:rsidR="00936EF7">
        <w:rPr>
          <w:sz w:val="28"/>
          <w:szCs w:val="28"/>
        </w:rPr>
        <w:t>20</w:t>
      </w:r>
    </w:p>
    <w:p w:rsidR="00906D10" w:rsidRDefault="00906D10" w:rsidP="001D5F64">
      <w:pPr>
        <w:jc w:val="center"/>
        <w:rPr>
          <w:sz w:val="28"/>
          <w:szCs w:val="28"/>
        </w:rPr>
      </w:pPr>
    </w:p>
    <w:p w:rsidR="00906D10" w:rsidRDefault="00906D10" w:rsidP="001D5F64">
      <w:pPr>
        <w:jc w:val="center"/>
        <w:rPr>
          <w:sz w:val="28"/>
          <w:szCs w:val="28"/>
          <w:lang w:val="en-US"/>
        </w:rPr>
      </w:pPr>
    </w:p>
    <w:p w:rsidR="00C629BD" w:rsidRDefault="00C629BD" w:rsidP="001D5F64">
      <w:pPr>
        <w:jc w:val="center"/>
        <w:rPr>
          <w:sz w:val="28"/>
          <w:szCs w:val="28"/>
          <w:lang w:val="en-US"/>
        </w:rPr>
      </w:pPr>
    </w:p>
    <w:p w:rsidR="00C629BD" w:rsidRDefault="00C629BD" w:rsidP="001D5F64">
      <w:pPr>
        <w:jc w:val="center"/>
        <w:rPr>
          <w:sz w:val="28"/>
          <w:szCs w:val="28"/>
          <w:lang w:val="en-US"/>
        </w:rPr>
      </w:pPr>
    </w:p>
    <w:p w:rsidR="00C629BD" w:rsidRDefault="00C629BD" w:rsidP="001D5F64">
      <w:pPr>
        <w:jc w:val="center"/>
        <w:rPr>
          <w:sz w:val="28"/>
          <w:szCs w:val="28"/>
          <w:lang w:val="en-US"/>
        </w:rPr>
      </w:pPr>
    </w:p>
    <w:tbl>
      <w:tblPr>
        <w:tblW w:w="0" w:type="auto"/>
        <w:tblLook w:val="04A0"/>
      </w:tblPr>
      <w:tblGrid>
        <w:gridCol w:w="4981"/>
        <w:gridCol w:w="395"/>
        <w:gridCol w:w="4195"/>
      </w:tblGrid>
      <w:tr w:rsidR="00C629BD" w:rsidTr="00C629BD">
        <w:tc>
          <w:tcPr>
            <w:tcW w:w="4981" w:type="dxa"/>
          </w:tcPr>
          <w:p w:rsidR="00C629BD" w:rsidRDefault="00C629BD" w:rsidP="00C629BD">
            <w:pPr>
              <w:rPr>
                <w:caps/>
                <w:sz w:val="25"/>
                <w:szCs w:val="25"/>
                <w:lang w:eastAsia="ru-RU"/>
              </w:rPr>
            </w:pPr>
            <w:r>
              <w:rPr>
                <w:caps/>
                <w:sz w:val="25"/>
                <w:szCs w:val="25"/>
                <w:lang w:eastAsia="ru-RU"/>
              </w:rPr>
              <w:lastRenderedPageBreak/>
              <w:t>Рассмотрено и одобрено ПЦК</w:t>
            </w:r>
          </w:p>
          <w:p w:rsidR="00C629BD" w:rsidRDefault="00C629BD">
            <w:pPr>
              <w:rPr>
                <w:sz w:val="25"/>
                <w:szCs w:val="25"/>
                <w:lang w:eastAsia="ru-RU"/>
              </w:rPr>
            </w:pPr>
          </w:p>
          <w:p w:rsidR="00C629BD" w:rsidRDefault="00C629BD">
            <w:pPr>
              <w:rPr>
                <w:sz w:val="25"/>
                <w:szCs w:val="25"/>
                <w:lang w:eastAsia="ru-RU"/>
              </w:rPr>
            </w:pPr>
          </w:p>
          <w:p w:rsidR="00C629BD" w:rsidRDefault="00906D10">
            <w:pPr>
              <w:rPr>
                <w:sz w:val="25"/>
                <w:szCs w:val="25"/>
                <w:lang w:eastAsia="ru-RU"/>
              </w:rPr>
            </w:pPr>
            <w:r>
              <w:rPr>
                <w:sz w:val="25"/>
                <w:szCs w:val="25"/>
                <w:lang w:eastAsia="ru-RU"/>
              </w:rPr>
              <w:t>Протокол №___</w:t>
            </w:r>
            <w:r w:rsidR="00C629BD">
              <w:rPr>
                <w:sz w:val="25"/>
                <w:szCs w:val="25"/>
                <w:lang w:eastAsia="ru-RU"/>
              </w:rPr>
              <w:t>_______</w:t>
            </w:r>
          </w:p>
          <w:p w:rsidR="00C629BD" w:rsidRDefault="00C629BD">
            <w:pPr>
              <w:rPr>
                <w:sz w:val="25"/>
                <w:szCs w:val="25"/>
                <w:lang w:eastAsia="ru-RU"/>
              </w:rPr>
            </w:pPr>
            <w:r>
              <w:rPr>
                <w:sz w:val="25"/>
                <w:szCs w:val="25"/>
                <w:lang w:eastAsia="ru-RU"/>
              </w:rPr>
              <w:t xml:space="preserve">«__»  _____ </w:t>
            </w:r>
            <w:r w:rsidR="008F7A8B">
              <w:rPr>
                <w:sz w:val="25"/>
                <w:szCs w:val="25"/>
                <w:lang w:eastAsia="ru-RU"/>
              </w:rPr>
              <w:t>20</w:t>
            </w:r>
            <w:r w:rsidR="00936EF7">
              <w:rPr>
                <w:sz w:val="25"/>
                <w:szCs w:val="25"/>
                <w:lang w:eastAsia="ru-RU"/>
              </w:rPr>
              <w:t>20</w:t>
            </w:r>
            <w:r>
              <w:rPr>
                <w:sz w:val="25"/>
                <w:szCs w:val="25"/>
                <w:lang w:eastAsia="ru-RU"/>
              </w:rPr>
              <w:t>г</w:t>
            </w:r>
          </w:p>
          <w:p w:rsidR="00C629BD" w:rsidRDefault="00C629BD">
            <w:pPr>
              <w:rPr>
                <w:sz w:val="25"/>
                <w:szCs w:val="25"/>
                <w:lang w:eastAsia="ru-RU"/>
              </w:rPr>
            </w:pPr>
          </w:p>
          <w:p w:rsidR="00906D10" w:rsidRDefault="00906D10">
            <w:pPr>
              <w:rPr>
                <w:sz w:val="25"/>
                <w:szCs w:val="25"/>
                <w:lang w:eastAsia="ru-RU"/>
              </w:rPr>
            </w:pPr>
            <w:r>
              <w:rPr>
                <w:sz w:val="25"/>
                <w:szCs w:val="25"/>
                <w:lang w:eastAsia="ru-RU"/>
              </w:rPr>
              <w:t>Председатель ПЦК</w:t>
            </w:r>
          </w:p>
          <w:p w:rsidR="00C629BD" w:rsidRDefault="00906D10">
            <w:pPr>
              <w:rPr>
                <w:sz w:val="25"/>
                <w:szCs w:val="25"/>
                <w:lang w:eastAsia="ru-RU"/>
              </w:rPr>
            </w:pPr>
            <w:r>
              <w:rPr>
                <w:sz w:val="25"/>
                <w:szCs w:val="25"/>
                <w:lang w:eastAsia="ru-RU"/>
              </w:rPr>
              <w:t xml:space="preserve"> _______</w:t>
            </w:r>
            <w:r w:rsidR="00C629BD">
              <w:rPr>
                <w:sz w:val="25"/>
                <w:szCs w:val="25"/>
                <w:lang w:eastAsia="ru-RU"/>
              </w:rPr>
              <w:t xml:space="preserve"> </w:t>
            </w:r>
            <w:r>
              <w:rPr>
                <w:b/>
                <w:sz w:val="25"/>
                <w:szCs w:val="25"/>
                <w:lang w:eastAsia="ru-RU"/>
              </w:rPr>
              <w:t>И. В. Марченко</w:t>
            </w:r>
          </w:p>
          <w:p w:rsidR="00C629BD" w:rsidRDefault="00C629BD">
            <w:pPr>
              <w:rPr>
                <w:sz w:val="25"/>
                <w:szCs w:val="25"/>
                <w:lang w:eastAsia="ru-RU"/>
              </w:rPr>
            </w:pPr>
          </w:p>
        </w:tc>
        <w:tc>
          <w:tcPr>
            <w:tcW w:w="395" w:type="dxa"/>
          </w:tcPr>
          <w:p w:rsidR="00C629BD" w:rsidRDefault="00C629BD">
            <w:pPr>
              <w:rPr>
                <w:sz w:val="25"/>
                <w:szCs w:val="25"/>
                <w:lang w:eastAsia="ru-RU"/>
              </w:rPr>
            </w:pPr>
          </w:p>
        </w:tc>
        <w:tc>
          <w:tcPr>
            <w:tcW w:w="4195" w:type="dxa"/>
          </w:tcPr>
          <w:p w:rsidR="00C629BD" w:rsidRDefault="00C629BD">
            <w:pPr>
              <w:jc w:val="center"/>
              <w:rPr>
                <w:sz w:val="25"/>
                <w:szCs w:val="25"/>
                <w:lang w:eastAsia="ru-RU"/>
              </w:rPr>
            </w:pPr>
            <w:r>
              <w:rPr>
                <w:caps/>
                <w:sz w:val="25"/>
                <w:szCs w:val="25"/>
                <w:lang w:eastAsia="ru-RU"/>
              </w:rPr>
              <w:t>Согласовано</w:t>
            </w:r>
          </w:p>
          <w:p w:rsidR="00C629BD" w:rsidRDefault="00C629BD">
            <w:pPr>
              <w:rPr>
                <w:sz w:val="25"/>
                <w:szCs w:val="25"/>
                <w:lang w:eastAsia="ru-RU"/>
              </w:rPr>
            </w:pPr>
          </w:p>
          <w:p w:rsidR="00EC610F" w:rsidRPr="00EC610F" w:rsidRDefault="00EC610F" w:rsidP="00EC610F">
            <w:pPr>
              <w:rPr>
                <w:sz w:val="25"/>
                <w:szCs w:val="25"/>
                <w:lang w:eastAsia="ru-RU"/>
              </w:rPr>
            </w:pPr>
            <w:r w:rsidRPr="00EC610F">
              <w:rPr>
                <w:sz w:val="25"/>
                <w:szCs w:val="25"/>
                <w:lang w:eastAsia="ru-RU"/>
              </w:rPr>
              <w:t>Заместитель директора</w:t>
            </w:r>
          </w:p>
          <w:p w:rsidR="00EC610F" w:rsidRPr="00EC610F" w:rsidRDefault="00EC610F" w:rsidP="00EC610F">
            <w:pPr>
              <w:rPr>
                <w:sz w:val="25"/>
                <w:szCs w:val="25"/>
                <w:lang w:eastAsia="ru-RU"/>
              </w:rPr>
            </w:pPr>
          </w:p>
          <w:p w:rsidR="00C629BD" w:rsidRDefault="00EC610F" w:rsidP="00936EF7">
            <w:pPr>
              <w:rPr>
                <w:sz w:val="25"/>
                <w:szCs w:val="25"/>
                <w:lang w:eastAsia="ru-RU"/>
              </w:rPr>
            </w:pPr>
            <w:r w:rsidRPr="00EC610F">
              <w:rPr>
                <w:sz w:val="25"/>
                <w:szCs w:val="25"/>
                <w:lang w:eastAsia="ru-RU"/>
              </w:rPr>
              <w:t>______________</w:t>
            </w:r>
            <w:r w:rsidR="00936EF7">
              <w:rPr>
                <w:sz w:val="25"/>
                <w:szCs w:val="25"/>
                <w:lang w:eastAsia="ru-RU"/>
              </w:rPr>
              <w:t xml:space="preserve"> О.Н. Потапова</w:t>
            </w:r>
          </w:p>
        </w:tc>
      </w:tr>
    </w:tbl>
    <w:p w:rsidR="00C629BD" w:rsidRDefault="00C629BD" w:rsidP="00C629BD">
      <w:pPr>
        <w:rPr>
          <w:rFonts w:eastAsia="Calibri"/>
          <w:lang w:eastAsia="ru-RU"/>
        </w:rPr>
      </w:pPr>
    </w:p>
    <w:p w:rsidR="00C629BD" w:rsidRDefault="00C629BD" w:rsidP="00C629BD">
      <w:pPr>
        <w:rPr>
          <w:lang w:eastAsia="ru-RU"/>
        </w:rPr>
      </w:pPr>
    </w:p>
    <w:p w:rsidR="00C629BD" w:rsidRDefault="00C629BD" w:rsidP="00C629BD">
      <w:pPr>
        <w:rPr>
          <w:sz w:val="24"/>
          <w:szCs w:val="24"/>
          <w:lang w:eastAsia="ru-RU"/>
        </w:rPr>
      </w:pPr>
      <w:r>
        <w:rPr>
          <w:sz w:val="24"/>
          <w:szCs w:val="24"/>
          <w:lang w:eastAsia="ru-RU"/>
        </w:rPr>
        <w:t>Составитель:</w:t>
      </w:r>
    </w:p>
    <w:p w:rsidR="00C629BD" w:rsidRDefault="00C629BD" w:rsidP="00C629BD">
      <w:pPr>
        <w:rPr>
          <w:sz w:val="24"/>
          <w:szCs w:val="24"/>
          <w:lang w:eastAsia="ru-RU"/>
        </w:rPr>
      </w:pPr>
      <w:r>
        <w:rPr>
          <w:sz w:val="24"/>
          <w:szCs w:val="24"/>
          <w:lang w:eastAsia="ru-RU"/>
        </w:rPr>
        <w:t>Новикова Л. А.,  преподаватель охраны труда</w:t>
      </w:r>
    </w:p>
    <w:p w:rsidR="00C629BD" w:rsidRPr="00C629BD" w:rsidRDefault="00C629BD" w:rsidP="001D5F64">
      <w:pPr>
        <w:jc w:val="center"/>
        <w:rPr>
          <w:sz w:val="28"/>
          <w:szCs w:val="28"/>
        </w:rPr>
      </w:pPr>
    </w:p>
    <w:p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rsidR="00B64AF7" w:rsidRDefault="00BD27AC" w:rsidP="00F13AC4">
      <w:pPr>
        <w:keepNext/>
        <w:keepLines/>
        <w:suppressLineNumbers/>
        <w:suppressAutoHyphens/>
        <w:spacing w:line="276" w:lineRule="auto"/>
        <w:jc w:val="both"/>
        <w:rPr>
          <w:b/>
          <w:sz w:val="28"/>
          <w:szCs w:val="28"/>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w:t>
      </w:r>
      <w:r w:rsidR="00F13AC4" w:rsidRPr="003159F1">
        <w:rPr>
          <w:sz w:val="28"/>
          <w:szCs w:val="28"/>
        </w:rPr>
        <w:t>программа профессионального модуля</w:t>
      </w:r>
      <w:r w:rsidR="00545672">
        <w:rPr>
          <w:sz w:val="28"/>
          <w:szCs w:val="28"/>
        </w:rPr>
        <w:t xml:space="preserve"> </w:t>
      </w:r>
      <w:r w:rsidR="00B64AF7" w:rsidRPr="00B64AF7">
        <w:rPr>
          <w:sz w:val="28"/>
          <w:szCs w:val="28"/>
        </w:rPr>
        <w:t>организация безопасных условий труда.</w:t>
      </w:r>
    </w:p>
    <w:p w:rsidR="00BD27AC" w:rsidRPr="00242920" w:rsidRDefault="00BD27AC" w:rsidP="00F13AC4">
      <w:pPr>
        <w:keepNext/>
        <w:keepLines/>
        <w:suppressLineNumbers/>
        <w:suppressAutoHyphens/>
        <w:spacing w:line="276" w:lineRule="auto"/>
        <w:jc w:val="both"/>
        <w:rPr>
          <w:sz w:val="28"/>
          <w:szCs w:val="28"/>
          <w:lang w:eastAsia="ru-RU"/>
        </w:rPr>
      </w:pPr>
      <w:r>
        <w:rPr>
          <w:sz w:val="28"/>
          <w:szCs w:val="28"/>
          <w:lang w:eastAsia="ru-RU"/>
        </w:rPr>
        <w:t>КОС включаю</w:t>
      </w:r>
      <w:r w:rsidRPr="00242920">
        <w:rPr>
          <w:sz w:val="28"/>
          <w:szCs w:val="28"/>
          <w:lang w:eastAsia="ru-RU"/>
        </w:rPr>
        <w:t>т контрольные материалы для проведения текущего контроля и промежуточной аттестации в форме</w:t>
      </w:r>
      <w:r w:rsidR="002A34BA" w:rsidRPr="002A34BA">
        <w:rPr>
          <w:sz w:val="28"/>
          <w:szCs w:val="28"/>
          <w:lang w:eastAsia="ru-RU"/>
        </w:rPr>
        <w:t xml:space="preserve">дифференцированного зачета, </w:t>
      </w:r>
      <w:r w:rsidRPr="002A34BA">
        <w:rPr>
          <w:sz w:val="28"/>
          <w:szCs w:val="28"/>
          <w:lang w:eastAsia="ru-RU"/>
        </w:rPr>
        <w:t xml:space="preserve"> экзамена</w:t>
      </w:r>
      <w:r w:rsidRPr="00242920">
        <w:rPr>
          <w:sz w:val="28"/>
          <w:szCs w:val="28"/>
          <w:lang w:eastAsia="ru-RU"/>
        </w:rPr>
        <w:t>.</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 xml:space="preserve">КОС </w:t>
      </w:r>
      <w:proofErr w:type="gramStart"/>
      <w:r>
        <w:rPr>
          <w:sz w:val="28"/>
          <w:szCs w:val="28"/>
          <w:lang w:eastAsia="ru-RU"/>
        </w:rPr>
        <w:t>разработаны</w:t>
      </w:r>
      <w:proofErr w:type="gramEnd"/>
      <w:r w:rsidRPr="00242920">
        <w:rPr>
          <w:sz w:val="28"/>
          <w:szCs w:val="28"/>
          <w:lang w:eastAsia="ru-RU"/>
        </w:rPr>
        <w:t xml:space="preserve"> на основании положений:</w:t>
      </w:r>
    </w:p>
    <w:p w:rsidR="00F13AC4" w:rsidRPr="00F13AC4" w:rsidRDefault="00BD27AC" w:rsidP="00F13AC4">
      <w:pPr>
        <w:keepNext/>
        <w:keepLines/>
        <w:suppressLineNumbers/>
        <w:suppressAutoHyphens/>
        <w:spacing w:line="276" w:lineRule="auto"/>
        <w:jc w:val="both"/>
        <w:rPr>
          <w:caps/>
          <w:sz w:val="28"/>
          <w:szCs w:val="28"/>
        </w:rPr>
      </w:pPr>
      <w:r w:rsidRPr="00242920">
        <w:rPr>
          <w:sz w:val="28"/>
          <w:szCs w:val="28"/>
          <w:lang w:eastAsia="ru-RU"/>
        </w:rPr>
        <w:t xml:space="preserve">основной профессиональной образовательной программы </w:t>
      </w:r>
      <w:r w:rsidR="00F13AC4" w:rsidRPr="003159F1">
        <w:rPr>
          <w:sz w:val="28"/>
          <w:szCs w:val="28"/>
        </w:rPr>
        <w:t>профессионального модуля</w:t>
      </w:r>
      <w:r w:rsidR="00B64AF7">
        <w:rPr>
          <w:sz w:val="28"/>
          <w:szCs w:val="28"/>
        </w:rPr>
        <w:t>о</w:t>
      </w:r>
      <w:r w:rsidR="00B64AF7" w:rsidRPr="00B64AF7">
        <w:rPr>
          <w:sz w:val="28"/>
          <w:szCs w:val="28"/>
        </w:rPr>
        <w:t>рганизация безопасных условий труда</w:t>
      </w:r>
      <w:r w:rsidR="00F13AC4">
        <w:rPr>
          <w:sz w:val="28"/>
          <w:szCs w:val="28"/>
        </w:rPr>
        <w:t>.</w:t>
      </w:r>
    </w:p>
    <w:p w:rsidR="00BD27AC" w:rsidRPr="00242920" w:rsidRDefault="00BD27AC" w:rsidP="00F13AC4">
      <w:pPr>
        <w:keepNext/>
        <w:keepLines/>
        <w:suppressLineNumbers/>
        <w:suppressAutoHyphens/>
        <w:spacing w:line="276" w:lineRule="auto"/>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0224"/>
      </w:tblGrid>
      <w:tr w:rsidR="00BD27AC" w:rsidRPr="00D421B3" w:rsidTr="007F4D42">
        <w:trPr>
          <w:trHeight w:val="891"/>
        </w:trPr>
        <w:tc>
          <w:tcPr>
            <w:tcW w:w="5000" w:type="pct"/>
          </w:tcPr>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rsidTr="007F4D42">
        <w:trPr>
          <w:trHeight w:val="251"/>
        </w:trPr>
        <w:tc>
          <w:tcPr>
            <w:tcW w:w="5000" w:type="pct"/>
          </w:tcPr>
          <w:p w:rsidR="00BD27AC" w:rsidRPr="00691990" w:rsidRDefault="00BD27AC" w:rsidP="00F13AC4">
            <w:pPr>
              <w:keepNext/>
              <w:keepLines/>
              <w:suppressLineNumbers/>
              <w:suppressAutoHyphens/>
              <w:ind w:firstLine="227"/>
              <w:rPr>
                <w:i/>
                <w:sz w:val="28"/>
                <w:szCs w:val="28"/>
                <w:lang w:eastAsia="ru-RU"/>
              </w:rPr>
            </w:pPr>
            <w:r w:rsidRPr="00691990">
              <w:rPr>
                <w:i/>
                <w:sz w:val="28"/>
                <w:szCs w:val="28"/>
                <w:lang w:eastAsia="ru-RU"/>
              </w:rPr>
              <w:t>У 1.</w:t>
            </w:r>
            <w:r w:rsidR="00B64AF7" w:rsidRPr="00B64AF7">
              <w:rPr>
                <w:i/>
                <w:sz w:val="28"/>
                <w:szCs w:val="28"/>
              </w:rPr>
              <w:t>Контроль и выполнение требований отраслевых норм, инструкций и правил безопасности при ведении технологического процесса</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 2.</w:t>
            </w:r>
            <w:r w:rsidR="00B64AF7" w:rsidRPr="00B64AF7">
              <w:rPr>
                <w:i/>
                <w:sz w:val="28"/>
                <w:szCs w:val="28"/>
              </w:rPr>
              <w:t>Контролировать выполнение требований пожарной безопасности и пылегазового режима</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У3.</w:t>
            </w:r>
            <w:r w:rsidR="00B64AF7" w:rsidRPr="00B64AF7">
              <w:rPr>
                <w:i/>
                <w:sz w:val="28"/>
                <w:szCs w:val="28"/>
              </w:rPr>
              <w:t>Контролировать состояние рабочих мест и оборудования на участке в соответствии с требованиями охраны труда</w:t>
            </w:r>
          </w:p>
        </w:tc>
      </w:tr>
      <w:tr w:rsidR="00BD27AC" w:rsidRPr="00D56041" w:rsidTr="007F4D42">
        <w:trPr>
          <w:trHeight w:val="251"/>
        </w:trPr>
        <w:tc>
          <w:tcPr>
            <w:tcW w:w="5000" w:type="pct"/>
          </w:tcPr>
          <w:p w:rsidR="00BD27AC" w:rsidRPr="00691990" w:rsidRDefault="00BD27AC" w:rsidP="00FA42E9">
            <w:pPr>
              <w:keepNext/>
              <w:keepLines/>
              <w:suppressLineNumbers/>
              <w:suppressAutoHyphens/>
              <w:ind w:firstLine="227"/>
              <w:rPr>
                <w:i/>
                <w:sz w:val="28"/>
                <w:szCs w:val="28"/>
                <w:lang w:eastAsia="ru-RU"/>
              </w:rPr>
            </w:pPr>
            <w:r w:rsidRPr="00691990">
              <w:rPr>
                <w:i/>
                <w:sz w:val="28"/>
                <w:szCs w:val="28"/>
                <w:lang w:eastAsia="ru-RU"/>
              </w:rPr>
              <w:t>У</w:t>
            </w:r>
            <w:proofErr w:type="gramStart"/>
            <w:r w:rsidRPr="00691990">
              <w:rPr>
                <w:i/>
                <w:sz w:val="28"/>
                <w:szCs w:val="28"/>
                <w:lang w:eastAsia="ru-RU"/>
              </w:rPr>
              <w:t>4</w:t>
            </w:r>
            <w:proofErr w:type="gramEnd"/>
            <w:r w:rsidRPr="00691990">
              <w:rPr>
                <w:i/>
                <w:sz w:val="28"/>
                <w:szCs w:val="28"/>
                <w:lang w:eastAsia="ru-RU"/>
              </w:rPr>
              <w:t>.</w:t>
            </w:r>
            <w:r w:rsidR="00B64AF7" w:rsidRPr="00B64AF7">
              <w:rPr>
                <w:i/>
                <w:sz w:val="28"/>
                <w:szCs w:val="28"/>
              </w:rPr>
              <w:t>Организовывать и осуществлять производственный контроль соблюдения требований промышленной безопасности и охраны труда на участке</w:t>
            </w:r>
          </w:p>
        </w:tc>
      </w:tr>
      <w:tr w:rsidR="00BD27AC" w:rsidRPr="00D56041" w:rsidTr="007F4D42">
        <w:trPr>
          <w:trHeight w:val="251"/>
        </w:trPr>
        <w:tc>
          <w:tcPr>
            <w:tcW w:w="5000" w:type="pct"/>
          </w:tcPr>
          <w:p w:rsidR="00BD27AC" w:rsidRPr="00A12AFD" w:rsidRDefault="00BD27AC" w:rsidP="00FA42E9">
            <w:pPr>
              <w:keepNext/>
              <w:keepLines/>
              <w:suppressLineNumbers/>
              <w:suppressAutoHyphens/>
              <w:ind w:firstLine="227"/>
              <w:rPr>
                <w:i/>
                <w:sz w:val="28"/>
                <w:szCs w:val="28"/>
                <w:lang w:eastAsia="ru-RU"/>
              </w:rPr>
            </w:pPr>
            <w:r w:rsidRPr="00A12AFD">
              <w:rPr>
                <w:i/>
                <w:sz w:val="28"/>
                <w:szCs w:val="28"/>
                <w:lang w:eastAsia="ru-RU"/>
              </w:rPr>
              <w:t>З 1.</w:t>
            </w:r>
            <w:r w:rsidR="00B64AF7" w:rsidRPr="00B64AF7">
              <w:rPr>
                <w:i/>
                <w:sz w:val="28"/>
                <w:szCs w:val="28"/>
              </w:rPr>
              <w:t>Понимать сущность и социальную значимость своей будущей профессии, проявлять к ней устойчивый интерес</w:t>
            </w:r>
            <w:proofErr w:type="gramStart"/>
            <w:r w:rsidR="00B64AF7" w:rsidRPr="00B64AF7">
              <w:rPr>
                <w:i/>
                <w:sz w:val="28"/>
                <w:szCs w:val="28"/>
              </w:rPr>
              <w:t>.О</w:t>
            </w:r>
            <w:proofErr w:type="gramEnd"/>
            <w:r w:rsidR="00B64AF7" w:rsidRPr="00B64AF7">
              <w:rPr>
                <w:i/>
                <w:sz w:val="28"/>
                <w:szCs w:val="28"/>
              </w:rPr>
              <w:t>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BD27AC" w:rsidRPr="00D56041" w:rsidTr="007F4D42">
        <w:trPr>
          <w:trHeight w:val="10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2.</w:t>
            </w:r>
            <w:r w:rsidR="00B64AF7" w:rsidRPr="00B64AF7">
              <w:rPr>
                <w:i/>
                <w:sz w:val="28"/>
                <w:szCs w:val="28"/>
              </w:rPr>
              <w:t>Решать проблемы, оценивать риски и принимать решения в нестандартных ситуациях.</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3.</w:t>
            </w:r>
            <w:r w:rsidR="00B64AF7" w:rsidRPr="00B64AF7">
              <w:rPr>
                <w:i/>
                <w:sz w:val="28"/>
                <w:szCs w:val="28"/>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r w:rsidRPr="00A12AFD">
              <w:rPr>
                <w:i/>
                <w:sz w:val="28"/>
                <w:szCs w:val="28"/>
                <w:lang w:eastAsia="ru-RU"/>
              </w:rPr>
              <w:t>З 4.</w:t>
            </w:r>
            <w:r w:rsidR="00B64AF7" w:rsidRPr="00B64AF7">
              <w:rPr>
                <w:i/>
                <w:sz w:val="28"/>
                <w:szCs w:val="28"/>
              </w:rPr>
              <w:t>Использовать информационно-коммуникационные технологии для совершенствования профессиональной деятельности</w:t>
            </w:r>
            <w:proofErr w:type="gramStart"/>
            <w:r w:rsidR="00B64AF7" w:rsidRPr="00B64AF7">
              <w:rPr>
                <w:i/>
                <w:sz w:val="28"/>
                <w:szCs w:val="28"/>
              </w:rPr>
              <w:t>.Р</w:t>
            </w:r>
            <w:proofErr w:type="gramEnd"/>
            <w:r w:rsidR="00B64AF7" w:rsidRPr="00B64AF7">
              <w:rPr>
                <w:i/>
                <w:sz w:val="28"/>
                <w:szCs w:val="28"/>
              </w:rPr>
              <w:t>аботать в коллективе и команде, обеспечивать ее сплочение, эффективно общаться с коллегами, руководством, потребителями.</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5.</w:t>
            </w:r>
            <w:r w:rsidR="00B64AF7" w:rsidRPr="00B64AF7">
              <w:rPr>
                <w:i/>
                <w:sz w:val="28"/>
                <w:szCs w:val="28"/>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6.</w:t>
            </w:r>
            <w:r w:rsidR="00B64AF7" w:rsidRPr="00B64AF7">
              <w:rPr>
                <w:i/>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BD27AC" w:rsidRPr="00D56041" w:rsidTr="007F4D42">
        <w:trPr>
          <w:trHeight w:val="222"/>
        </w:trPr>
        <w:tc>
          <w:tcPr>
            <w:tcW w:w="5000" w:type="pct"/>
          </w:tcPr>
          <w:p w:rsidR="00BD27AC" w:rsidRPr="00A12AFD" w:rsidRDefault="00BD27AC" w:rsidP="00FA42E9">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7</w:t>
            </w:r>
            <w:r w:rsidR="00FA42E9">
              <w:rPr>
                <w:i/>
                <w:sz w:val="28"/>
                <w:szCs w:val="28"/>
                <w:lang w:eastAsia="ru-RU"/>
              </w:rPr>
              <w:t xml:space="preserve">. </w:t>
            </w:r>
            <w:r w:rsidR="00B64AF7" w:rsidRPr="00B64AF7">
              <w:rPr>
                <w:i/>
                <w:sz w:val="28"/>
                <w:szCs w:val="28"/>
                <w:lang w:eastAsia="ru-RU"/>
              </w:rPr>
              <w:t>Быть готовым к смене технологий в профессиональной деятельности</w:t>
            </w:r>
            <w:r w:rsidR="00B64AF7">
              <w:rPr>
                <w:i/>
                <w:sz w:val="28"/>
                <w:szCs w:val="28"/>
                <w:lang w:eastAsia="ru-RU"/>
              </w:rPr>
              <w:t>.</w:t>
            </w:r>
            <w:r w:rsidR="00B64AF7" w:rsidRPr="00B64AF7">
              <w:rPr>
                <w:i/>
                <w:sz w:val="28"/>
                <w:szCs w:val="28"/>
                <w:lang w:eastAsia="ru-RU"/>
              </w:rPr>
              <w:t xml:space="preserve"> Исполнять воинскую обязанность, в том числе с применением полученных профессиональных знаний (для юношей).</w:t>
            </w:r>
          </w:p>
        </w:tc>
      </w:tr>
    </w:tbl>
    <w:p w:rsidR="006B32E0" w:rsidRDefault="006B32E0" w:rsidP="006B32E0">
      <w:pPr>
        <w:keepNext/>
        <w:keepLines/>
        <w:suppressLineNumbers/>
        <w:suppressAutoHyphens/>
        <w:rPr>
          <w:b/>
          <w:bCs/>
          <w:sz w:val="28"/>
          <w:szCs w:val="28"/>
          <w:lang w:eastAsia="ru-RU"/>
        </w:rPr>
      </w:pPr>
    </w:p>
    <w:p w:rsidR="006B32E0" w:rsidRDefault="006B32E0" w:rsidP="006B32E0">
      <w:pPr>
        <w:keepNext/>
        <w:keepLines/>
        <w:suppressLineNumbers/>
        <w:suppressAutoHyphens/>
        <w:rPr>
          <w:b/>
          <w:bCs/>
          <w:sz w:val="28"/>
          <w:szCs w:val="28"/>
          <w:lang w:eastAsia="ru-RU"/>
        </w:rPr>
      </w:pPr>
    </w:p>
    <w:p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proofErr w:type="gramStart"/>
      <w:r>
        <w:rPr>
          <w:b/>
          <w:bCs/>
          <w:sz w:val="28"/>
          <w:szCs w:val="28"/>
          <w:lang w:eastAsia="ru-RU"/>
        </w:rPr>
        <w:t>обучения по видам</w:t>
      </w:r>
      <w:proofErr w:type="gramEnd"/>
      <w:r>
        <w:rPr>
          <w:b/>
          <w:bCs/>
          <w:sz w:val="28"/>
          <w:szCs w:val="28"/>
          <w:lang w:eastAsia="ru-RU"/>
        </w:rPr>
        <w:t xml:space="preserve">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8"/>
        <w:gridCol w:w="2430"/>
        <w:gridCol w:w="2232"/>
      </w:tblGrid>
      <w:tr w:rsidR="00BD27AC" w:rsidRPr="00D421B3" w:rsidTr="007F4D42">
        <w:trPr>
          <w:jc w:val="center"/>
        </w:trPr>
        <w:tc>
          <w:tcPr>
            <w:tcW w:w="2763" w:type="pct"/>
            <w:vMerge w:val="restart"/>
            <w:vAlign w:val="center"/>
          </w:tcPr>
          <w:p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rsidTr="007F4D42">
        <w:trPr>
          <w:trHeight w:val="910"/>
          <w:jc w:val="center"/>
        </w:trPr>
        <w:tc>
          <w:tcPr>
            <w:tcW w:w="2763" w:type="pct"/>
            <w:vMerge/>
            <w:vAlign w:val="center"/>
          </w:tcPr>
          <w:p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rsidR="00BD27AC" w:rsidRPr="00965F36" w:rsidRDefault="00BD27AC" w:rsidP="007F4D42">
            <w:pPr>
              <w:keepNext/>
              <w:keepLines/>
              <w:suppressLineNumbers/>
              <w:suppressAutoHyphens/>
              <w:jc w:val="center"/>
              <w:rPr>
                <w:b/>
                <w:bCs/>
                <w:sz w:val="22"/>
                <w:szCs w:val="22"/>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00B64AF7" w:rsidRPr="00B64AF7">
              <w:rPr>
                <w:i/>
                <w:sz w:val="22"/>
                <w:szCs w:val="22"/>
              </w:rPr>
              <w:t>Контроль и выполнение требований отраслевых норм, инструкций и правил безопасности при ведении технологического процесса</w:t>
            </w:r>
            <w:r w:rsidR="00B64AF7">
              <w:rPr>
                <w:i/>
                <w:sz w:val="22"/>
                <w:szCs w:val="22"/>
              </w:rPr>
              <w:t xml:space="preserve">. </w:t>
            </w:r>
            <w:r w:rsidR="00B64AF7" w:rsidRPr="00B64AF7">
              <w:rPr>
                <w:i/>
                <w:sz w:val="22"/>
                <w:szCs w:val="22"/>
              </w:rPr>
              <w:t>Контролировать выполнение требований пожарной безопасности и пылегазового режима</w:t>
            </w:r>
          </w:p>
        </w:tc>
        <w:tc>
          <w:tcPr>
            <w:tcW w:w="1166" w:type="pct"/>
          </w:tcPr>
          <w:p w:rsidR="00BD27AC"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p w:rsidR="00BD27AC" w:rsidRPr="00242920" w:rsidRDefault="00BD27AC" w:rsidP="007F4D42">
            <w:pPr>
              <w:keepNext/>
              <w:keepLines/>
              <w:suppressLineNumbers/>
              <w:suppressAutoHyphens/>
              <w:rPr>
                <w:bCs/>
                <w:i/>
                <w:sz w:val="24"/>
                <w:szCs w:val="24"/>
                <w:lang w:eastAsia="ru-RU"/>
              </w:rPr>
            </w:pPr>
          </w:p>
        </w:tc>
        <w:tc>
          <w:tcPr>
            <w:tcW w:w="1071" w:type="pct"/>
            <w:vMerge w:val="restart"/>
          </w:tcPr>
          <w:p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00B64AF7" w:rsidRPr="00B64AF7">
              <w:rPr>
                <w:i/>
                <w:sz w:val="22"/>
                <w:szCs w:val="22"/>
              </w:rPr>
              <w:t>Контролировать состояние рабочих мест и оборудования на участке в соответствии с требованиями охраны труда</w:t>
            </w:r>
            <w:r w:rsidR="00B64AF7">
              <w:rPr>
                <w:i/>
                <w:sz w:val="22"/>
                <w:szCs w:val="22"/>
              </w:rPr>
              <w:t xml:space="preserve">. </w:t>
            </w:r>
            <w:r w:rsidR="00B64AF7" w:rsidRPr="00B64AF7">
              <w:rPr>
                <w:i/>
                <w:sz w:val="22"/>
                <w:szCs w:val="22"/>
              </w:rPr>
              <w:t>Организовывать и осуществлять производственный контроль соблюдения требований промышленной безопасности и охраны труда на участке</w:t>
            </w:r>
          </w:p>
        </w:tc>
        <w:tc>
          <w:tcPr>
            <w:tcW w:w="1166" w:type="pct"/>
          </w:tcPr>
          <w:p w:rsidR="00BD27AC" w:rsidRPr="00404929" w:rsidRDefault="00BD27AC" w:rsidP="00C435EE">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p w:rsidR="00BD27AC" w:rsidRDefault="00BD27AC" w:rsidP="007F4D42">
            <w:pPr>
              <w:keepNext/>
              <w:keepLines/>
              <w:suppressLineNumbers/>
              <w:suppressAutoHyphens/>
              <w:rPr>
                <w:bCs/>
                <w:i/>
                <w:sz w:val="24"/>
                <w:szCs w:val="24"/>
              </w:rPr>
            </w:pPr>
          </w:p>
          <w:p w:rsidR="00BD27AC" w:rsidRPr="00242920" w:rsidRDefault="00BD27AC" w:rsidP="007F4D42">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1.</w:t>
            </w:r>
            <w:r w:rsidR="00B64AF7" w:rsidRPr="00B64AF7">
              <w:rPr>
                <w:i/>
                <w:sz w:val="22"/>
                <w:szCs w:val="22"/>
              </w:rPr>
              <w:t>Понимать сущность и социальную значимость своей будущей профессии, проявлять к ней устойчивый интерес.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З 2.</w:t>
            </w:r>
            <w:r w:rsidR="00B64AF7" w:rsidRPr="00B64AF7">
              <w:rPr>
                <w:i/>
                <w:sz w:val="22"/>
                <w:szCs w:val="22"/>
              </w:rPr>
              <w:t>Решать проблемы, оценивать риски и принимать решения в нестандартных ситуациях</w:t>
            </w:r>
            <w:proofErr w:type="gramStart"/>
            <w:r w:rsidR="00B64AF7" w:rsidRPr="00B64AF7">
              <w:rPr>
                <w:i/>
                <w:sz w:val="22"/>
                <w:szCs w:val="22"/>
              </w:rPr>
              <w:t>.О</w:t>
            </w:r>
            <w:proofErr w:type="gramEnd"/>
            <w:r w:rsidR="00B64AF7" w:rsidRPr="00B64AF7">
              <w:rPr>
                <w:i/>
                <w:sz w:val="22"/>
                <w:szCs w:val="22"/>
              </w:rPr>
              <w:t>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3.</w:t>
            </w:r>
            <w:r w:rsidR="00B64AF7" w:rsidRPr="00B64AF7">
              <w:rPr>
                <w:i/>
                <w:sz w:val="22"/>
                <w:szCs w:val="22"/>
              </w:rPr>
              <w:t>Использовать информационно-коммуникационные технологии для совершенствования профессиональной деятельности. Работать в коллективе и команде, обеспечивать ее сплочение, эффективно общаться с коллегами, руководством, потребителями.</w:t>
            </w:r>
          </w:p>
        </w:tc>
        <w:tc>
          <w:tcPr>
            <w:tcW w:w="1166" w:type="pct"/>
          </w:tcPr>
          <w:p w:rsidR="00BD27AC" w:rsidRPr="00C435EE" w:rsidRDefault="00BD27AC" w:rsidP="007F4D42">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Pr="00404929">
              <w:rPr>
                <w:i/>
                <w:sz w:val="22"/>
                <w:szCs w:val="22"/>
              </w:rPr>
              <w:t>Оценка деятельности во время практического занятия</w:t>
            </w:r>
          </w:p>
        </w:tc>
        <w:tc>
          <w:tcPr>
            <w:tcW w:w="1071" w:type="pct"/>
            <w:vMerge w:val="restart"/>
          </w:tcPr>
          <w:p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FA42E9">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4.</w:t>
            </w:r>
            <w:r w:rsidR="00FB2B38" w:rsidRPr="00FB2B38">
              <w:rPr>
                <w:i/>
                <w:sz w:val="22"/>
                <w:szCs w:val="22"/>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r w:rsidR="00BD27AC" w:rsidRPr="00D421B3" w:rsidTr="007F4D42">
        <w:trPr>
          <w:trHeight w:val="637"/>
          <w:jc w:val="center"/>
        </w:trPr>
        <w:tc>
          <w:tcPr>
            <w:tcW w:w="2763" w:type="pct"/>
          </w:tcPr>
          <w:p w:rsidR="00BD27AC" w:rsidRPr="001C7673" w:rsidRDefault="00BD27AC" w:rsidP="00FA42E9">
            <w:pPr>
              <w:keepNext/>
              <w:keepLines/>
              <w:suppressLineNumbers/>
              <w:suppressAutoHyphens/>
              <w:ind w:firstLine="227"/>
              <w:rPr>
                <w:i/>
                <w:sz w:val="22"/>
                <w:szCs w:val="22"/>
                <w:lang w:eastAsia="ru-RU"/>
              </w:rPr>
            </w:pPr>
            <w:r w:rsidRPr="001C7673">
              <w:rPr>
                <w:i/>
                <w:sz w:val="22"/>
                <w:szCs w:val="22"/>
                <w:lang w:eastAsia="ru-RU"/>
              </w:rPr>
              <w:t>З 5.</w:t>
            </w:r>
            <w:r w:rsidR="00FB2B38" w:rsidRPr="00FB2B38">
              <w:rPr>
                <w:i/>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roofErr w:type="gramStart"/>
            <w:r w:rsidR="00FB2B38" w:rsidRPr="00FB2B38">
              <w:rPr>
                <w:i/>
                <w:sz w:val="22"/>
                <w:szCs w:val="22"/>
              </w:rPr>
              <w:t>.Б</w:t>
            </w:r>
            <w:proofErr w:type="gramEnd"/>
            <w:r w:rsidR="00FB2B38" w:rsidRPr="00FB2B38">
              <w:rPr>
                <w:i/>
                <w:sz w:val="22"/>
                <w:szCs w:val="22"/>
              </w:rPr>
              <w:t xml:space="preserve">ыть готовым к смене технологий в </w:t>
            </w:r>
            <w:r w:rsidR="00FB2B38" w:rsidRPr="00FB2B38">
              <w:rPr>
                <w:i/>
                <w:sz w:val="22"/>
                <w:szCs w:val="22"/>
              </w:rPr>
              <w:lastRenderedPageBreak/>
              <w:t>профессиональной деятельности. Исполнять воинскую обязанность, в том числе с применением полученных профессиональных знаний (для юношей).</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lastRenderedPageBreak/>
              <w:t xml:space="preserve">Оценка устного ответа. Оценка тестовых </w:t>
            </w:r>
            <w:r w:rsidRPr="001C2D6E">
              <w:rPr>
                <w:bCs/>
                <w:i/>
                <w:sz w:val="24"/>
                <w:szCs w:val="24"/>
              </w:rPr>
              <w:lastRenderedPageBreak/>
              <w:t>заданий.</w:t>
            </w:r>
            <w:r w:rsidR="006B32E0" w:rsidRPr="006B32E0">
              <w:rPr>
                <w:bCs/>
                <w:i/>
                <w:sz w:val="24"/>
                <w:szCs w:val="24"/>
              </w:rPr>
              <w:t>Оценка деятельности во время практического занятия</w:t>
            </w:r>
          </w:p>
        </w:tc>
        <w:tc>
          <w:tcPr>
            <w:tcW w:w="1071" w:type="pct"/>
            <w:vMerge/>
          </w:tcPr>
          <w:p w:rsidR="00BD27AC" w:rsidRPr="00242920" w:rsidRDefault="00BD27AC" w:rsidP="007F4D42">
            <w:pPr>
              <w:keepNext/>
              <w:keepLines/>
              <w:suppressLineNumbers/>
              <w:suppressAutoHyphens/>
              <w:rPr>
                <w:bCs/>
                <w:sz w:val="24"/>
                <w:szCs w:val="24"/>
                <w:lang w:eastAsia="ru-RU"/>
              </w:rPr>
            </w:pPr>
          </w:p>
        </w:tc>
      </w:tr>
    </w:tbl>
    <w:p w:rsidR="00BD27AC" w:rsidRDefault="00BD27AC">
      <w:pPr>
        <w:spacing w:after="200" w:line="276" w:lineRule="auto"/>
      </w:pPr>
    </w:p>
    <w:p w:rsidR="00BD27AC" w:rsidRDefault="00BD27AC" w:rsidP="001D5F64">
      <w:pPr>
        <w:keepNext/>
        <w:keepLines/>
        <w:suppressLineNumbers/>
        <w:suppressAutoHyphens/>
        <w:jc w:val="both"/>
        <w:rPr>
          <w:b/>
          <w:sz w:val="28"/>
          <w:szCs w:val="28"/>
          <w:lang w:eastAsia="ru-RU"/>
        </w:rPr>
      </w:pPr>
      <w:r>
        <w:rPr>
          <w:b/>
          <w:sz w:val="28"/>
          <w:szCs w:val="28"/>
          <w:lang w:eastAsia="ru-RU"/>
        </w:rPr>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p w:rsidR="00BD27AC" w:rsidRPr="00190198" w:rsidRDefault="00BD27AC" w:rsidP="001D5F64">
      <w:pPr>
        <w:keepNext/>
        <w:keepLines/>
        <w:suppressLineNumbers/>
        <w:suppressAutoHyphens/>
        <w:jc w:val="both"/>
        <w:rPr>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59"/>
        <w:gridCol w:w="623"/>
        <w:gridCol w:w="623"/>
        <w:gridCol w:w="623"/>
        <w:gridCol w:w="623"/>
        <w:gridCol w:w="623"/>
        <w:gridCol w:w="573"/>
        <w:gridCol w:w="673"/>
      </w:tblGrid>
      <w:tr w:rsidR="00BD27AC" w:rsidRPr="00D421B3" w:rsidTr="007F4D42">
        <w:trPr>
          <w:trHeight w:val="451"/>
          <w:jc w:val="center"/>
        </w:trPr>
        <w:tc>
          <w:tcPr>
            <w:tcW w:w="2907" w:type="pct"/>
            <w:vMerge w:val="restart"/>
            <w:vAlign w:val="center"/>
          </w:tcPr>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rsidTr="00FA3749">
        <w:trPr>
          <w:trHeight w:val="470"/>
          <w:jc w:val="center"/>
        </w:trPr>
        <w:tc>
          <w:tcPr>
            <w:tcW w:w="2907" w:type="pct"/>
            <w:vMerge/>
          </w:tcPr>
          <w:p w:rsidR="00BD27AC" w:rsidRPr="00242920" w:rsidRDefault="00BD27AC" w:rsidP="007F4D42">
            <w:pPr>
              <w:keepNext/>
              <w:keepLines/>
              <w:suppressLineNumbers/>
              <w:suppressAutoHyphens/>
              <w:rPr>
                <w:lang w:eastAsia="ru-RU"/>
              </w:rPr>
            </w:pPr>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З3</w:t>
            </w:r>
          </w:p>
        </w:tc>
        <w:tc>
          <w:tcPr>
            <w:tcW w:w="275"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4</w:t>
            </w:r>
            <w:proofErr w:type="gramEnd"/>
          </w:p>
        </w:tc>
        <w:tc>
          <w:tcPr>
            <w:tcW w:w="323" w:type="pct"/>
            <w:vAlign w:val="center"/>
          </w:tcPr>
          <w:p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rsidTr="00FA3749">
        <w:trPr>
          <w:jc w:val="center"/>
        </w:trPr>
        <w:tc>
          <w:tcPr>
            <w:tcW w:w="2907" w:type="pct"/>
          </w:tcPr>
          <w:p w:rsidR="00BD27AC" w:rsidRPr="006B32E0" w:rsidRDefault="00FB2B38" w:rsidP="007F4D42">
            <w:pPr>
              <w:keepNext/>
              <w:keepLines/>
              <w:suppressLineNumbers/>
              <w:suppressAutoHyphens/>
              <w:rPr>
                <w:i/>
                <w:lang w:eastAsia="ru-RU"/>
              </w:rPr>
            </w:pPr>
            <w:r w:rsidRPr="00FB2B38">
              <w:rPr>
                <w:bCs/>
                <w:i/>
              </w:rPr>
              <w:t xml:space="preserve">Тема 1.1. Основные положения законодательства РФ о труде и об охране труда </w:t>
            </w:r>
          </w:p>
        </w:tc>
        <w:tc>
          <w:tcPr>
            <w:tcW w:w="299" w:type="pct"/>
          </w:tcPr>
          <w:p w:rsidR="00BD27AC"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p>
        </w:tc>
        <w:tc>
          <w:tcPr>
            <w:tcW w:w="299" w:type="pct"/>
          </w:tcPr>
          <w:p w:rsidR="00BD27AC" w:rsidRDefault="00BD27AC" w:rsidP="00404929">
            <w:pPr>
              <w:keepNext/>
              <w:keepLines/>
              <w:suppressLineNumbers/>
              <w:suppressAutoHyphens/>
              <w:jc w:val="center"/>
              <w:rPr>
                <w:i/>
              </w:rPr>
            </w:pPr>
            <w:r w:rsidRPr="00965F36">
              <w:rPr>
                <w:i/>
              </w:rPr>
              <w:t>УТ</w:t>
            </w:r>
          </w:p>
          <w:p w:rsidR="00BD27AC" w:rsidRDefault="00BD27AC" w:rsidP="00404929">
            <w:pPr>
              <w:keepNext/>
              <w:keepLines/>
              <w:suppressLineNumbers/>
              <w:suppressAutoHyphens/>
              <w:jc w:val="center"/>
              <w:rPr>
                <w:i/>
              </w:rPr>
            </w:pPr>
            <w:r w:rsidRPr="00965F36">
              <w:rPr>
                <w:i/>
              </w:rPr>
              <w:t>СР</w:t>
            </w:r>
          </w:p>
          <w:p w:rsidR="00BD27AC" w:rsidRPr="00965F36" w:rsidRDefault="00BD27AC" w:rsidP="00404929">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c>
          <w:tcPr>
            <w:tcW w:w="323"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6B32E0" w:rsidRDefault="00FB2B38" w:rsidP="007F4D42">
            <w:pPr>
              <w:keepNext/>
              <w:keepLines/>
              <w:suppressLineNumbers/>
              <w:suppressAutoHyphens/>
              <w:rPr>
                <w:i/>
                <w:lang w:eastAsia="ru-RU"/>
              </w:rPr>
            </w:pPr>
            <w:r w:rsidRPr="00FB2B38">
              <w:rPr>
                <w:bCs/>
                <w:i/>
              </w:rPr>
              <w:t>Тема 1.2. Государственные нормативные требования охраны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СР</w:t>
            </w:r>
          </w:p>
          <w:p w:rsidR="00BD27AC" w:rsidRPr="00965F36" w:rsidRDefault="00BD27AC" w:rsidP="007F4D42">
            <w:pPr>
              <w:keepNext/>
              <w:keepLines/>
              <w:suppressLineNumbers/>
              <w:suppressAutoHyphens/>
              <w:jc w:val="center"/>
              <w:rPr>
                <w:i/>
                <w:lang w:eastAsia="ru-RU"/>
              </w:rPr>
            </w:pP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c>
          <w:tcPr>
            <w:tcW w:w="323"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6B32E0" w:rsidRDefault="00B245B1" w:rsidP="007F4D42">
            <w:pPr>
              <w:keepNext/>
              <w:keepLines/>
              <w:suppressLineNumbers/>
              <w:suppressAutoHyphens/>
              <w:rPr>
                <w:i/>
                <w:lang w:eastAsia="ru-RU"/>
              </w:rPr>
            </w:pPr>
            <w:r w:rsidRPr="00B245B1">
              <w:rPr>
                <w:bCs/>
                <w:i/>
              </w:rPr>
              <w:t>Тема 1.3. Системный подход к управлению работ по охране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c>
          <w:tcPr>
            <w:tcW w:w="323" w:type="pct"/>
          </w:tcPr>
          <w:p w:rsidR="00B446D0" w:rsidRDefault="00B446D0" w:rsidP="00B446D0">
            <w:pPr>
              <w:keepNext/>
              <w:keepLines/>
              <w:suppressLineNumbers/>
              <w:suppressAutoHyphens/>
              <w:jc w:val="center"/>
              <w:rPr>
                <w:i/>
              </w:rPr>
            </w:pPr>
            <w:r w:rsidRPr="00965F36">
              <w:rPr>
                <w:i/>
              </w:rPr>
              <w:t>УТ</w:t>
            </w:r>
          </w:p>
          <w:p w:rsidR="00B446D0" w:rsidRDefault="00B446D0" w:rsidP="00B446D0">
            <w:pPr>
              <w:keepNext/>
              <w:keepLines/>
              <w:suppressLineNumbers/>
              <w:suppressAutoHyphens/>
              <w:jc w:val="center"/>
              <w:rPr>
                <w:i/>
              </w:rPr>
            </w:pPr>
            <w:r w:rsidRPr="00965F36">
              <w:rPr>
                <w:i/>
              </w:rPr>
              <w:t>СР</w:t>
            </w:r>
          </w:p>
          <w:p w:rsidR="00BD27AC" w:rsidRPr="00965F36" w:rsidRDefault="00B446D0" w:rsidP="00B446D0">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7F56DB"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rFonts w:ascii="Times New Roman CYR" w:hAnsi="Times New Roman CYR" w:cs="Times New Roman CYR"/>
                <w:bCs/>
                <w:i/>
              </w:rPr>
              <w:t>Тема 1.4. Требования к эксплуатации зданий, сооружений</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7F56DB" w:rsidRDefault="00B245B1" w:rsidP="00FB2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rFonts w:ascii="Times New Roman CYR" w:hAnsi="Times New Roman CYR" w:cs="Times New Roman CYR"/>
                <w:bCs/>
                <w:i/>
              </w:rPr>
              <w:t>Тема 1.5. Требования к производственному оборудованию</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7F56DB" w:rsidRDefault="00B245B1" w:rsidP="007F56DB">
            <w:pPr>
              <w:autoSpaceDE w:val="0"/>
              <w:autoSpaceDN w:val="0"/>
              <w:adjustRightInd w:val="0"/>
              <w:rPr>
                <w:rFonts w:ascii="Times New Roman CYR" w:hAnsi="Times New Roman CYR" w:cs="Times New Roman CYR"/>
                <w:bCs/>
                <w:i/>
              </w:rPr>
            </w:pPr>
            <w:r w:rsidRPr="00B245B1">
              <w:rPr>
                <w:rFonts w:ascii="Times New Roman CYR" w:hAnsi="Times New Roman CYR" w:cs="Times New Roman CYR"/>
                <w:bCs/>
                <w:i/>
              </w:rPr>
              <w:t>Тема 1.6. Медицинские осмотры</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7F56DB" w:rsidRDefault="00B245B1" w:rsidP="007F56DB">
            <w:pPr>
              <w:autoSpaceDE w:val="0"/>
              <w:autoSpaceDN w:val="0"/>
              <w:adjustRightInd w:val="0"/>
              <w:rPr>
                <w:rFonts w:ascii="Times New Roman CYR" w:hAnsi="Times New Roman CYR" w:cs="Times New Roman CYR"/>
                <w:bCs/>
                <w:i/>
              </w:rPr>
            </w:pPr>
            <w:r w:rsidRPr="00B245B1">
              <w:rPr>
                <w:rFonts w:ascii="Times New Roman CYR" w:hAnsi="Times New Roman CYR" w:cs="Times New Roman CYR"/>
                <w:bCs/>
                <w:i/>
              </w:rPr>
              <w:t>Тема 1.7. Организация обучения  охране труда</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r>
      <w:tr w:rsidR="00BD27AC" w:rsidRPr="00880E1F" w:rsidTr="00FA3749">
        <w:trPr>
          <w:jc w:val="center"/>
        </w:trPr>
        <w:tc>
          <w:tcPr>
            <w:tcW w:w="2907" w:type="pct"/>
          </w:tcPr>
          <w:p w:rsidR="00BD27AC" w:rsidRPr="007F56DB"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1.8. Должностные инструкции. Инструкции по охране труда</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r w:rsidRPr="00965F36">
              <w:rPr>
                <w:i/>
              </w:rPr>
              <w:t>СР</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BD27AC" w:rsidRPr="00965F36" w:rsidRDefault="00FA3749" w:rsidP="00FA3749">
            <w:pPr>
              <w:keepNext/>
              <w:keepLines/>
              <w:suppressLineNumbers/>
              <w:suppressAutoHyphens/>
              <w:jc w:val="center"/>
              <w:rPr>
                <w:i/>
                <w:lang w:eastAsia="ru-RU"/>
              </w:rPr>
            </w:pPr>
            <w:proofErr w:type="gramStart"/>
            <w:r w:rsidRPr="00BD06AC">
              <w:t>ПР</w:t>
            </w:r>
            <w:proofErr w:type="gramEnd"/>
          </w:p>
        </w:tc>
      </w:tr>
      <w:tr w:rsidR="007D3C7C" w:rsidRPr="00880E1F" w:rsidTr="00FA3749">
        <w:trPr>
          <w:jc w:val="center"/>
        </w:trPr>
        <w:tc>
          <w:tcPr>
            <w:tcW w:w="2907" w:type="pct"/>
          </w:tcPr>
          <w:p w:rsidR="007D3C7C" w:rsidRPr="006B32E0"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1.9. Режимы труда и отдыха в соответствии с требованиями ТК РФ</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СР</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Pr="00965F36" w:rsidRDefault="00FA3749" w:rsidP="00FA3749">
            <w:pPr>
              <w:keepNext/>
              <w:keepLines/>
              <w:suppressLineNumbers/>
              <w:suppressAutoHyphens/>
              <w:jc w:val="center"/>
              <w:rPr>
                <w:i/>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Pr="00C21AA9" w:rsidRDefault="00FA3749" w:rsidP="00FA3749">
            <w:proofErr w:type="gramStart"/>
            <w:r w:rsidRPr="00BD06AC">
              <w:t>ПР</w:t>
            </w:r>
            <w:proofErr w:type="gramEnd"/>
          </w:p>
        </w:tc>
      </w:tr>
      <w:tr w:rsidR="007D3C7C" w:rsidRPr="00880E1F" w:rsidTr="00FA3749">
        <w:trPr>
          <w:jc w:val="center"/>
        </w:trPr>
        <w:tc>
          <w:tcPr>
            <w:tcW w:w="2907" w:type="pct"/>
          </w:tcPr>
          <w:p w:rsidR="007D3C7C" w:rsidRPr="006B32E0"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1.10. Сертификация работ по охране труда</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СР</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Pr="00965F36" w:rsidRDefault="00FA3749" w:rsidP="00FA3749">
            <w:pPr>
              <w:keepNext/>
              <w:keepLines/>
              <w:suppressLineNumbers/>
              <w:suppressAutoHyphens/>
              <w:jc w:val="center"/>
              <w:rPr>
                <w:i/>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Default="00FA3749" w:rsidP="00FA3749">
            <w:proofErr w:type="gramStart"/>
            <w:r w:rsidRPr="00BD06AC">
              <w:t>ПР</w:t>
            </w:r>
            <w:proofErr w:type="gramEnd"/>
          </w:p>
        </w:tc>
      </w:tr>
      <w:tr w:rsidR="007D3C7C" w:rsidRPr="00880E1F" w:rsidTr="00FA3749">
        <w:trPr>
          <w:jc w:val="center"/>
        </w:trPr>
        <w:tc>
          <w:tcPr>
            <w:tcW w:w="2907" w:type="pct"/>
          </w:tcPr>
          <w:p w:rsidR="007D3C7C" w:rsidRPr="006B32E0"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1.11. Требования к условиям труда на рабочем месте</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965F36" w:rsidRDefault="007D3C7C" w:rsidP="007D3C7C">
            <w:pPr>
              <w:keepNext/>
              <w:keepLines/>
              <w:suppressLineNumbers/>
              <w:suppressAutoHyphens/>
              <w:jc w:val="center"/>
              <w:rPr>
                <w:i/>
              </w:rPr>
            </w:pPr>
            <w:r w:rsidRPr="007D3C7C">
              <w:rPr>
                <w:i/>
              </w:rPr>
              <w:t>СР</w:t>
            </w:r>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99" w:type="pct"/>
          </w:tcPr>
          <w:p w:rsidR="007D3C7C" w:rsidRPr="007D3C7C" w:rsidRDefault="007D3C7C" w:rsidP="007D3C7C">
            <w:pPr>
              <w:keepNext/>
              <w:keepLines/>
              <w:suppressLineNumbers/>
              <w:suppressAutoHyphens/>
              <w:jc w:val="center"/>
              <w:rPr>
                <w:i/>
              </w:rPr>
            </w:pPr>
            <w:r w:rsidRPr="007D3C7C">
              <w:rPr>
                <w:i/>
              </w:rPr>
              <w:t>УТ</w:t>
            </w:r>
          </w:p>
          <w:p w:rsidR="007D3C7C" w:rsidRPr="007D3C7C" w:rsidRDefault="007D3C7C" w:rsidP="007D3C7C">
            <w:pPr>
              <w:keepNext/>
              <w:keepLines/>
              <w:suppressLineNumbers/>
              <w:suppressAutoHyphens/>
              <w:jc w:val="center"/>
              <w:rPr>
                <w:i/>
              </w:rPr>
            </w:pPr>
            <w:r w:rsidRPr="007D3C7C">
              <w:rPr>
                <w:i/>
              </w:rPr>
              <w:t>СР</w:t>
            </w:r>
          </w:p>
          <w:p w:rsidR="007D3C7C" w:rsidRPr="00965F36" w:rsidRDefault="007D3C7C" w:rsidP="007D3C7C">
            <w:pPr>
              <w:keepNext/>
              <w:keepLines/>
              <w:suppressLineNumbers/>
              <w:suppressAutoHyphens/>
              <w:jc w:val="center"/>
              <w:rPr>
                <w:i/>
              </w:rPr>
            </w:pPr>
            <w:proofErr w:type="gramStart"/>
            <w:r w:rsidRPr="007D3C7C">
              <w:rPr>
                <w:i/>
              </w:rPr>
              <w:t>ПР</w:t>
            </w:r>
            <w:proofErr w:type="gramEnd"/>
          </w:p>
        </w:tc>
        <w:tc>
          <w:tcPr>
            <w:tcW w:w="275"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Pr="00965F36" w:rsidRDefault="00FA3749" w:rsidP="00FA3749">
            <w:pPr>
              <w:keepNext/>
              <w:keepLines/>
              <w:suppressLineNumbers/>
              <w:suppressAutoHyphens/>
              <w:jc w:val="center"/>
              <w:rPr>
                <w:i/>
              </w:rPr>
            </w:pPr>
            <w:proofErr w:type="gramStart"/>
            <w:r w:rsidRPr="00BD06AC">
              <w:t>ПР</w:t>
            </w:r>
            <w:proofErr w:type="gramEnd"/>
          </w:p>
        </w:tc>
        <w:tc>
          <w:tcPr>
            <w:tcW w:w="323" w:type="pct"/>
          </w:tcPr>
          <w:p w:rsidR="00FA3749" w:rsidRDefault="00FA3749" w:rsidP="00FA3749">
            <w:pPr>
              <w:keepNext/>
              <w:keepLines/>
              <w:suppressLineNumbers/>
              <w:suppressAutoHyphens/>
              <w:jc w:val="center"/>
              <w:rPr>
                <w:i/>
              </w:rPr>
            </w:pPr>
            <w:r w:rsidRPr="00965F36">
              <w:rPr>
                <w:i/>
              </w:rPr>
              <w:t>УТ</w:t>
            </w:r>
          </w:p>
          <w:p w:rsidR="00FA3749" w:rsidRDefault="00FA3749" w:rsidP="00FA3749">
            <w:pPr>
              <w:keepNext/>
              <w:keepLines/>
              <w:suppressLineNumbers/>
              <w:suppressAutoHyphens/>
              <w:jc w:val="center"/>
              <w:rPr>
                <w:i/>
              </w:rPr>
            </w:pPr>
            <w:r w:rsidRPr="00965F36">
              <w:rPr>
                <w:i/>
              </w:rPr>
              <w:t>СР</w:t>
            </w:r>
          </w:p>
          <w:p w:rsidR="007D3C7C" w:rsidRPr="00C21AA9" w:rsidRDefault="00FA3749" w:rsidP="00FA3749">
            <w:proofErr w:type="gramStart"/>
            <w:r w:rsidRPr="00BD06AC">
              <w:t>ПР</w:t>
            </w:r>
            <w:proofErr w:type="gramEnd"/>
          </w:p>
        </w:tc>
      </w:tr>
      <w:tr w:rsidR="00FA3749" w:rsidRPr="00880E1F" w:rsidTr="00FA3749">
        <w:trPr>
          <w:jc w:val="center"/>
        </w:trPr>
        <w:tc>
          <w:tcPr>
            <w:tcW w:w="2907" w:type="pct"/>
          </w:tcPr>
          <w:p w:rsidR="00FA3749" w:rsidRPr="006B32E0"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1.12.Защита человека от опасности механического травмирования</w:t>
            </w:r>
          </w:p>
        </w:tc>
        <w:tc>
          <w:tcPr>
            <w:tcW w:w="299" w:type="pct"/>
          </w:tcPr>
          <w:p w:rsidR="00FA3749" w:rsidRPr="007D3C7C" w:rsidRDefault="00FA3749" w:rsidP="007D3C7C">
            <w:pPr>
              <w:keepNext/>
              <w:keepLines/>
              <w:suppressLineNumbers/>
              <w:suppressAutoHyphens/>
              <w:jc w:val="center"/>
              <w:rPr>
                <w:i/>
              </w:rPr>
            </w:pPr>
            <w:r w:rsidRPr="007D3C7C">
              <w:rPr>
                <w:i/>
              </w:rPr>
              <w:t>УТ</w:t>
            </w:r>
          </w:p>
          <w:p w:rsidR="00FA3749" w:rsidRPr="00965F36" w:rsidRDefault="00FA3749" w:rsidP="007D3C7C">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965F36"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1A56C7"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1A56C7"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1A56C7"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A3749" w:rsidRPr="001A56C7"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A3749" w:rsidRPr="001A56C7" w:rsidRDefault="00FA3749" w:rsidP="00FA3749">
            <w:pPr>
              <w:keepNext/>
              <w:keepLines/>
              <w:suppressLineNumbers/>
              <w:suppressAutoHyphens/>
              <w:jc w:val="center"/>
              <w:rPr>
                <w:i/>
              </w:rPr>
            </w:pPr>
            <w:r w:rsidRPr="007D3C7C">
              <w:rPr>
                <w:i/>
              </w:rPr>
              <w:t>СР</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1.13. Средства индивидуальной и коллективной защиты</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53159D"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53159D"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A3749" w:rsidRPr="0053159D"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A3749" w:rsidRPr="0053159D" w:rsidRDefault="00FA3749" w:rsidP="00FA3749">
            <w:pPr>
              <w:keepNext/>
              <w:keepLines/>
              <w:suppressLineNumbers/>
              <w:suppressAutoHyphens/>
              <w:jc w:val="center"/>
              <w:rPr>
                <w:i/>
              </w:rPr>
            </w:pPr>
            <w:r w:rsidRPr="007D3C7C">
              <w:rPr>
                <w:i/>
              </w:rPr>
              <w:t>СР</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1.14. Классификация условий труда</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75" w:type="pct"/>
          </w:tcPr>
          <w:p w:rsidR="00FA3749" w:rsidRPr="005E62ED" w:rsidRDefault="00FA3749" w:rsidP="0055013B">
            <w:pPr>
              <w:keepNext/>
              <w:keepLines/>
              <w:suppressLineNumbers/>
              <w:suppressAutoHyphens/>
              <w:jc w:val="center"/>
              <w:rPr>
                <w:i/>
              </w:rPr>
            </w:pPr>
            <w:r w:rsidRPr="005E62ED">
              <w:rPr>
                <w:i/>
              </w:rPr>
              <w:t>УТ</w:t>
            </w:r>
          </w:p>
        </w:tc>
        <w:tc>
          <w:tcPr>
            <w:tcW w:w="323" w:type="pct"/>
          </w:tcPr>
          <w:p w:rsidR="00FA3749" w:rsidRPr="005E62ED" w:rsidRDefault="00FA3749" w:rsidP="0055013B">
            <w:pPr>
              <w:keepNext/>
              <w:keepLines/>
              <w:suppressLineNumbers/>
              <w:suppressAutoHyphens/>
              <w:jc w:val="center"/>
              <w:rPr>
                <w:i/>
              </w:rPr>
            </w:pPr>
            <w:r w:rsidRPr="005E62ED">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1.15. Специальная оценка условий труда</w:t>
            </w:r>
          </w:p>
        </w:tc>
        <w:tc>
          <w:tcPr>
            <w:tcW w:w="299" w:type="pct"/>
          </w:tcPr>
          <w:p w:rsidR="00FA3749" w:rsidRDefault="00FA3749">
            <w:r w:rsidRPr="00FF4294">
              <w:rPr>
                <w:i/>
              </w:rPr>
              <w:t>УТ</w:t>
            </w:r>
          </w:p>
        </w:tc>
        <w:tc>
          <w:tcPr>
            <w:tcW w:w="299" w:type="pct"/>
          </w:tcPr>
          <w:p w:rsidR="00FA3749" w:rsidRDefault="00FA3749">
            <w:r w:rsidRPr="00FF4294">
              <w:rPr>
                <w:i/>
              </w:rPr>
              <w:t>УТ</w:t>
            </w:r>
          </w:p>
        </w:tc>
        <w:tc>
          <w:tcPr>
            <w:tcW w:w="299" w:type="pct"/>
          </w:tcPr>
          <w:p w:rsidR="00FA3749" w:rsidRDefault="00FA3749">
            <w:r w:rsidRPr="00FF4294">
              <w:rPr>
                <w:i/>
              </w:rPr>
              <w:t>УТ</w:t>
            </w:r>
          </w:p>
        </w:tc>
        <w:tc>
          <w:tcPr>
            <w:tcW w:w="299" w:type="pct"/>
          </w:tcPr>
          <w:p w:rsidR="00FA3749" w:rsidRDefault="00FA3749">
            <w:r w:rsidRPr="00FF4294">
              <w:rPr>
                <w:i/>
              </w:rPr>
              <w:t>УТ</w:t>
            </w:r>
          </w:p>
        </w:tc>
        <w:tc>
          <w:tcPr>
            <w:tcW w:w="299" w:type="pct"/>
          </w:tcPr>
          <w:p w:rsidR="00FA3749" w:rsidRDefault="00FA3749">
            <w:r w:rsidRPr="00FF4294">
              <w:rPr>
                <w:i/>
              </w:rPr>
              <w:t>УТ</w:t>
            </w:r>
          </w:p>
        </w:tc>
        <w:tc>
          <w:tcPr>
            <w:tcW w:w="275" w:type="pct"/>
          </w:tcPr>
          <w:p w:rsidR="00FA3749" w:rsidRDefault="00FA3749">
            <w:r w:rsidRPr="00FF4294">
              <w:rPr>
                <w:i/>
              </w:rPr>
              <w:t>УТ</w:t>
            </w:r>
          </w:p>
        </w:tc>
        <w:tc>
          <w:tcPr>
            <w:tcW w:w="323" w:type="pct"/>
          </w:tcPr>
          <w:p w:rsidR="00FA3749" w:rsidRDefault="00FA3749">
            <w:r w:rsidRPr="00FF4294">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1.16. Компенсации за тяжелые работы и работы с вредными условиями труда</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75" w:type="pct"/>
          </w:tcPr>
          <w:p w:rsidR="00FA3749" w:rsidRPr="005E62ED" w:rsidRDefault="00FA3749" w:rsidP="0055013B">
            <w:pPr>
              <w:keepNext/>
              <w:keepLines/>
              <w:suppressLineNumbers/>
              <w:suppressAutoHyphens/>
              <w:jc w:val="center"/>
              <w:rPr>
                <w:i/>
              </w:rPr>
            </w:pPr>
            <w:r w:rsidRPr="005E62ED">
              <w:rPr>
                <w:i/>
              </w:rPr>
              <w:t>УТ</w:t>
            </w:r>
          </w:p>
        </w:tc>
        <w:tc>
          <w:tcPr>
            <w:tcW w:w="323" w:type="pct"/>
          </w:tcPr>
          <w:p w:rsidR="00FA3749" w:rsidRPr="005E62ED" w:rsidRDefault="00FA3749" w:rsidP="0055013B">
            <w:pPr>
              <w:keepNext/>
              <w:keepLines/>
              <w:suppressLineNumbers/>
              <w:suppressAutoHyphens/>
              <w:jc w:val="center"/>
              <w:rPr>
                <w:i/>
              </w:rPr>
            </w:pPr>
            <w:r w:rsidRPr="005E62ED">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2.1.Общие требования промышленной безопасности</w:t>
            </w:r>
          </w:p>
        </w:tc>
        <w:tc>
          <w:tcPr>
            <w:tcW w:w="299" w:type="pct"/>
          </w:tcPr>
          <w:p w:rsidR="00FA3749" w:rsidRDefault="00FA3749">
            <w:r w:rsidRPr="001F5AF0">
              <w:rPr>
                <w:i/>
              </w:rPr>
              <w:t>УТ</w:t>
            </w:r>
          </w:p>
        </w:tc>
        <w:tc>
          <w:tcPr>
            <w:tcW w:w="299" w:type="pct"/>
          </w:tcPr>
          <w:p w:rsidR="00FA3749" w:rsidRDefault="00FA3749">
            <w:r w:rsidRPr="001F5AF0">
              <w:rPr>
                <w:i/>
              </w:rPr>
              <w:t>УТ</w:t>
            </w:r>
          </w:p>
        </w:tc>
        <w:tc>
          <w:tcPr>
            <w:tcW w:w="299" w:type="pct"/>
          </w:tcPr>
          <w:p w:rsidR="00FA3749" w:rsidRDefault="00FA3749">
            <w:r w:rsidRPr="001F5AF0">
              <w:rPr>
                <w:i/>
              </w:rPr>
              <w:t>УТ</w:t>
            </w:r>
          </w:p>
        </w:tc>
        <w:tc>
          <w:tcPr>
            <w:tcW w:w="299" w:type="pct"/>
          </w:tcPr>
          <w:p w:rsidR="00FA3749" w:rsidRDefault="00FA3749">
            <w:r w:rsidRPr="001F5AF0">
              <w:rPr>
                <w:i/>
              </w:rPr>
              <w:t>УТ</w:t>
            </w:r>
          </w:p>
        </w:tc>
        <w:tc>
          <w:tcPr>
            <w:tcW w:w="299" w:type="pct"/>
          </w:tcPr>
          <w:p w:rsidR="00FA3749" w:rsidRDefault="00FA3749">
            <w:r w:rsidRPr="001F5AF0">
              <w:rPr>
                <w:i/>
              </w:rPr>
              <w:t>УТ</w:t>
            </w:r>
          </w:p>
        </w:tc>
        <w:tc>
          <w:tcPr>
            <w:tcW w:w="275" w:type="pct"/>
          </w:tcPr>
          <w:p w:rsidR="00FA3749" w:rsidRDefault="00FA3749">
            <w:r w:rsidRPr="001F5AF0">
              <w:rPr>
                <w:i/>
              </w:rPr>
              <w:t>УТ</w:t>
            </w:r>
          </w:p>
        </w:tc>
        <w:tc>
          <w:tcPr>
            <w:tcW w:w="323" w:type="pct"/>
          </w:tcPr>
          <w:p w:rsidR="00FA3749" w:rsidRDefault="00FA3749">
            <w:r w:rsidRPr="001F5AF0">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2.2. Технические мероприятия по обеспечению безопасности</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75" w:type="pct"/>
          </w:tcPr>
          <w:p w:rsidR="00FA3749" w:rsidRPr="005E62ED" w:rsidRDefault="00FA3749" w:rsidP="0055013B">
            <w:pPr>
              <w:keepNext/>
              <w:keepLines/>
              <w:suppressLineNumbers/>
              <w:suppressAutoHyphens/>
              <w:jc w:val="center"/>
              <w:rPr>
                <w:i/>
              </w:rPr>
            </w:pPr>
            <w:r w:rsidRPr="005E62ED">
              <w:rPr>
                <w:i/>
              </w:rPr>
              <w:t>УТ</w:t>
            </w:r>
          </w:p>
        </w:tc>
        <w:tc>
          <w:tcPr>
            <w:tcW w:w="323" w:type="pct"/>
          </w:tcPr>
          <w:p w:rsidR="00FA3749" w:rsidRPr="005E62ED" w:rsidRDefault="00FA3749" w:rsidP="0055013B">
            <w:pPr>
              <w:keepNext/>
              <w:keepLines/>
              <w:suppressLineNumbers/>
              <w:suppressAutoHyphens/>
              <w:jc w:val="center"/>
              <w:rPr>
                <w:i/>
              </w:rPr>
            </w:pPr>
            <w:r w:rsidRPr="005E62ED">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2.3. Требования безопасности при дроблении и измельчении</w:t>
            </w:r>
          </w:p>
        </w:tc>
        <w:tc>
          <w:tcPr>
            <w:tcW w:w="299" w:type="pct"/>
          </w:tcPr>
          <w:p w:rsidR="00FA3749" w:rsidRDefault="00FA3749">
            <w:r w:rsidRPr="007A0597">
              <w:rPr>
                <w:i/>
              </w:rPr>
              <w:t>УТ</w:t>
            </w:r>
          </w:p>
        </w:tc>
        <w:tc>
          <w:tcPr>
            <w:tcW w:w="299" w:type="pct"/>
          </w:tcPr>
          <w:p w:rsidR="00FA3749" w:rsidRDefault="00FA3749">
            <w:r w:rsidRPr="007A0597">
              <w:rPr>
                <w:i/>
              </w:rPr>
              <w:t>УТ</w:t>
            </w:r>
          </w:p>
        </w:tc>
        <w:tc>
          <w:tcPr>
            <w:tcW w:w="299" w:type="pct"/>
          </w:tcPr>
          <w:p w:rsidR="00FA3749" w:rsidRDefault="00FA3749">
            <w:r w:rsidRPr="007A0597">
              <w:rPr>
                <w:i/>
              </w:rPr>
              <w:t>УТ</w:t>
            </w:r>
          </w:p>
        </w:tc>
        <w:tc>
          <w:tcPr>
            <w:tcW w:w="299" w:type="pct"/>
          </w:tcPr>
          <w:p w:rsidR="00FA3749" w:rsidRDefault="00FA3749">
            <w:r w:rsidRPr="007A0597">
              <w:rPr>
                <w:i/>
              </w:rPr>
              <w:t>УТ</w:t>
            </w:r>
          </w:p>
        </w:tc>
        <w:tc>
          <w:tcPr>
            <w:tcW w:w="299" w:type="pct"/>
          </w:tcPr>
          <w:p w:rsidR="00FA3749" w:rsidRDefault="00FA3749">
            <w:r w:rsidRPr="007A0597">
              <w:rPr>
                <w:i/>
              </w:rPr>
              <w:t>УТ</w:t>
            </w:r>
          </w:p>
        </w:tc>
        <w:tc>
          <w:tcPr>
            <w:tcW w:w="275" w:type="pct"/>
          </w:tcPr>
          <w:p w:rsidR="00FA3749" w:rsidRDefault="00FA3749">
            <w:r w:rsidRPr="007A0597">
              <w:rPr>
                <w:i/>
              </w:rPr>
              <w:t>УТ</w:t>
            </w:r>
          </w:p>
        </w:tc>
        <w:tc>
          <w:tcPr>
            <w:tcW w:w="323" w:type="pct"/>
          </w:tcPr>
          <w:p w:rsidR="00FA3749" w:rsidRDefault="00FA3749">
            <w:r w:rsidRPr="007A0597">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2.4. Требования безопасности при осуществлении различных методов обогащения</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75" w:type="pct"/>
          </w:tcPr>
          <w:p w:rsidR="00FA3749" w:rsidRPr="005E62ED" w:rsidRDefault="00FA3749" w:rsidP="0055013B">
            <w:pPr>
              <w:keepNext/>
              <w:keepLines/>
              <w:suppressLineNumbers/>
              <w:suppressAutoHyphens/>
              <w:jc w:val="center"/>
              <w:rPr>
                <w:i/>
              </w:rPr>
            </w:pPr>
            <w:r w:rsidRPr="005E62ED">
              <w:rPr>
                <w:i/>
              </w:rPr>
              <w:t>УТ</w:t>
            </w:r>
          </w:p>
        </w:tc>
        <w:tc>
          <w:tcPr>
            <w:tcW w:w="323" w:type="pct"/>
          </w:tcPr>
          <w:p w:rsidR="00FA3749" w:rsidRPr="005E62ED" w:rsidRDefault="00FA3749" w:rsidP="0055013B">
            <w:pPr>
              <w:keepNext/>
              <w:keepLines/>
              <w:suppressLineNumbers/>
              <w:suppressAutoHyphens/>
              <w:jc w:val="center"/>
              <w:rPr>
                <w:i/>
              </w:rPr>
            </w:pPr>
            <w:r w:rsidRPr="005E62ED">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2.5. Требования безопасной эксплуатации железнодорожного транспорта</w:t>
            </w:r>
          </w:p>
        </w:tc>
        <w:tc>
          <w:tcPr>
            <w:tcW w:w="299" w:type="pct"/>
          </w:tcPr>
          <w:p w:rsidR="00FA3749" w:rsidRDefault="00FA3749">
            <w:r w:rsidRPr="00200978">
              <w:rPr>
                <w:i/>
              </w:rPr>
              <w:t>УТ</w:t>
            </w:r>
          </w:p>
        </w:tc>
        <w:tc>
          <w:tcPr>
            <w:tcW w:w="299" w:type="pct"/>
          </w:tcPr>
          <w:p w:rsidR="00FA3749" w:rsidRDefault="00FA3749">
            <w:r w:rsidRPr="00200978">
              <w:rPr>
                <w:i/>
              </w:rPr>
              <w:t>УТ</w:t>
            </w:r>
          </w:p>
        </w:tc>
        <w:tc>
          <w:tcPr>
            <w:tcW w:w="299" w:type="pct"/>
          </w:tcPr>
          <w:p w:rsidR="00FA3749" w:rsidRDefault="00FA3749">
            <w:r w:rsidRPr="00200978">
              <w:rPr>
                <w:i/>
              </w:rPr>
              <w:t>УТ</w:t>
            </w:r>
          </w:p>
        </w:tc>
        <w:tc>
          <w:tcPr>
            <w:tcW w:w="299" w:type="pct"/>
          </w:tcPr>
          <w:p w:rsidR="00FA3749" w:rsidRDefault="00FA3749">
            <w:r w:rsidRPr="00200978">
              <w:rPr>
                <w:i/>
              </w:rPr>
              <w:t>УТ</w:t>
            </w:r>
          </w:p>
        </w:tc>
        <w:tc>
          <w:tcPr>
            <w:tcW w:w="299" w:type="pct"/>
          </w:tcPr>
          <w:p w:rsidR="00FA3749" w:rsidRDefault="00FA3749">
            <w:r w:rsidRPr="00200978">
              <w:rPr>
                <w:i/>
              </w:rPr>
              <w:t>УТ</w:t>
            </w:r>
          </w:p>
        </w:tc>
        <w:tc>
          <w:tcPr>
            <w:tcW w:w="275" w:type="pct"/>
          </w:tcPr>
          <w:p w:rsidR="00FA3749" w:rsidRDefault="00FA3749">
            <w:r w:rsidRPr="00200978">
              <w:rPr>
                <w:i/>
              </w:rPr>
              <w:t>УТ</w:t>
            </w:r>
          </w:p>
        </w:tc>
        <w:tc>
          <w:tcPr>
            <w:tcW w:w="323" w:type="pct"/>
          </w:tcPr>
          <w:p w:rsidR="00FA3749" w:rsidRDefault="00FA3749">
            <w:r w:rsidRPr="00200978">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 xml:space="preserve">Тема 2.6. Требования безопасной эксплуатации автомобильного </w:t>
            </w:r>
            <w:r w:rsidRPr="00B245B1">
              <w:rPr>
                <w:bCs/>
                <w:i/>
              </w:rPr>
              <w:lastRenderedPageBreak/>
              <w:t>транспорта</w:t>
            </w:r>
          </w:p>
        </w:tc>
        <w:tc>
          <w:tcPr>
            <w:tcW w:w="299" w:type="pct"/>
          </w:tcPr>
          <w:p w:rsidR="00FA3749" w:rsidRPr="005E62ED" w:rsidRDefault="00FA3749" w:rsidP="0055013B">
            <w:pPr>
              <w:keepNext/>
              <w:keepLines/>
              <w:suppressLineNumbers/>
              <w:suppressAutoHyphens/>
              <w:jc w:val="center"/>
              <w:rPr>
                <w:i/>
              </w:rPr>
            </w:pPr>
            <w:r w:rsidRPr="005E62ED">
              <w:rPr>
                <w:i/>
              </w:rPr>
              <w:lastRenderedPageBreak/>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99" w:type="pct"/>
          </w:tcPr>
          <w:p w:rsidR="00FA3749" w:rsidRPr="005E62ED" w:rsidRDefault="00FA3749" w:rsidP="0055013B">
            <w:pPr>
              <w:keepNext/>
              <w:keepLines/>
              <w:suppressLineNumbers/>
              <w:suppressAutoHyphens/>
              <w:jc w:val="center"/>
              <w:rPr>
                <w:i/>
              </w:rPr>
            </w:pPr>
            <w:r w:rsidRPr="005E62ED">
              <w:rPr>
                <w:i/>
              </w:rPr>
              <w:t>УТ</w:t>
            </w:r>
          </w:p>
        </w:tc>
        <w:tc>
          <w:tcPr>
            <w:tcW w:w="275" w:type="pct"/>
          </w:tcPr>
          <w:p w:rsidR="00FA3749" w:rsidRPr="005E62ED" w:rsidRDefault="00FA3749" w:rsidP="0055013B">
            <w:pPr>
              <w:keepNext/>
              <w:keepLines/>
              <w:suppressLineNumbers/>
              <w:suppressAutoHyphens/>
              <w:jc w:val="center"/>
              <w:rPr>
                <w:i/>
              </w:rPr>
            </w:pPr>
            <w:r w:rsidRPr="005E62ED">
              <w:rPr>
                <w:i/>
              </w:rPr>
              <w:t>УТ</w:t>
            </w:r>
          </w:p>
        </w:tc>
        <w:tc>
          <w:tcPr>
            <w:tcW w:w="323" w:type="pct"/>
          </w:tcPr>
          <w:p w:rsidR="00FA3749" w:rsidRPr="005E62ED" w:rsidRDefault="00FA3749" w:rsidP="0055013B">
            <w:pPr>
              <w:keepNext/>
              <w:keepLines/>
              <w:suppressLineNumbers/>
              <w:suppressAutoHyphens/>
              <w:jc w:val="center"/>
              <w:rPr>
                <w:i/>
              </w:rPr>
            </w:pPr>
            <w:r w:rsidRPr="005E62ED">
              <w:rPr>
                <w:i/>
              </w:rPr>
              <w:t>УТ</w:t>
            </w:r>
          </w:p>
        </w:tc>
      </w:tr>
      <w:tr w:rsidR="00C15F94" w:rsidRPr="00880E1F" w:rsidTr="00FA3749">
        <w:trPr>
          <w:jc w:val="center"/>
        </w:trPr>
        <w:tc>
          <w:tcPr>
            <w:tcW w:w="2907" w:type="pct"/>
          </w:tcPr>
          <w:p w:rsidR="00C15F94" w:rsidRPr="00B245B1" w:rsidRDefault="00C15F94"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C15F94">
              <w:rPr>
                <w:bCs/>
                <w:i/>
              </w:rPr>
              <w:lastRenderedPageBreak/>
              <w:t>Тема 2.7. Требования безопасной эксплуатации непрерывного  транспорта</w:t>
            </w:r>
          </w:p>
        </w:tc>
        <w:tc>
          <w:tcPr>
            <w:tcW w:w="299" w:type="pct"/>
          </w:tcPr>
          <w:p w:rsidR="00C15F94" w:rsidRDefault="00C15F94">
            <w:r w:rsidRPr="00835272">
              <w:rPr>
                <w:i/>
              </w:rPr>
              <w:t>УТ</w:t>
            </w:r>
          </w:p>
        </w:tc>
        <w:tc>
          <w:tcPr>
            <w:tcW w:w="299" w:type="pct"/>
          </w:tcPr>
          <w:p w:rsidR="00C15F94" w:rsidRDefault="00C15F94">
            <w:r w:rsidRPr="00835272">
              <w:rPr>
                <w:i/>
              </w:rPr>
              <w:t>УТ</w:t>
            </w:r>
          </w:p>
        </w:tc>
        <w:tc>
          <w:tcPr>
            <w:tcW w:w="299" w:type="pct"/>
          </w:tcPr>
          <w:p w:rsidR="00C15F94" w:rsidRDefault="00C15F94">
            <w:r w:rsidRPr="00835272">
              <w:rPr>
                <w:i/>
              </w:rPr>
              <w:t>УТ</w:t>
            </w:r>
          </w:p>
        </w:tc>
        <w:tc>
          <w:tcPr>
            <w:tcW w:w="299" w:type="pct"/>
          </w:tcPr>
          <w:p w:rsidR="00C15F94" w:rsidRDefault="00C15F94">
            <w:r w:rsidRPr="00835272">
              <w:rPr>
                <w:i/>
              </w:rPr>
              <w:t>УТ</w:t>
            </w:r>
          </w:p>
        </w:tc>
        <w:tc>
          <w:tcPr>
            <w:tcW w:w="299" w:type="pct"/>
          </w:tcPr>
          <w:p w:rsidR="00C15F94" w:rsidRDefault="00C15F94">
            <w:r w:rsidRPr="00835272">
              <w:rPr>
                <w:i/>
              </w:rPr>
              <w:t>УТ</w:t>
            </w:r>
          </w:p>
        </w:tc>
        <w:tc>
          <w:tcPr>
            <w:tcW w:w="275" w:type="pct"/>
          </w:tcPr>
          <w:p w:rsidR="00C15F94" w:rsidRDefault="00C15F94">
            <w:r w:rsidRPr="00835272">
              <w:rPr>
                <w:i/>
              </w:rPr>
              <w:t>УТ</w:t>
            </w:r>
          </w:p>
        </w:tc>
        <w:tc>
          <w:tcPr>
            <w:tcW w:w="323" w:type="pct"/>
          </w:tcPr>
          <w:p w:rsidR="00C15F94" w:rsidRDefault="00C15F94">
            <w:r w:rsidRPr="00835272">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2.8. Электробезопасность</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75" w:type="pct"/>
          </w:tcPr>
          <w:p w:rsidR="00FA3749" w:rsidRDefault="00FA3749">
            <w:r w:rsidRPr="00E85FA5">
              <w:rPr>
                <w:i/>
              </w:rPr>
              <w:t>УТ</w:t>
            </w:r>
          </w:p>
        </w:tc>
        <w:tc>
          <w:tcPr>
            <w:tcW w:w="323" w:type="pct"/>
          </w:tcPr>
          <w:p w:rsidR="00FA3749" w:rsidRDefault="00FA3749">
            <w:r w:rsidRPr="00E85FA5">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2.9. Средства защиты от поражения электрическим током</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75" w:type="pct"/>
          </w:tcPr>
          <w:p w:rsidR="00FA3749" w:rsidRDefault="00FA3749">
            <w:r w:rsidRPr="00E85FA5">
              <w:rPr>
                <w:i/>
              </w:rPr>
              <w:t>УТ</w:t>
            </w:r>
          </w:p>
        </w:tc>
        <w:tc>
          <w:tcPr>
            <w:tcW w:w="323" w:type="pct"/>
          </w:tcPr>
          <w:p w:rsidR="00FA3749" w:rsidRDefault="00FA3749">
            <w:r w:rsidRPr="00E85FA5">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2.10. Пожарная безопасность</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99" w:type="pct"/>
          </w:tcPr>
          <w:p w:rsidR="00FA3749" w:rsidRDefault="00FA3749">
            <w:r w:rsidRPr="00E85FA5">
              <w:rPr>
                <w:i/>
              </w:rPr>
              <w:t>УТ</w:t>
            </w:r>
          </w:p>
        </w:tc>
        <w:tc>
          <w:tcPr>
            <w:tcW w:w="275" w:type="pct"/>
          </w:tcPr>
          <w:p w:rsidR="00FA3749" w:rsidRDefault="00FA3749">
            <w:r w:rsidRPr="00E85FA5">
              <w:rPr>
                <w:i/>
              </w:rPr>
              <w:t>УТ</w:t>
            </w:r>
          </w:p>
        </w:tc>
        <w:tc>
          <w:tcPr>
            <w:tcW w:w="323" w:type="pct"/>
          </w:tcPr>
          <w:p w:rsidR="00FA3749" w:rsidRDefault="00FA3749">
            <w:r w:rsidRPr="00E85FA5">
              <w:rPr>
                <w:i/>
              </w:rPr>
              <w:t>УТ</w:t>
            </w:r>
          </w:p>
        </w:tc>
      </w:tr>
      <w:tr w:rsidR="00FA3749" w:rsidRPr="00880E1F" w:rsidTr="00FA3749">
        <w:trPr>
          <w:jc w:val="center"/>
        </w:trPr>
        <w:tc>
          <w:tcPr>
            <w:tcW w:w="2907" w:type="pct"/>
          </w:tcPr>
          <w:p w:rsidR="00FA3749"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2.11. Методы и средства защиты от пожаров</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A3749" w:rsidRPr="00741C3F" w:rsidRDefault="00FA3749" w:rsidP="00FA3749">
            <w:pPr>
              <w:keepNext/>
              <w:keepLines/>
              <w:suppressLineNumbers/>
              <w:suppressAutoHyphens/>
              <w:jc w:val="center"/>
              <w:rPr>
                <w:i/>
              </w:rPr>
            </w:pPr>
            <w:r w:rsidRPr="007D3C7C">
              <w:rPr>
                <w:i/>
              </w:rP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2.12. Порядок действия при пожаре</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B2B38" w:rsidRDefault="00FA3749" w:rsidP="00FA3749">
            <w:r w:rsidRPr="007D3C7C">
              <w:rPr>
                <w:i/>
              </w:rP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2.13. Несчастные случаи и профессиональные заболевания, причины их возникновения</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B2B38" w:rsidRDefault="00FA3749" w:rsidP="00FA3749">
            <w:r w:rsidRPr="007D3C7C">
              <w:rPr>
                <w:i/>
              </w:rP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2.14. Расследование несчастных случаем на производстве и профессиональных заболеваний</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B2B38" w:rsidRDefault="00FA3749" w:rsidP="00FA3749">
            <w:r w:rsidRPr="007D3C7C">
              <w:rPr>
                <w:i/>
              </w:rP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2.15. Оформление несчастных случаев и профессиональных заболеваний</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99"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275" w:type="pct"/>
          </w:tcPr>
          <w:p w:rsidR="00FA3749" w:rsidRPr="007D3C7C" w:rsidRDefault="00FA3749" w:rsidP="00FA3749">
            <w:pPr>
              <w:keepNext/>
              <w:keepLines/>
              <w:suppressLineNumbers/>
              <w:suppressAutoHyphens/>
              <w:jc w:val="center"/>
              <w:rPr>
                <w:i/>
              </w:rPr>
            </w:pPr>
            <w:r w:rsidRPr="007D3C7C">
              <w:rPr>
                <w:i/>
              </w:rPr>
              <w:t>УТ</w:t>
            </w:r>
          </w:p>
          <w:p w:rsidR="00FB2B38" w:rsidRPr="007D3C7C" w:rsidRDefault="00FA3749" w:rsidP="00FA3749">
            <w:pPr>
              <w:keepNext/>
              <w:keepLines/>
              <w:suppressLineNumbers/>
              <w:suppressAutoHyphens/>
              <w:jc w:val="center"/>
              <w:rPr>
                <w:i/>
              </w:rPr>
            </w:pPr>
            <w:r w:rsidRPr="007D3C7C">
              <w:rPr>
                <w:i/>
              </w:rPr>
              <w:t>СР</w:t>
            </w:r>
          </w:p>
        </w:tc>
        <w:tc>
          <w:tcPr>
            <w:tcW w:w="323" w:type="pct"/>
          </w:tcPr>
          <w:p w:rsidR="00FA3749" w:rsidRPr="007D3C7C" w:rsidRDefault="00FA3749" w:rsidP="00FA3749">
            <w:pPr>
              <w:keepNext/>
              <w:keepLines/>
              <w:suppressLineNumbers/>
              <w:suppressAutoHyphens/>
              <w:jc w:val="center"/>
              <w:rPr>
                <w:i/>
              </w:rPr>
            </w:pPr>
            <w:r w:rsidRPr="007D3C7C">
              <w:rPr>
                <w:i/>
              </w:rPr>
              <w:t>УТ</w:t>
            </w:r>
          </w:p>
          <w:p w:rsidR="00FB2B38" w:rsidRDefault="00FA3749" w:rsidP="00FA3749">
            <w:r w:rsidRPr="007D3C7C">
              <w:rPr>
                <w:i/>
              </w:rP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2.16. Льготы и компенсации пострадавшим на производстве</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75"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323" w:type="pct"/>
          </w:tcPr>
          <w:p w:rsidR="007E1991" w:rsidRDefault="007E1991" w:rsidP="007E1991">
            <w:r>
              <w:t>УТ</w:t>
            </w:r>
          </w:p>
          <w:p w:rsidR="00FB2B38" w:rsidRDefault="007E1991" w:rsidP="007E1991">
            <w:r>
              <w:t>СР</w:t>
            </w:r>
          </w:p>
        </w:tc>
      </w:tr>
      <w:tr w:rsidR="00FB2B38" w:rsidRPr="00880E1F" w:rsidTr="00FA3749">
        <w:trPr>
          <w:jc w:val="center"/>
        </w:trPr>
        <w:tc>
          <w:tcPr>
            <w:tcW w:w="2907" w:type="pct"/>
          </w:tcPr>
          <w:p w:rsidR="00FB2B38" w:rsidRPr="00FB2B38" w:rsidRDefault="00B245B1" w:rsidP="00FB2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2.17. Общие принципы оказания первой помощи пострадавшим</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75"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323" w:type="pct"/>
          </w:tcPr>
          <w:p w:rsidR="007E1991" w:rsidRDefault="007E1991" w:rsidP="007E1991">
            <w:r>
              <w:t>УТ</w:t>
            </w:r>
          </w:p>
          <w:p w:rsidR="00FB2B38" w:rsidRDefault="007E1991" w:rsidP="007E1991">
            <w:r>
              <w:t>СР</w:t>
            </w:r>
          </w:p>
        </w:tc>
      </w:tr>
      <w:tr w:rsidR="00FB2B38" w:rsidRPr="00880E1F" w:rsidTr="00FA3749">
        <w:trPr>
          <w:jc w:val="center"/>
        </w:trPr>
        <w:tc>
          <w:tcPr>
            <w:tcW w:w="2907" w:type="pct"/>
          </w:tcPr>
          <w:p w:rsidR="00FB2B38" w:rsidRPr="00FB2B38" w:rsidRDefault="00B245B1"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2.18. Приемы оказания первой помощи</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99"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275" w:type="pct"/>
          </w:tcPr>
          <w:p w:rsidR="007E1991" w:rsidRPr="007E1991" w:rsidRDefault="007E1991" w:rsidP="007E1991">
            <w:pPr>
              <w:keepNext/>
              <w:keepLines/>
              <w:suppressLineNumbers/>
              <w:suppressAutoHyphens/>
              <w:jc w:val="center"/>
              <w:rPr>
                <w:i/>
              </w:rPr>
            </w:pPr>
            <w:r w:rsidRPr="007E1991">
              <w:rPr>
                <w:i/>
              </w:rPr>
              <w:t>УТ</w:t>
            </w:r>
          </w:p>
          <w:p w:rsidR="00FB2B38" w:rsidRPr="007D3C7C" w:rsidRDefault="007E1991" w:rsidP="007E1991">
            <w:pPr>
              <w:keepNext/>
              <w:keepLines/>
              <w:suppressLineNumbers/>
              <w:suppressAutoHyphens/>
              <w:jc w:val="center"/>
              <w:rPr>
                <w:i/>
              </w:rPr>
            </w:pPr>
            <w:r w:rsidRPr="007E1991">
              <w:rPr>
                <w:i/>
              </w:rPr>
              <w:t>СР</w:t>
            </w:r>
          </w:p>
        </w:tc>
        <w:tc>
          <w:tcPr>
            <w:tcW w:w="323" w:type="pct"/>
          </w:tcPr>
          <w:p w:rsidR="007E1991" w:rsidRDefault="007E1991" w:rsidP="007E1991">
            <w:r>
              <w:t>УТ</w:t>
            </w:r>
          </w:p>
          <w:p w:rsidR="00FB2B38" w:rsidRDefault="007E1991" w:rsidP="007E1991">
            <w:r>
              <w:t>СР</w:t>
            </w:r>
          </w:p>
        </w:tc>
      </w:tr>
    </w:tbl>
    <w:p w:rsidR="007E1991" w:rsidRPr="00C15F94" w:rsidRDefault="00BD27AC" w:rsidP="00C15F94">
      <w:pPr>
        <w:keepNext/>
        <w:keepLines/>
        <w:suppressLineNumbers/>
        <w:suppressAutoHyphens/>
        <w:spacing w:after="240"/>
        <w:jc w:val="both"/>
      </w:pPr>
      <w:r w:rsidRPr="00BD06AC">
        <w:t xml:space="preserve">УТ – оценка устного ответа; СР – оценка выполнения самостоятельной работы; </w:t>
      </w:r>
      <w:proofErr w:type="gramStart"/>
      <w:r w:rsidRPr="00BD06AC">
        <w:t>ПР</w:t>
      </w:r>
      <w:proofErr w:type="gramEnd"/>
      <w:r w:rsidRPr="00BD06AC">
        <w:t xml:space="preserve">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w:t>
      </w:r>
      <w:r w:rsidR="00C15F94">
        <w:t>ценка результатов тестирования.</w:t>
      </w:r>
    </w:p>
    <w:p w:rsidR="00BD27AC" w:rsidRPr="00001AC1" w:rsidRDefault="00BD27AC" w:rsidP="001D5F64">
      <w:pPr>
        <w:keepNext/>
        <w:keepLines/>
        <w:suppressLineNumbers/>
        <w:suppressAutoHyphens/>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rsidR="00BD27AC" w:rsidRDefault="00BD27AC" w:rsidP="001D5F64">
      <w:pPr>
        <w:keepNext/>
        <w:keepLines/>
        <w:suppressLineNumbers/>
        <w:suppressAutoHyphens/>
        <w:jc w:val="both"/>
        <w:rPr>
          <w:i/>
          <w:sz w:val="24"/>
          <w:szCs w:val="24"/>
        </w:rPr>
      </w:pPr>
    </w:p>
    <w:tbl>
      <w:tblPr>
        <w:tblW w:w="9711" w:type="dxa"/>
        <w:jc w:val="center"/>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1"/>
        <w:gridCol w:w="458"/>
        <w:gridCol w:w="485"/>
        <w:gridCol w:w="477"/>
        <w:gridCol w:w="488"/>
        <w:gridCol w:w="488"/>
        <w:gridCol w:w="518"/>
        <w:gridCol w:w="426"/>
      </w:tblGrid>
      <w:tr w:rsidR="00BD27AC" w:rsidRPr="004D5715" w:rsidTr="0055013B">
        <w:trPr>
          <w:trHeight w:val="460"/>
          <w:jc w:val="center"/>
        </w:trPr>
        <w:tc>
          <w:tcPr>
            <w:tcW w:w="6371" w:type="dxa"/>
            <w:vMerge w:val="restart"/>
            <w:vAlign w:val="center"/>
          </w:tcPr>
          <w:p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340" w:type="dxa"/>
            <w:gridSpan w:val="7"/>
            <w:vAlign w:val="center"/>
          </w:tcPr>
          <w:p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rsidTr="0055013B">
        <w:trPr>
          <w:trHeight w:val="321"/>
          <w:jc w:val="center"/>
        </w:trPr>
        <w:tc>
          <w:tcPr>
            <w:tcW w:w="6371" w:type="dxa"/>
            <w:vMerge/>
          </w:tcPr>
          <w:p w:rsidR="00BD27AC" w:rsidRPr="004D5715" w:rsidRDefault="00BD27AC" w:rsidP="007F4D42">
            <w:pPr>
              <w:keepNext/>
              <w:keepLines/>
              <w:suppressLineNumbers/>
              <w:suppressAutoHyphens/>
            </w:pPr>
          </w:p>
        </w:tc>
        <w:tc>
          <w:tcPr>
            <w:tcW w:w="458" w:type="dxa"/>
            <w:vAlign w:val="center"/>
          </w:tcPr>
          <w:p w:rsidR="00BD27AC" w:rsidRPr="00965F36" w:rsidRDefault="00BD27AC" w:rsidP="007F4D42">
            <w:pPr>
              <w:keepNext/>
              <w:keepLines/>
              <w:suppressLineNumbers/>
              <w:suppressAutoHyphens/>
              <w:jc w:val="center"/>
            </w:pPr>
            <w:r w:rsidRPr="00965F36">
              <w:t>У</w:t>
            </w:r>
            <w:proofErr w:type="gramStart"/>
            <w:r w:rsidRPr="00965F36">
              <w:t>1</w:t>
            </w:r>
            <w:proofErr w:type="gramEnd"/>
          </w:p>
        </w:tc>
        <w:tc>
          <w:tcPr>
            <w:tcW w:w="485" w:type="dxa"/>
            <w:vAlign w:val="center"/>
          </w:tcPr>
          <w:p w:rsidR="00BD27AC" w:rsidRPr="00965F36" w:rsidRDefault="00BD27AC" w:rsidP="007F4D42">
            <w:pPr>
              <w:keepNext/>
              <w:keepLines/>
              <w:suppressLineNumbers/>
              <w:suppressAutoHyphens/>
              <w:jc w:val="center"/>
            </w:pPr>
            <w:r w:rsidRPr="00965F36">
              <w:t>У</w:t>
            </w:r>
            <w:proofErr w:type="gramStart"/>
            <w:r w:rsidRPr="00965F36">
              <w:t>2</w:t>
            </w:r>
            <w:proofErr w:type="gramEnd"/>
          </w:p>
        </w:tc>
        <w:tc>
          <w:tcPr>
            <w:tcW w:w="477" w:type="dxa"/>
            <w:vAlign w:val="center"/>
          </w:tcPr>
          <w:p w:rsidR="00BD27AC" w:rsidRPr="00965F36" w:rsidRDefault="00BD27AC" w:rsidP="007F4D42">
            <w:pPr>
              <w:keepNext/>
              <w:keepLines/>
              <w:suppressLineNumbers/>
              <w:suppressAutoHyphens/>
              <w:jc w:val="center"/>
            </w:pPr>
            <w:r w:rsidRPr="00965F36">
              <w:t>З</w:t>
            </w:r>
            <w:proofErr w:type="gramStart"/>
            <w:r w:rsidRPr="00965F36">
              <w:t>1</w:t>
            </w:r>
            <w:proofErr w:type="gramEnd"/>
          </w:p>
        </w:tc>
        <w:tc>
          <w:tcPr>
            <w:tcW w:w="488" w:type="dxa"/>
            <w:vAlign w:val="center"/>
          </w:tcPr>
          <w:p w:rsidR="00BD27AC" w:rsidRPr="00965F36" w:rsidRDefault="00BD27AC" w:rsidP="007F4D42">
            <w:pPr>
              <w:keepNext/>
              <w:keepLines/>
              <w:suppressLineNumbers/>
              <w:suppressAutoHyphens/>
              <w:jc w:val="center"/>
            </w:pPr>
            <w:r w:rsidRPr="00965F36">
              <w:t>З</w:t>
            </w:r>
            <w:proofErr w:type="gramStart"/>
            <w:r w:rsidRPr="00965F36">
              <w:t>2</w:t>
            </w:r>
            <w:proofErr w:type="gramEnd"/>
          </w:p>
        </w:tc>
        <w:tc>
          <w:tcPr>
            <w:tcW w:w="488" w:type="dxa"/>
            <w:vAlign w:val="center"/>
          </w:tcPr>
          <w:p w:rsidR="00BD27AC" w:rsidRPr="00965F36" w:rsidRDefault="00BD27AC" w:rsidP="007F4D42">
            <w:pPr>
              <w:keepNext/>
              <w:keepLines/>
              <w:suppressLineNumbers/>
              <w:suppressAutoHyphens/>
              <w:jc w:val="center"/>
            </w:pPr>
            <w:r w:rsidRPr="00965F36">
              <w:t>З3</w:t>
            </w:r>
          </w:p>
        </w:tc>
        <w:tc>
          <w:tcPr>
            <w:tcW w:w="518" w:type="dxa"/>
            <w:vAlign w:val="center"/>
          </w:tcPr>
          <w:p w:rsidR="00BD27AC" w:rsidRPr="00965F36" w:rsidRDefault="00BD27AC" w:rsidP="007F4D42">
            <w:pPr>
              <w:keepNext/>
              <w:keepLines/>
              <w:suppressLineNumbers/>
              <w:suppressAutoHyphens/>
              <w:jc w:val="center"/>
            </w:pPr>
            <w:r w:rsidRPr="00965F36">
              <w:t>З</w:t>
            </w:r>
            <w:proofErr w:type="gramStart"/>
            <w:r w:rsidRPr="00965F36">
              <w:t>4</w:t>
            </w:r>
            <w:proofErr w:type="gramEnd"/>
          </w:p>
        </w:tc>
        <w:tc>
          <w:tcPr>
            <w:tcW w:w="426" w:type="dxa"/>
            <w:vAlign w:val="center"/>
          </w:tcPr>
          <w:p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C15F94" w:rsidRPr="004D5715" w:rsidTr="0055013B">
        <w:trPr>
          <w:trHeight w:val="107"/>
          <w:jc w:val="center"/>
        </w:trPr>
        <w:tc>
          <w:tcPr>
            <w:tcW w:w="6371" w:type="dxa"/>
          </w:tcPr>
          <w:p w:rsidR="00C15F94" w:rsidRPr="006B32E0" w:rsidRDefault="00C15F94" w:rsidP="00E965B3">
            <w:pPr>
              <w:keepNext/>
              <w:keepLines/>
              <w:suppressLineNumbers/>
              <w:suppressAutoHyphens/>
              <w:rPr>
                <w:i/>
                <w:lang w:eastAsia="ru-RU"/>
              </w:rPr>
            </w:pPr>
            <w:r w:rsidRPr="00FB2B38">
              <w:rPr>
                <w:bCs/>
                <w:i/>
              </w:rPr>
              <w:t xml:space="preserve">Тема 1.1. Основные положения законодательства РФ о труде и об охране труда </w:t>
            </w:r>
          </w:p>
        </w:tc>
        <w:tc>
          <w:tcPr>
            <w:tcW w:w="45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 xml:space="preserve">К </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r>
      <w:tr w:rsidR="00C15F94" w:rsidRPr="004D5715" w:rsidTr="0055013B">
        <w:trPr>
          <w:trHeight w:val="107"/>
          <w:jc w:val="center"/>
        </w:trPr>
        <w:tc>
          <w:tcPr>
            <w:tcW w:w="6371" w:type="dxa"/>
          </w:tcPr>
          <w:p w:rsidR="00C15F94" w:rsidRPr="006B32E0" w:rsidRDefault="00C15F94" w:rsidP="00E965B3">
            <w:pPr>
              <w:keepNext/>
              <w:keepLines/>
              <w:suppressLineNumbers/>
              <w:suppressAutoHyphens/>
              <w:rPr>
                <w:i/>
                <w:lang w:eastAsia="ru-RU"/>
              </w:rPr>
            </w:pPr>
            <w:r w:rsidRPr="00FB2B38">
              <w:rPr>
                <w:bCs/>
                <w:i/>
              </w:rPr>
              <w:t>Тема 1.2. Государственные нормативные требования охраны труда</w:t>
            </w:r>
          </w:p>
        </w:tc>
        <w:tc>
          <w:tcPr>
            <w:tcW w:w="458" w:type="dxa"/>
            <w:vAlign w:val="center"/>
          </w:tcPr>
          <w:p w:rsidR="00C15F94" w:rsidRDefault="00C15F94" w:rsidP="007F4D42">
            <w:pPr>
              <w:keepNext/>
              <w:keepLines/>
              <w:suppressLineNumbers/>
              <w:suppressAutoHyphens/>
              <w:jc w:val="center"/>
              <w:rPr>
                <w:i/>
                <w:sz w:val="18"/>
                <w:szCs w:val="18"/>
              </w:rPr>
            </w:pPr>
            <w:r>
              <w:rPr>
                <w:i/>
                <w:sz w:val="18"/>
                <w:szCs w:val="18"/>
              </w:rPr>
              <w:t>К</w:t>
            </w:r>
          </w:p>
        </w:tc>
        <w:tc>
          <w:tcPr>
            <w:tcW w:w="485" w:type="dxa"/>
            <w:vAlign w:val="center"/>
          </w:tcPr>
          <w:p w:rsidR="00C15F94" w:rsidRDefault="00C15F94" w:rsidP="007F4D42">
            <w:pPr>
              <w:keepNext/>
              <w:keepLines/>
              <w:suppressLineNumbers/>
              <w:suppressAutoHyphens/>
              <w:jc w:val="center"/>
              <w:rPr>
                <w:i/>
                <w:sz w:val="18"/>
                <w:szCs w:val="18"/>
              </w:rPr>
            </w:pPr>
            <w:r>
              <w:rPr>
                <w:i/>
                <w:sz w:val="18"/>
                <w:szCs w:val="18"/>
              </w:rPr>
              <w:t>К</w:t>
            </w:r>
          </w:p>
        </w:tc>
        <w:tc>
          <w:tcPr>
            <w:tcW w:w="477" w:type="dxa"/>
            <w:vAlign w:val="center"/>
          </w:tcPr>
          <w:p w:rsidR="00C15F94"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Default="00C15F94" w:rsidP="007F4D42">
            <w:pPr>
              <w:keepNext/>
              <w:keepLines/>
              <w:suppressLineNumbers/>
              <w:suppressAutoHyphens/>
              <w:jc w:val="center"/>
              <w:rPr>
                <w:i/>
                <w:sz w:val="18"/>
                <w:szCs w:val="18"/>
              </w:rPr>
            </w:pPr>
            <w:r>
              <w:rPr>
                <w:i/>
                <w:sz w:val="18"/>
                <w:szCs w:val="18"/>
              </w:rPr>
              <w:t xml:space="preserve">К </w:t>
            </w:r>
          </w:p>
        </w:tc>
        <w:tc>
          <w:tcPr>
            <w:tcW w:w="518" w:type="dxa"/>
            <w:vAlign w:val="center"/>
          </w:tcPr>
          <w:p w:rsidR="00C15F94" w:rsidRDefault="00C15F94" w:rsidP="007F4D42">
            <w:pPr>
              <w:keepNext/>
              <w:keepLines/>
              <w:suppressLineNumbers/>
              <w:suppressAutoHyphens/>
              <w:jc w:val="center"/>
              <w:rPr>
                <w:i/>
                <w:sz w:val="18"/>
                <w:szCs w:val="18"/>
              </w:rPr>
            </w:pPr>
            <w:r>
              <w:rPr>
                <w:i/>
                <w:sz w:val="18"/>
                <w:szCs w:val="18"/>
              </w:rPr>
              <w:t>К</w:t>
            </w:r>
          </w:p>
        </w:tc>
        <w:tc>
          <w:tcPr>
            <w:tcW w:w="426" w:type="dxa"/>
            <w:vAlign w:val="center"/>
          </w:tcPr>
          <w:p w:rsidR="00C15F94" w:rsidRDefault="00C15F94" w:rsidP="007F4D42">
            <w:pPr>
              <w:keepNext/>
              <w:keepLines/>
              <w:suppressLineNumbers/>
              <w:suppressAutoHyphens/>
              <w:jc w:val="center"/>
              <w:rPr>
                <w:i/>
                <w:sz w:val="18"/>
                <w:szCs w:val="18"/>
              </w:rPr>
            </w:pPr>
            <w:r>
              <w:rPr>
                <w:i/>
                <w:sz w:val="18"/>
                <w:szCs w:val="18"/>
              </w:rPr>
              <w:t>К</w:t>
            </w:r>
          </w:p>
        </w:tc>
      </w:tr>
      <w:tr w:rsidR="00C15F94" w:rsidRPr="004D5715" w:rsidTr="0055013B">
        <w:trPr>
          <w:trHeight w:val="107"/>
          <w:jc w:val="center"/>
        </w:trPr>
        <w:tc>
          <w:tcPr>
            <w:tcW w:w="6371" w:type="dxa"/>
          </w:tcPr>
          <w:p w:rsidR="00C15F94" w:rsidRPr="006B32E0" w:rsidRDefault="00C15F94" w:rsidP="00E965B3">
            <w:pPr>
              <w:keepNext/>
              <w:keepLines/>
              <w:suppressLineNumbers/>
              <w:suppressAutoHyphens/>
              <w:rPr>
                <w:i/>
                <w:lang w:eastAsia="ru-RU"/>
              </w:rPr>
            </w:pPr>
            <w:r w:rsidRPr="00B245B1">
              <w:rPr>
                <w:bCs/>
                <w:i/>
              </w:rPr>
              <w:t>Тема 1.3. Системный подход к управлению работ по охране труда</w:t>
            </w:r>
          </w:p>
        </w:tc>
        <w:tc>
          <w:tcPr>
            <w:tcW w:w="45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r>
      <w:tr w:rsidR="00C15F94" w:rsidRPr="004D5715" w:rsidTr="0055013B">
        <w:trPr>
          <w:trHeight w:val="285"/>
          <w:jc w:val="center"/>
        </w:trPr>
        <w:tc>
          <w:tcPr>
            <w:tcW w:w="6371" w:type="dxa"/>
          </w:tcPr>
          <w:p w:rsidR="00C15F94" w:rsidRPr="007F56DB"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rFonts w:ascii="Times New Roman CYR" w:hAnsi="Times New Roman CYR" w:cs="Times New Roman CYR"/>
                <w:bCs/>
                <w:i/>
              </w:rPr>
              <w:t>Тема 1.4. Требования к эксплуатации зданий, сооружений</w:t>
            </w:r>
          </w:p>
        </w:tc>
        <w:tc>
          <w:tcPr>
            <w:tcW w:w="45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r>
      <w:tr w:rsidR="00C15F94" w:rsidRPr="004D5715" w:rsidTr="0055013B">
        <w:trPr>
          <w:trHeight w:val="285"/>
          <w:jc w:val="center"/>
        </w:trPr>
        <w:tc>
          <w:tcPr>
            <w:tcW w:w="6371" w:type="dxa"/>
          </w:tcPr>
          <w:p w:rsidR="00C15F94" w:rsidRPr="007F56DB"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rFonts w:ascii="Times New Roman CYR" w:hAnsi="Times New Roman CYR" w:cs="Times New Roman CYR"/>
                <w:bCs/>
                <w:i/>
              </w:rPr>
              <w:t>Тема 1.5. Требования к производственному оборудованию</w:t>
            </w:r>
          </w:p>
        </w:tc>
        <w:tc>
          <w:tcPr>
            <w:tcW w:w="45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7F4D42">
            <w:pPr>
              <w:keepNext/>
              <w:keepLines/>
              <w:suppressLineNumbers/>
              <w:suppressAutoHyphens/>
              <w:jc w:val="center"/>
              <w:rPr>
                <w:i/>
                <w:sz w:val="18"/>
                <w:szCs w:val="18"/>
              </w:rPr>
            </w:pPr>
            <w:r>
              <w:rPr>
                <w:i/>
                <w:sz w:val="18"/>
                <w:szCs w:val="18"/>
              </w:rPr>
              <w:t>К</w:t>
            </w:r>
          </w:p>
        </w:tc>
      </w:tr>
      <w:tr w:rsidR="00C15F94" w:rsidRPr="004D5715" w:rsidTr="0055013B">
        <w:trPr>
          <w:trHeight w:val="285"/>
          <w:jc w:val="center"/>
        </w:trPr>
        <w:tc>
          <w:tcPr>
            <w:tcW w:w="6371" w:type="dxa"/>
          </w:tcPr>
          <w:p w:rsidR="00C15F94" w:rsidRPr="007F56DB" w:rsidRDefault="00C15F94" w:rsidP="00E965B3">
            <w:pPr>
              <w:autoSpaceDE w:val="0"/>
              <w:autoSpaceDN w:val="0"/>
              <w:adjustRightInd w:val="0"/>
              <w:rPr>
                <w:rFonts w:ascii="Times New Roman CYR" w:hAnsi="Times New Roman CYR" w:cs="Times New Roman CYR"/>
                <w:bCs/>
                <w:i/>
              </w:rPr>
            </w:pPr>
            <w:r w:rsidRPr="00B245B1">
              <w:rPr>
                <w:rFonts w:ascii="Times New Roman CYR" w:hAnsi="Times New Roman CYR" w:cs="Times New Roman CYR"/>
                <w:bCs/>
                <w:i/>
              </w:rPr>
              <w:t>Тема 1.6. Медицинские осмотры</w:t>
            </w:r>
          </w:p>
        </w:tc>
        <w:tc>
          <w:tcPr>
            <w:tcW w:w="45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r>
      <w:tr w:rsidR="00C15F94" w:rsidRPr="004D5715" w:rsidTr="0055013B">
        <w:trPr>
          <w:trHeight w:val="285"/>
          <w:jc w:val="center"/>
        </w:trPr>
        <w:tc>
          <w:tcPr>
            <w:tcW w:w="6371" w:type="dxa"/>
          </w:tcPr>
          <w:p w:rsidR="00C15F94" w:rsidRPr="007F56DB" w:rsidRDefault="00C15F94" w:rsidP="00E965B3">
            <w:pPr>
              <w:autoSpaceDE w:val="0"/>
              <w:autoSpaceDN w:val="0"/>
              <w:adjustRightInd w:val="0"/>
              <w:rPr>
                <w:rFonts w:ascii="Times New Roman CYR" w:hAnsi="Times New Roman CYR" w:cs="Times New Roman CYR"/>
                <w:bCs/>
                <w:i/>
              </w:rPr>
            </w:pPr>
            <w:r w:rsidRPr="00B245B1">
              <w:rPr>
                <w:rFonts w:ascii="Times New Roman CYR" w:hAnsi="Times New Roman CYR" w:cs="Times New Roman CYR"/>
                <w:bCs/>
                <w:i/>
              </w:rPr>
              <w:t>Тема 1.7. Организация обучения  охране труда</w:t>
            </w:r>
          </w:p>
        </w:tc>
        <w:tc>
          <w:tcPr>
            <w:tcW w:w="45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5"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77"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8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518"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c>
          <w:tcPr>
            <w:tcW w:w="426" w:type="dxa"/>
            <w:vAlign w:val="center"/>
          </w:tcPr>
          <w:p w:rsidR="00C15F94" w:rsidRPr="004D5715" w:rsidRDefault="00C15F94" w:rsidP="00AD1118">
            <w:pPr>
              <w:keepNext/>
              <w:keepLines/>
              <w:suppressLineNumbers/>
              <w:suppressAutoHyphens/>
              <w:jc w:val="center"/>
              <w:rPr>
                <w:i/>
                <w:sz w:val="18"/>
                <w:szCs w:val="18"/>
              </w:rPr>
            </w:pPr>
            <w:r>
              <w:rPr>
                <w:i/>
                <w:sz w:val="18"/>
                <w:szCs w:val="18"/>
              </w:rPr>
              <w:t>К</w:t>
            </w:r>
          </w:p>
        </w:tc>
      </w:tr>
      <w:tr w:rsidR="00C15F94" w:rsidRPr="004D5715" w:rsidTr="0055013B">
        <w:trPr>
          <w:trHeight w:val="285"/>
          <w:jc w:val="center"/>
        </w:trPr>
        <w:tc>
          <w:tcPr>
            <w:tcW w:w="6371" w:type="dxa"/>
          </w:tcPr>
          <w:p w:rsidR="00C15F94" w:rsidRPr="007F56DB"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1.8. Должностные инструкции. Инструкции по охране труда</w:t>
            </w:r>
          </w:p>
        </w:tc>
        <w:tc>
          <w:tcPr>
            <w:tcW w:w="458" w:type="dxa"/>
          </w:tcPr>
          <w:p w:rsidR="00C15F94" w:rsidRDefault="00C15F94">
            <w:r w:rsidRPr="005076F5">
              <w:t>К</w:t>
            </w:r>
          </w:p>
        </w:tc>
        <w:tc>
          <w:tcPr>
            <w:tcW w:w="485" w:type="dxa"/>
          </w:tcPr>
          <w:p w:rsidR="00C15F94" w:rsidRDefault="00C15F94">
            <w:r w:rsidRPr="005076F5">
              <w:t>К</w:t>
            </w:r>
          </w:p>
        </w:tc>
        <w:tc>
          <w:tcPr>
            <w:tcW w:w="477" w:type="dxa"/>
          </w:tcPr>
          <w:p w:rsidR="00C15F94" w:rsidRDefault="00C15F94">
            <w:r w:rsidRPr="005076F5">
              <w:t>К</w:t>
            </w:r>
          </w:p>
        </w:tc>
        <w:tc>
          <w:tcPr>
            <w:tcW w:w="488" w:type="dxa"/>
          </w:tcPr>
          <w:p w:rsidR="00C15F94" w:rsidRDefault="00C15F94">
            <w:r w:rsidRPr="005076F5">
              <w:t>К</w:t>
            </w:r>
          </w:p>
        </w:tc>
        <w:tc>
          <w:tcPr>
            <w:tcW w:w="488" w:type="dxa"/>
          </w:tcPr>
          <w:p w:rsidR="00C15F94" w:rsidRDefault="00C15F94">
            <w:r w:rsidRPr="005076F5">
              <w:t>К</w:t>
            </w:r>
          </w:p>
        </w:tc>
        <w:tc>
          <w:tcPr>
            <w:tcW w:w="518" w:type="dxa"/>
          </w:tcPr>
          <w:p w:rsidR="00C15F94" w:rsidRDefault="00C15F94">
            <w:r w:rsidRPr="005076F5">
              <w:t>К</w:t>
            </w:r>
          </w:p>
        </w:tc>
        <w:tc>
          <w:tcPr>
            <w:tcW w:w="426" w:type="dxa"/>
          </w:tcPr>
          <w:p w:rsidR="00C15F94" w:rsidRDefault="00C15F94">
            <w:r w:rsidRPr="005076F5">
              <w:t>К</w:t>
            </w:r>
          </w:p>
        </w:tc>
      </w:tr>
      <w:tr w:rsidR="00C15F94" w:rsidRPr="004D5715" w:rsidTr="0055013B">
        <w:trPr>
          <w:trHeight w:val="285"/>
          <w:jc w:val="center"/>
        </w:trPr>
        <w:tc>
          <w:tcPr>
            <w:tcW w:w="6371" w:type="dxa"/>
          </w:tcPr>
          <w:p w:rsidR="00C15F94" w:rsidRPr="006B32E0"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1.9. Режимы труда и отдыха в соответствии с требованиями ТК РФ</w:t>
            </w:r>
          </w:p>
        </w:tc>
        <w:tc>
          <w:tcPr>
            <w:tcW w:w="458" w:type="dxa"/>
          </w:tcPr>
          <w:p w:rsidR="00C15F94" w:rsidRDefault="00C15F94">
            <w:r w:rsidRPr="005076F5">
              <w:t>К</w:t>
            </w:r>
          </w:p>
        </w:tc>
        <w:tc>
          <w:tcPr>
            <w:tcW w:w="485" w:type="dxa"/>
          </w:tcPr>
          <w:p w:rsidR="00C15F94" w:rsidRDefault="00C15F94">
            <w:r w:rsidRPr="005076F5">
              <w:t>К</w:t>
            </w:r>
          </w:p>
        </w:tc>
        <w:tc>
          <w:tcPr>
            <w:tcW w:w="477" w:type="dxa"/>
          </w:tcPr>
          <w:p w:rsidR="00C15F94" w:rsidRDefault="00C15F94">
            <w:r w:rsidRPr="005076F5">
              <w:t>К</w:t>
            </w:r>
          </w:p>
        </w:tc>
        <w:tc>
          <w:tcPr>
            <w:tcW w:w="488" w:type="dxa"/>
          </w:tcPr>
          <w:p w:rsidR="00C15F94" w:rsidRDefault="00C15F94">
            <w:r w:rsidRPr="005076F5">
              <w:t>К</w:t>
            </w:r>
          </w:p>
        </w:tc>
        <w:tc>
          <w:tcPr>
            <w:tcW w:w="488" w:type="dxa"/>
          </w:tcPr>
          <w:p w:rsidR="00C15F94" w:rsidRDefault="00C15F94">
            <w:r w:rsidRPr="005076F5">
              <w:t>К</w:t>
            </w:r>
          </w:p>
        </w:tc>
        <w:tc>
          <w:tcPr>
            <w:tcW w:w="518" w:type="dxa"/>
          </w:tcPr>
          <w:p w:rsidR="00C15F94" w:rsidRDefault="00C15F94">
            <w:r w:rsidRPr="005076F5">
              <w:t>К</w:t>
            </w:r>
          </w:p>
        </w:tc>
        <w:tc>
          <w:tcPr>
            <w:tcW w:w="426" w:type="dxa"/>
          </w:tcPr>
          <w:p w:rsidR="00C15F94" w:rsidRDefault="00C15F94">
            <w:r w:rsidRPr="005076F5">
              <w:t>К</w:t>
            </w:r>
          </w:p>
        </w:tc>
      </w:tr>
      <w:tr w:rsidR="00C15F94" w:rsidRPr="004D5715" w:rsidTr="0055013B">
        <w:trPr>
          <w:trHeight w:val="285"/>
          <w:jc w:val="center"/>
        </w:trPr>
        <w:tc>
          <w:tcPr>
            <w:tcW w:w="6371" w:type="dxa"/>
          </w:tcPr>
          <w:p w:rsidR="00C15F94" w:rsidRPr="006B32E0"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1.10. Сертификация работ по охране труда</w:t>
            </w:r>
          </w:p>
        </w:tc>
        <w:tc>
          <w:tcPr>
            <w:tcW w:w="458" w:type="dxa"/>
          </w:tcPr>
          <w:p w:rsidR="00C15F94" w:rsidRDefault="00C15F94">
            <w:r w:rsidRPr="005076F5">
              <w:t>К</w:t>
            </w:r>
          </w:p>
        </w:tc>
        <w:tc>
          <w:tcPr>
            <w:tcW w:w="485" w:type="dxa"/>
          </w:tcPr>
          <w:p w:rsidR="00C15F94" w:rsidRDefault="00C15F94">
            <w:r w:rsidRPr="005076F5">
              <w:t>К</w:t>
            </w:r>
          </w:p>
        </w:tc>
        <w:tc>
          <w:tcPr>
            <w:tcW w:w="477" w:type="dxa"/>
          </w:tcPr>
          <w:p w:rsidR="00C15F94" w:rsidRDefault="00C15F94">
            <w:r w:rsidRPr="005076F5">
              <w:t>К</w:t>
            </w:r>
          </w:p>
        </w:tc>
        <w:tc>
          <w:tcPr>
            <w:tcW w:w="488" w:type="dxa"/>
          </w:tcPr>
          <w:p w:rsidR="00C15F94" w:rsidRDefault="00C15F94">
            <w:r w:rsidRPr="005076F5">
              <w:t>К</w:t>
            </w:r>
          </w:p>
        </w:tc>
        <w:tc>
          <w:tcPr>
            <w:tcW w:w="488" w:type="dxa"/>
          </w:tcPr>
          <w:p w:rsidR="00C15F94" w:rsidRDefault="00C15F94">
            <w:r w:rsidRPr="005076F5">
              <w:t>К</w:t>
            </w:r>
          </w:p>
        </w:tc>
        <w:tc>
          <w:tcPr>
            <w:tcW w:w="518" w:type="dxa"/>
          </w:tcPr>
          <w:p w:rsidR="00C15F94" w:rsidRDefault="00C15F94">
            <w:r w:rsidRPr="005076F5">
              <w:t>К</w:t>
            </w:r>
          </w:p>
        </w:tc>
        <w:tc>
          <w:tcPr>
            <w:tcW w:w="426" w:type="dxa"/>
          </w:tcPr>
          <w:p w:rsidR="00C15F94" w:rsidRDefault="00C15F94">
            <w:r w:rsidRPr="005076F5">
              <w:t>К</w:t>
            </w:r>
          </w:p>
        </w:tc>
      </w:tr>
      <w:tr w:rsidR="00C15F94" w:rsidRPr="004D5715" w:rsidTr="0055013B">
        <w:trPr>
          <w:trHeight w:val="285"/>
          <w:jc w:val="center"/>
        </w:trPr>
        <w:tc>
          <w:tcPr>
            <w:tcW w:w="6371" w:type="dxa"/>
          </w:tcPr>
          <w:p w:rsidR="00C15F94" w:rsidRPr="006B32E0"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1.11. Требования к условиям труда на рабочем месте</w:t>
            </w:r>
          </w:p>
        </w:tc>
        <w:tc>
          <w:tcPr>
            <w:tcW w:w="458" w:type="dxa"/>
          </w:tcPr>
          <w:p w:rsidR="00C15F94" w:rsidRDefault="00C15F94">
            <w:r w:rsidRPr="005076F5">
              <w:t>К</w:t>
            </w:r>
          </w:p>
        </w:tc>
        <w:tc>
          <w:tcPr>
            <w:tcW w:w="485" w:type="dxa"/>
          </w:tcPr>
          <w:p w:rsidR="00C15F94" w:rsidRDefault="00C15F94">
            <w:r w:rsidRPr="005076F5">
              <w:t>К</w:t>
            </w:r>
          </w:p>
        </w:tc>
        <w:tc>
          <w:tcPr>
            <w:tcW w:w="477" w:type="dxa"/>
          </w:tcPr>
          <w:p w:rsidR="00C15F94" w:rsidRDefault="00C15F94">
            <w:r w:rsidRPr="005076F5">
              <w:t>К</w:t>
            </w:r>
          </w:p>
        </w:tc>
        <w:tc>
          <w:tcPr>
            <w:tcW w:w="488" w:type="dxa"/>
          </w:tcPr>
          <w:p w:rsidR="00C15F94" w:rsidRDefault="00C15F94">
            <w:r w:rsidRPr="005076F5">
              <w:t>К</w:t>
            </w:r>
          </w:p>
        </w:tc>
        <w:tc>
          <w:tcPr>
            <w:tcW w:w="488" w:type="dxa"/>
          </w:tcPr>
          <w:p w:rsidR="00C15F94" w:rsidRDefault="00C15F94">
            <w:r w:rsidRPr="005076F5">
              <w:t>К</w:t>
            </w:r>
          </w:p>
        </w:tc>
        <w:tc>
          <w:tcPr>
            <w:tcW w:w="518" w:type="dxa"/>
          </w:tcPr>
          <w:p w:rsidR="00C15F94" w:rsidRDefault="00C15F94">
            <w:r w:rsidRPr="005076F5">
              <w:t>К</w:t>
            </w:r>
          </w:p>
        </w:tc>
        <w:tc>
          <w:tcPr>
            <w:tcW w:w="426" w:type="dxa"/>
          </w:tcPr>
          <w:p w:rsidR="00C15F94" w:rsidRDefault="00C15F94">
            <w:r w:rsidRPr="005076F5">
              <w:t>К</w:t>
            </w:r>
          </w:p>
        </w:tc>
      </w:tr>
      <w:tr w:rsidR="00C15F94" w:rsidRPr="004D5715" w:rsidTr="0055013B">
        <w:trPr>
          <w:trHeight w:val="285"/>
          <w:jc w:val="center"/>
        </w:trPr>
        <w:tc>
          <w:tcPr>
            <w:tcW w:w="6371" w:type="dxa"/>
          </w:tcPr>
          <w:p w:rsidR="00C15F94" w:rsidRPr="006B32E0"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1.12.Защита человека от опасности механического травмирования</w:t>
            </w:r>
          </w:p>
        </w:tc>
        <w:tc>
          <w:tcPr>
            <w:tcW w:w="458" w:type="dxa"/>
          </w:tcPr>
          <w:p w:rsidR="00C15F94" w:rsidRDefault="00C15F94">
            <w:r w:rsidRPr="005076F5">
              <w:t>К</w:t>
            </w:r>
          </w:p>
        </w:tc>
        <w:tc>
          <w:tcPr>
            <w:tcW w:w="485" w:type="dxa"/>
          </w:tcPr>
          <w:p w:rsidR="00C15F94" w:rsidRDefault="00C15F94">
            <w:r w:rsidRPr="005076F5">
              <w:t>К</w:t>
            </w:r>
          </w:p>
        </w:tc>
        <w:tc>
          <w:tcPr>
            <w:tcW w:w="477" w:type="dxa"/>
          </w:tcPr>
          <w:p w:rsidR="00C15F94" w:rsidRDefault="00C15F94">
            <w:r w:rsidRPr="005076F5">
              <w:t>К</w:t>
            </w:r>
          </w:p>
        </w:tc>
        <w:tc>
          <w:tcPr>
            <w:tcW w:w="488" w:type="dxa"/>
          </w:tcPr>
          <w:p w:rsidR="00C15F94" w:rsidRDefault="00C15F94">
            <w:r w:rsidRPr="005076F5">
              <w:t>К</w:t>
            </w:r>
          </w:p>
        </w:tc>
        <w:tc>
          <w:tcPr>
            <w:tcW w:w="488" w:type="dxa"/>
          </w:tcPr>
          <w:p w:rsidR="00C15F94" w:rsidRDefault="00C15F94">
            <w:r w:rsidRPr="005076F5">
              <w:t>К</w:t>
            </w:r>
          </w:p>
        </w:tc>
        <w:tc>
          <w:tcPr>
            <w:tcW w:w="518" w:type="dxa"/>
          </w:tcPr>
          <w:p w:rsidR="00C15F94" w:rsidRDefault="00C15F94">
            <w:r w:rsidRPr="005076F5">
              <w:t>К</w:t>
            </w:r>
          </w:p>
        </w:tc>
        <w:tc>
          <w:tcPr>
            <w:tcW w:w="426" w:type="dxa"/>
          </w:tcPr>
          <w:p w:rsidR="00C15F94" w:rsidRDefault="00C15F94">
            <w:r w:rsidRPr="005076F5">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1.13. Средства индивидуальной и коллективной защиты</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1.14. Классификация условий труда</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1.15. Специальная оценка условий труда</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1.16. Компенсации за тяжелые работы и работы с вредными условиями труда</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2.1.Общие требования промышленной безопасности</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2.2. Технические мероприятия по обеспечению безопасности</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2.3. Требования безопасности при дроблении и измельчении</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2.4. Требования безопасности при осуществлении различных методов обогащения</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lastRenderedPageBreak/>
              <w:t>Тема 2.5. Требования безопасной эксплуатации железнодорожного транспорта</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2.6. Требования безопасной эксплуатации автомобильного транспорта</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55013B" w:rsidRPr="004D5715" w:rsidTr="0055013B">
        <w:trPr>
          <w:trHeight w:val="285"/>
          <w:jc w:val="center"/>
        </w:trPr>
        <w:tc>
          <w:tcPr>
            <w:tcW w:w="6371" w:type="dxa"/>
          </w:tcPr>
          <w:p w:rsidR="0055013B" w:rsidRPr="00FB2B38" w:rsidRDefault="00C15F94" w:rsidP="0055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C15F94">
              <w:rPr>
                <w:bCs/>
                <w:i/>
              </w:rPr>
              <w:t>Тема 2.7. Требования безопасной эксплуатации непрерывного  транспорта</w:t>
            </w:r>
          </w:p>
        </w:tc>
        <w:tc>
          <w:tcPr>
            <w:tcW w:w="458" w:type="dxa"/>
          </w:tcPr>
          <w:p w:rsidR="0055013B" w:rsidRDefault="0055013B">
            <w:r w:rsidRPr="000D29D0">
              <w:t>К</w:t>
            </w:r>
          </w:p>
        </w:tc>
        <w:tc>
          <w:tcPr>
            <w:tcW w:w="485" w:type="dxa"/>
          </w:tcPr>
          <w:p w:rsidR="0055013B" w:rsidRDefault="0055013B">
            <w:r w:rsidRPr="000D29D0">
              <w:t>К</w:t>
            </w:r>
          </w:p>
        </w:tc>
        <w:tc>
          <w:tcPr>
            <w:tcW w:w="477" w:type="dxa"/>
          </w:tcPr>
          <w:p w:rsidR="0055013B" w:rsidRDefault="0055013B">
            <w:r w:rsidRPr="000D29D0">
              <w:t>К</w:t>
            </w:r>
          </w:p>
        </w:tc>
        <w:tc>
          <w:tcPr>
            <w:tcW w:w="488" w:type="dxa"/>
          </w:tcPr>
          <w:p w:rsidR="0055013B" w:rsidRDefault="0055013B">
            <w:r w:rsidRPr="000D29D0">
              <w:t>К</w:t>
            </w:r>
          </w:p>
        </w:tc>
        <w:tc>
          <w:tcPr>
            <w:tcW w:w="488" w:type="dxa"/>
          </w:tcPr>
          <w:p w:rsidR="0055013B" w:rsidRDefault="0055013B">
            <w:r w:rsidRPr="000D29D0">
              <w:t>К</w:t>
            </w:r>
          </w:p>
        </w:tc>
        <w:tc>
          <w:tcPr>
            <w:tcW w:w="518" w:type="dxa"/>
          </w:tcPr>
          <w:p w:rsidR="0055013B" w:rsidRDefault="0055013B">
            <w:r w:rsidRPr="000D29D0">
              <w:t>К</w:t>
            </w:r>
          </w:p>
        </w:tc>
        <w:tc>
          <w:tcPr>
            <w:tcW w:w="426" w:type="dxa"/>
          </w:tcPr>
          <w:p w:rsidR="0055013B" w:rsidRDefault="0055013B">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2.8. Электробезопасность</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2.9. Средства защиты от поражения электрическим током</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2.10. Пожарная безопасность</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2.11. Методы и средства защиты от пожаров</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2.12. Порядок действия при пожаре</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2.13. Несчастные случаи и профессиональные заболевания, причины их возникновения</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2.14. Расследование несчастных случаем на производстве и профессиональных заболеваний</w:t>
            </w:r>
          </w:p>
        </w:tc>
        <w:tc>
          <w:tcPr>
            <w:tcW w:w="458" w:type="dxa"/>
          </w:tcPr>
          <w:p w:rsidR="00C15F94" w:rsidRDefault="00C15F94">
            <w:r w:rsidRPr="000D29D0">
              <w:t>К</w:t>
            </w:r>
          </w:p>
        </w:tc>
        <w:tc>
          <w:tcPr>
            <w:tcW w:w="485" w:type="dxa"/>
          </w:tcPr>
          <w:p w:rsidR="00C15F94" w:rsidRDefault="00C15F94">
            <w:r w:rsidRPr="000D29D0">
              <w:t>К</w:t>
            </w:r>
          </w:p>
        </w:tc>
        <w:tc>
          <w:tcPr>
            <w:tcW w:w="477" w:type="dxa"/>
          </w:tcPr>
          <w:p w:rsidR="00C15F94" w:rsidRDefault="00C15F94">
            <w:r w:rsidRPr="000D29D0">
              <w:t>К</w:t>
            </w:r>
          </w:p>
        </w:tc>
        <w:tc>
          <w:tcPr>
            <w:tcW w:w="488" w:type="dxa"/>
          </w:tcPr>
          <w:p w:rsidR="00C15F94" w:rsidRDefault="00C15F94">
            <w:r w:rsidRPr="000D29D0">
              <w:t>К</w:t>
            </w:r>
          </w:p>
        </w:tc>
        <w:tc>
          <w:tcPr>
            <w:tcW w:w="488" w:type="dxa"/>
          </w:tcPr>
          <w:p w:rsidR="00C15F94" w:rsidRDefault="00C15F94">
            <w:r w:rsidRPr="000D29D0">
              <w:t>К</w:t>
            </w:r>
          </w:p>
        </w:tc>
        <w:tc>
          <w:tcPr>
            <w:tcW w:w="518" w:type="dxa"/>
          </w:tcPr>
          <w:p w:rsidR="00C15F94" w:rsidRDefault="00C15F94">
            <w:r w:rsidRPr="000D29D0">
              <w:t>К</w:t>
            </w:r>
          </w:p>
        </w:tc>
        <w:tc>
          <w:tcPr>
            <w:tcW w:w="426" w:type="dxa"/>
          </w:tcPr>
          <w:p w:rsidR="00C15F94" w:rsidRDefault="00C15F94">
            <w:r w:rsidRPr="000D29D0">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2.15. Оформление несчастных случаев и профессиональных заболеваний</w:t>
            </w:r>
          </w:p>
        </w:tc>
        <w:tc>
          <w:tcPr>
            <w:tcW w:w="458" w:type="dxa"/>
          </w:tcPr>
          <w:p w:rsidR="00C15F94" w:rsidRDefault="00C15F94">
            <w:r w:rsidRPr="005724FC">
              <w:t>К</w:t>
            </w:r>
          </w:p>
        </w:tc>
        <w:tc>
          <w:tcPr>
            <w:tcW w:w="485" w:type="dxa"/>
          </w:tcPr>
          <w:p w:rsidR="00C15F94" w:rsidRDefault="00C15F94">
            <w:r w:rsidRPr="005724FC">
              <w:t>К</w:t>
            </w:r>
          </w:p>
        </w:tc>
        <w:tc>
          <w:tcPr>
            <w:tcW w:w="477" w:type="dxa"/>
          </w:tcPr>
          <w:p w:rsidR="00C15F94" w:rsidRDefault="00C15F94">
            <w:r w:rsidRPr="005724FC">
              <w:t>К</w:t>
            </w:r>
          </w:p>
        </w:tc>
        <w:tc>
          <w:tcPr>
            <w:tcW w:w="488" w:type="dxa"/>
          </w:tcPr>
          <w:p w:rsidR="00C15F94" w:rsidRDefault="00C15F94">
            <w:r w:rsidRPr="005724FC">
              <w:t>К</w:t>
            </w:r>
          </w:p>
        </w:tc>
        <w:tc>
          <w:tcPr>
            <w:tcW w:w="488" w:type="dxa"/>
          </w:tcPr>
          <w:p w:rsidR="00C15F94" w:rsidRDefault="00C15F94">
            <w:r w:rsidRPr="005724FC">
              <w:t>К</w:t>
            </w:r>
          </w:p>
        </w:tc>
        <w:tc>
          <w:tcPr>
            <w:tcW w:w="518" w:type="dxa"/>
          </w:tcPr>
          <w:p w:rsidR="00C15F94" w:rsidRDefault="00C15F94">
            <w:r w:rsidRPr="005724FC">
              <w:t>К</w:t>
            </w:r>
          </w:p>
        </w:tc>
        <w:tc>
          <w:tcPr>
            <w:tcW w:w="426" w:type="dxa"/>
          </w:tcPr>
          <w:p w:rsidR="00C15F94" w:rsidRDefault="00C15F94">
            <w:r w:rsidRPr="005724FC">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2.16. Льготы и компенсации пострадавшим на производстве</w:t>
            </w:r>
          </w:p>
        </w:tc>
        <w:tc>
          <w:tcPr>
            <w:tcW w:w="458" w:type="dxa"/>
          </w:tcPr>
          <w:p w:rsidR="00C15F94" w:rsidRDefault="00C15F94">
            <w:r w:rsidRPr="005724FC">
              <w:t>К</w:t>
            </w:r>
          </w:p>
        </w:tc>
        <w:tc>
          <w:tcPr>
            <w:tcW w:w="485" w:type="dxa"/>
          </w:tcPr>
          <w:p w:rsidR="00C15F94" w:rsidRDefault="00C15F94">
            <w:r w:rsidRPr="005724FC">
              <w:t>К</w:t>
            </w:r>
          </w:p>
        </w:tc>
        <w:tc>
          <w:tcPr>
            <w:tcW w:w="477" w:type="dxa"/>
          </w:tcPr>
          <w:p w:rsidR="00C15F94" w:rsidRDefault="00C15F94">
            <w:r w:rsidRPr="005724FC">
              <w:t>К</w:t>
            </w:r>
          </w:p>
        </w:tc>
        <w:tc>
          <w:tcPr>
            <w:tcW w:w="488" w:type="dxa"/>
          </w:tcPr>
          <w:p w:rsidR="00C15F94" w:rsidRDefault="00C15F94">
            <w:r w:rsidRPr="005724FC">
              <w:t>К</w:t>
            </w:r>
          </w:p>
        </w:tc>
        <w:tc>
          <w:tcPr>
            <w:tcW w:w="488" w:type="dxa"/>
          </w:tcPr>
          <w:p w:rsidR="00C15F94" w:rsidRDefault="00C15F94">
            <w:r w:rsidRPr="005724FC">
              <w:t>К</w:t>
            </w:r>
          </w:p>
        </w:tc>
        <w:tc>
          <w:tcPr>
            <w:tcW w:w="518" w:type="dxa"/>
          </w:tcPr>
          <w:p w:rsidR="00C15F94" w:rsidRDefault="00C15F94">
            <w:r w:rsidRPr="005724FC">
              <w:t>К</w:t>
            </w:r>
          </w:p>
        </w:tc>
        <w:tc>
          <w:tcPr>
            <w:tcW w:w="426" w:type="dxa"/>
          </w:tcPr>
          <w:p w:rsidR="00C15F94" w:rsidRDefault="00C15F94">
            <w:r w:rsidRPr="005724FC">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2.17. Общие принципы оказания первой помощи пострадавшим</w:t>
            </w:r>
          </w:p>
        </w:tc>
        <w:tc>
          <w:tcPr>
            <w:tcW w:w="458" w:type="dxa"/>
          </w:tcPr>
          <w:p w:rsidR="00C15F94" w:rsidRDefault="00C15F94">
            <w:r w:rsidRPr="005724FC">
              <w:t>К</w:t>
            </w:r>
          </w:p>
        </w:tc>
        <w:tc>
          <w:tcPr>
            <w:tcW w:w="485" w:type="dxa"/>
          </w:tcPr>
          <w:p w:rsidR="00C15F94" w:rsidRDefault="00C15F94">
            <w:r w:rsidRPr="005724FC">
              <w:t>К</w:t>
            </w:r>
          </w:p>
        </w:tc>
        <w:tc>
          <w:tcPr>
            <w:tcW w:w="477" w:type="dxa"/>
          </w:tcPr>
          <w:p w:rsidR="00C15F94" w:rsidRDefault="00C15F94">
            <w:r w:rsidRPr="005724FC">
              <w:t>К</w:t>
            </w:r>
          </w:p>
        </w:tc>
        <w:tc>
          <w:tcPr>
            <w:tcW w:w="488" w:type="dxa"/>
          </w:tcPr>
          <w:p w:rsidR="00C15F94" w:rsidRDefault="00C15F94">
            <w:r w:rsidRPr="005724FC">
              <w:t>К</w:t>
            </w:r>
          </w:p>
        </w:tc>
        <w:tc>
          <w:tcPr>
            <w:tcW w:w="488" w:type="dxa"/>
          </w:tcPr>
          <w:p w:rsidR="00C15F94" w:rsidRDefault="00C15F94">
            <w:r w:rsidRPr="005724FC">
              <w:t>К</w:t>
            </w:r>
          </w:p>
        </w:tc>
        <w:tc>
          <w:tcPr>
            <w:tcW w:w="518" w:type="dxa"/>
          </w:tcPr>
          <w:p w:rsidR="00C15F94" w:rsidRDefault="00C15F94">
            <w:r w:rsidRPr="005724FC">
              <w:t>К</w:t>
            </w:r>
          </w:p>
        </w:tc>
        <w:tc>
          <w:tcPr>
            <w:tcW w:w="426" w:type="dxa"/>
          </w:tcPr>
          <w:p w:rsidR="00C15F94" w:rsidRDefault="00C15F94">
            <w:r w:rsidRPr="005724FC">
              <w:t>К</w:t>
            </w:r>
          </w:p>
        </w:tc>
      </w:tr>
      <w:tr w:rsidR="00C15F94" w:rsidRPr="004D5715" w:rsidTr="0055013B">
        <w:trPr>
          <w:trHeight w:val="285"/>
          <w:jc w:val="center"/>
        </w:trPr>
        <w:tc>
          <w:tcPr>
            <w:tcW w:w="6371" w:type="dxa"/>
          </w:tcPr>
          <w:p w:rsidR="00C15F94" w:rsidRPr="00FB2B38" w:rsidRDefault="00C15F94" w:rsidP="00E96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245B1">
              <w:rPr>
                <w:bCs/>
                <w:i/>
              </w:rPr>
              <w:t>Тема 2.18. Приемы оказания первой помощи</w:t>
            </w:r>
          </w:p>
        </w:tc>
        <w:tc>
          <w:tcPr>
            <w:tcW w:w="458" w:type="dxa"/>
          </w:tcPr>
          <w:p w:rsidR="00C15F94" w:rsidRDefault="00C15F94">
            <w:r w:rsidRPr="005724FC">
              <w:t>К</w:t>
            </w:r>
          </w:p>
        </w:tc>
        <w:tc>
          <w:tcPr>
            <w:tcW w:w="485" w:type="dxa"/>
          </w:tcPr>
          <w:p w:rsidR="00C15F94" w:rsidRDefault="00C15F94">
            <w:r w:rsidRPr="005724FC">
              <w:t>К</w:t>
            </w:r>
          </w:p>
        </w:tc>
        <w:tc>
          <w:tcPr>
            <w:tcW w:w="477" w:type="dxa"/>
          </w:tcPr>
          <w:p w:rsidR="00C15F94" w:rsidRDefault="00C15F94">
            <w:r w:rsidRPr="005724FC">
              <w:t>К</w:t>
            </w:r>
          </w:p>
        </w:tc>
        <w:tc>
          <w:tcPr>
            <w:tcW w:w="488" w:type="dxa"/>
          </w:tcPr>
          <w:p w:rsidR="00C15F94" w:rsidRDefault="00C15F94">
            <w:r w:rsidRPr="005724FC">
              <w:t>К</w:t>
            </w:r>
          </w:p>
        </w:tc>
        <w:tc>
          <w:tcPr>
            <w:tcW w:w="488" w:type="dxa"/>
          </w:tcPr>
          <w:p w:rsidR="00C15F94" w:rsidRDefault="00C15F94">
            <w:r w:rsidRPr="005724FC">
              <w:t>К</w:t>
            </w:r>
          </w:p>
        </w:tc>
        <w:tc>
          <w:tcPr>
            <w:tcW w:w="518" w:type="dxa"/>
          </w:tcPr>
          <w:p w:rsidR="00C15F94" w:rsidRDefault="00C15F94">
            <w:r w:rsidRPr="005724FC">
              <w:t>К</w:t>
            </w:r>
          </w:p>
        </w:tc>
        <w:tc>
          <w:tcPr>
            <w:tcW w:w="426" w:type="dxa"/>
          </w:tcPr>
          <w:p w:rsidR="00C15F94" w:rsidRDefault="00C15F94">
            <w:r w:rsidRPr="005724FC">
              <w:t>К</w:t>
            </w:r>
          </w:p>
        </w:tc>
      </w:tr>
    </w:tbl>
    <w:p w:rsidR="00BD27AC" w:rsidRDefault="00BD27AC" w:rsidP="001D5F64"/>
    <w:p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rsidR="00BD27AC" w:rsidRDefault="00BD27AC" w:rsidP="001C7673">
      <w:pPr>
        <w:jc w:val="center"/>
        <w:rPr>
          <w:b/>
          <w:sz w:val="28"/>
          <w:szCs w:val="28"/>
          <w:lang w:eastAsia="ru-RU"/>
        </w:rPr>
      </w:pPr>
      <w:r>
        <w:rPr>
          <w:b/>
          <w:sz w:val="28"/>
          <w:szCs w:val="28"/>
          <w:lang w:eastAsia="ru-RU"/>
        </w:rPr>
        <w:t xml:space="preserve">Контрольная работа №1 </w:t>
      </w:r>
    </w:p>
    <w:p w:rsidR="00BD27AC" w:rsidRDefault="00BD27AC" w:rsidP="001C7673">
      <w:pPr>
        <w:jc w:val="center"/>
        <w:rPr>
          <w:b/>
          <w:sz w:val="28"/>
          <w:szCs w:val="28"/>
          <w:lang w:eastAsia="ru-RU"/>
        </w:rPr>
      </w:pPr>
      <w:r>
        <w:rPr>
          <w:b/>
          <w:sz w:val="28"/>
          <w:szCs w:val="28"/>
          <w:lang w:eastAsia="ru-RU"/>
        </w:rPr>
        <w:t xml:space="preserve">«Правовые основы и организационные </w:t>
      </w:r>
      <w:r w:rsidR="00E9114F">
        <w:rPr>
          <w:b/>
          <w:sz w:val="28"/>
          <w:szCs w:val="28"/>
          <w:lang w:eastAsia="ru-RU"/>
        </w:rPr>
        <w:t>вопросы</w:t>
      </w:r>
      <w:r>
        <w:rPr>
          <w:b/>
          <w:sz w:val="28"/>
          <w:szCs w:val="28"/>
          <w:lang w:eastAsia="ru-RU"/>
        </w:rPr>
        <w:t>»</w:t>
      </w:r>
    </w:p>
    <w:p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rsidR="00BD27AC" w:rsidRDefault="00BD27AC" w:rsidP="001C7673">
      <w:pPr>
        <w:ind w:left="284" w:hanging="284"/>
        <w:rPr>
          <w:rFonts w:ascii="Tahoma" w:hAnsi="Tahoma" w:cs="Tahoma"/>
          <w:sz w:val="17"/>
          <w:szCs w:val="17"/>
        </w:rPr>
      </w:pPr>
    </w:p>
    <w:p w:rsidR="00BD27AC" w:rsidRDefault="00BD27AC" w:rsidP="00C435EE">
      <w:pPr>
        <w:numPr>
          <w:ilvl w:val="0"/>
          <w:numId w:val="4"/>
        </w:numPr>
        <w:ind w:left="426" w:hanging="426"/>
        <w:rPr>
          <w:sz w:val="28"/>
          <w:szCs w:val="28"/>
          <w:shd w:val="clear" w:color="auto" w:fill="FFFFFF"/>
        </w:rPr>
      </w:pPr>
      <w:proofErr w:type="gramStart"/>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об  ухудшении своего здоровья;</w:t>
      </w:r>
      <w:r>
        <w:rPr>
          <w:sz w:val="28"/>
          <w:szCs w:val="28"/>
        </w:rPr>
        <w:br/>
      </w:r>
      <w:r>
        <w:rPr>
          <w:sz w:val="28"/>
          <w:szCs w:val="28"/>
          <w:shd w:val="clear" w:color="auto" w:fill="FFFFFF"/>
        </w:rPr>
        <w:t>в) оба ответа верны.</w:t>
      </w:r>
      <w:proofErr w:type="gramEnd"/>
    </w:p>
    <w:p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rsidR="00BD27AC" w:rsidRDefault="00BD27AC" w:rsidP="001C7673">
      <w:pPr>
        <w:ind w:left="284" w:hanging="284"/>
        <w:rPr>
          <w:sz w:val="28"/>
          <w:szCs w:val="28"/>
          <w:shd w:val="clear" w:color="auto" w:fill="FFFFFF"/>
        </w:rPr>
      </w:pPr>
      <w:r>
        <w:rPr>
          <w:sz w:val="28"/>
          <w:szCs w:val="28"/>
          <w:shd w:val="clear" w:color="auto" w:fill="FFFFFF"/>
        </w:rPr>
        <w:t xml:space="preserve">     в) травма, полученная в процессе трудовой деятельности на производстве.</w:t>
      </w:r>
      <w:r>
        <w:rPr>
          <w:sz w:val="28"/>
          <w:szCs w:val="28"/>
        </w:rPr>
        <w:br/>
      </w:r>
    </w:p>
    <w:p w:rsidR="00BD27AC" w:rsidRDefault="00BD27AC" w:rsidP="001C7673">
      <w:pPr>
        <w:ind w:left="284" w:hanging="284"/>
        <w:rPr>
          <w:sz w:val="28"/>
          <w:szCs w:val="28"/>
          <w:shd w:val="clear" w:color="auto" w:fill="FFFFFF"/>
        </w:rPr>
      </w:pPr>
      <w:r>
        <w:rPr>
          <w:b/>
          <w:sz w:val="28"/>
          <w:szCs w:val="28"/>
          <w:shd w:val="clear" w:color="auto" w:fill="FFFFFF"/>
        </w:rPr>
        <w:lastRenderedPageBreak/>
        <w:t>6.  Лечебно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rsidR="00BD27AC" w:rsidRDefault="00BD27AC" w:rsidP="001C7673">
      <w:pPr>
        <w:ind w:left="708" w:hanging="284"/>
        <w:rPr>
          <w:sz w:val="28"/>
          <w:szCs w:val="28"/>
        </w:rPr>
      </w:pPr>
      <w:r>
        <w:rPr>
          <w:b/>
          <w:sz w:val="28"/>
          <w:szCs w:val="28"/>
          <w:shd w:val="clear" w:color="auto" w:fill="FFFFFF"/>
        </w:rPr>
        <w:t>7.</w:t>
      </w:r>
      <w:proofErr w:type="gramStart"/>
      <w:r>
        <w:rPr>
          <w:b/>
          <w:sz w:val="28"/>
          <w:szCs w:val="28"/>
          <w:shd w:val="clear" w:color="auto" w:fill="FFFFFF"/>
        </w:rPr>
        <w:t>СИЗ</w:t>
      </w:r>
      <w:proofErr w:type="gramEnd"/>
      <w:r>
        <w:rPr>
          <w:b/>
          <w:sz w:val="28"/>
          <w:szCs w:val="28"/>
          <w:shd w:val="clear" w:color="auto" w:fill="FFFFFF"/>
        </w:rPr>
        <w:t xml:space="preserve"> И СКЗ – это …</w:t>
      </w:r>
    </w:p>
    <w:p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rsidR="00BD27AC" w:rsidRDefault="00BD27AC" w:rsidP="001C7673">
      <w:pPr>
        <w:ind w:left="284"/>
        <w:rPr>
          <w:sz w:val="28"/>
          <w:szCs w:val="28"/>
          <w:shd w:val="clear" w:color="auto" w:fill="FFFFFF"/>
        </w:rPr>
      </w:pP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Какой инструктаж проводят с вновь принятыми</w:t>
      </w:r>
      <w:r w:rsidR="00240681">
        <w:rPr>
          <w:b/>
          <w:sz w:val="28"/>
          <w:szCs w:val="28"/>
          <w:shd w:val="clear" w:color="auto" w:fill="FFFFFF"/>
        </w:rPr>
        <w:t xml:space="preserve"> работниками </w:t>
      </w:r>
      <w:r>
        <w:rPr>
          <w:b/>
          <w:sz w:val="28"/>
          <w:szCs w:val="28"/>
          <w:shd w:val="clear" w:color="auto" w:fill="FFFFFF"/>
        </w:rPr>
        <w:t xml:space="preserve">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t>а) технический надзор профсоюза;</w:t>
      </w:r>
      <w:r>
        <w:rPr>
          <w:sz w:val="28"/>
          <w:szCs w:val="28"/>
        </w:rPr>
        <w:br/>
      </w:r>
      <w:r>
        <w:rPr>
          <w:sz w:val="28"/>
          <w:szCs w:val="28"/>
          <w:shd w:val="clear" w:color="auto" w:fill="FFFFFF"/>
        </w:rPr>
        <w:lastRenderedPageBreak/>
        <w:t xml:space="preserve">б) </w:t>
      </w:r>
      <w:proofErr w:type="spellStart"/>
      <w:r>
        <w:rPr>
          <w:sz w:val="28"/>
          <w:szCs w:val="28"/>
          <w:shd w:val="clear" w:color="auto" w:fill="FFFFFF"/>
        </w:rPr>
        <w:t>Гос</w:t>
      </w:r>
      <w:r w:rsidR="00240681">
        <w:rPr>
          <w:sz w:val="28"/>
          <w:szCs w:val="28"/>
          <w:shd w:val="clear" w:color="auto" w:fill="FFFFFF"/>
        </w:rPr>
        <w:t>э</w:t>
      </w:r>
      <w:r>
        <w:rPr>
          <w:sz w:val="28"/>
          <w:szCs w:val="28"/>
          <w:shd w:val="clear" w:color="auto" w:fill="FFFFFF"/>
        </w:rPr>
        <w:t>нергонадзор</w:t>
      </w:r>
      <w:proofErr w:type="spellEnd"/>
      <w:r>
        <w:rPr>
          <w:sz w:val="28"/>
          <w:szCs w:val="28"/>
          <w:shd w:val="clear" w:color="auto" w:fill="FFFFFF"/>
        </w:rPr>
        <w:t>;</w:t>
      </w:r>
      <w:r>
        <w:rPr>
          <w:sz w:val="28"/>
          <w:szCs w:val="28"/>
        </w:rPr>
        <w:br/>
      </w:r>
      <w:r>
        <w:rPr>
          <w:sz w:val="28"/>
          <w:szCs w:val="28"/>
          <w:shd w:val="clear" w:color="auto" w:fill="FFFFFF"/>
        </w:rPr>
        <w:t>в) экологический надзор.</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Что контролирует </w:t>
      </w:r>
      <w:proofErr w:type="spellStart"/>
      <w:r>
        <w:rPr>
          <w:b/>
          <w:sz w:val="28"/>
          <w:szCs w:val="28"/>
          <w:shd w:val="clear" w:color="auto" w:fill="FFFFFF"/>
        </w:rPr>
        <w:t>Роспотребнадзор</w:t>
      </w:r>
      <w:proofErr w:type="spellEnd"/>
      <w:r>
        <w:rPr>
          <w:b/>
          <w:sz w:val="28"/>
          <w:szCs w:val="28"/>
          <w:shd w:val="clear" w:color="auto" w:fill="FFFFFF"/>
        </w:rPr>
        <w:t>? </w:t>
      </w:r>
      <w:r>
        <w:rPr>
          <w:b/>
          <w:sz w:val="28"/>
          <w:szCs w:val="28"/>
        </w:rPr>
        <w:br/>
      </w:r>
      <w:r>
        <w:rPr>
          <w:sz w:val="28"/>
          <w:szCs w:val="28"/>
          <w:shd w:val="clear" w:color="auto" w:fill="FFFFFF"/>
        </w:rPr>
        <w:t>а) соблюдение предприятиями санитарно-гигиенических и санитарн</w:t>
      </w:r>
      <w:proofErr w:type="gramStart"/>
      <w:r>
        <w:rPr>
          <w:sz w:val="28"/>
          <w:szCs w:val="28"/>
          <w:shd w:val="clear" w:color="auto" w:fill="FFFFFF"/>
        </w:rPr>
        <w:t>о-</w:t>
      </w:r>
      <w:proofErr w:type="gramEnd"/>
      <w:r>
        <w:rPr>
          <w:sz w:val="28"/>
          <w:szCs w:val="28"/>
          <w:shd w:val="clear" w:color="auto" w:fill="FFFFFF"/>
        </w:rPr>
        <w:br/>
        <w:t xml:space="preserve">     противоэпидемиологических правил. </w:t>
      </w:r>
    </w:p>
    <w:p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 xml:space="preserve">а) к </w:t>
      </w:r>
      <w:proofErr w:type="gramStart"/>
      <w:r>
        <w:rPr>
          <w:sz w:val="28"/>
          <w:szCs w:val="28"/>
          <w:shd w:val="clear" w:color="auto" w:fill="FFFFFF"/>
        </w:rPr>
        <w:t>санитарно-гигиеническим</w:t>
      </w:r>
      <w:proofErr w:type="gramEnd"/>
      <w:r>
        <w:rPr>
          <w:sz w:val="28"/>
          <w:szCs w:val="28"/>
          <w:shd w:val="clear" w:color="auto" w:fill="FFFFFF"/>
        </w:rPr>
        <w:t>;</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rsidR="00BD27AC" w:rsidRDefault="00BD27AC" w:rsidP="001C7673">
      <w:pPr>
        <w:tabs>
          <w:tab w:val="left" w:pos="284"/>
          <w:tab w:val="left" w:pos="426"/>
        </w:tabs>
        <w:rPr>
          <w:color w:val="303030"/>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Заболевание, вызванное воздействием на работника вредного производственного фактора, называют …</w:t>
      </w:r>
      <w:r>
        <w:rPr>
          <w:sz w:val="28"/>
          <w:szCs w:val="28"/>
          <w:shd w:val="clear" w:color="auto" w:fill="FFFFFF"/>
        </w:rPr>
        <w:br/>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roofErr w:type="gramEnd"/>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t xml:space="preserve">    переносицу холодную примочку;</w:t>
      </w:r>
      <w:r>
        <w:rPr>
          <w:sz w:val="28"/>
          <w:szCs w:val="28"/>
        </w:rPr>
        <w:br/>
      </w:r>
      <w:r>
        <w:rPr>
          <w:sz w:val="28"/>
          <w:szCs w:val="28"/>
          <w:shd w:val="clear" w:color="auto" w:fill="FFFFFF"/>
        </w:rPr>
        <w:t>в) оба ответа верны.</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Какие из перечисленных факторов не относятся </w:t>
      </w:r>
      <w:proofErr w:type="gramStart"/>
      <w:r>
        <w:rPr>
          <w:b/>
          <w:sz w:val="28"/>
          <w:szCs w:val="28"/>
          <w:shd w:val="clear" w:color="auto" w:fill="FFFFFF"/>
        </w:rPr>
        <w:t>к</w:t>
      </w:r>
      <w:proofErr w:type="gramEnd"/>
      <w:r>
        <w:rPr>
          <w:b/>
          <w:sz w:val="28"/>
          <w:szCs w:val="28"/>
          <w:shd w:val="clear" w:color="auto" w:fill="FFFFFF"/>
        </w:rPr>
        <w:t xml:space="preserve">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roofErr w:type="gramEnd"/>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 xml:space="preserve">а) </w:t>
      </w:r>
      <w:proofErr w:type="spellStart"/>
      <w:r>
        <w:rPr>
          <w:sz w:val="28"/>
          <w:szCs w:val="28"/>
          <w:shd w:val="clear" w:color="auto" w:fill="FFFFFF"/>
        </w:rPr>
        <w:t>проветриваемостью</w:t>
      </w:r>
      <w:proofErr w:type="spellEnd"/>
      <w:r>
        <w:rPr>
          <w:sz w:val="28"/>
          <w:szCs w:val="28"/>
          <w:shd w:val="clear" w:color="auto" w:fill="FFFFFF"/>
        </w:rPr>
        <w:t>;</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lastRenderedPageBreak/>
        <w:t>б) потерю зрения;</w:t>
      </w:r>
      <w:r>
        <w:rPr>
          <w:sz w:val="28"/>
          <w:szCs w:val="28"/>
        </w:rPr>
        <w:br/>
      </w:r>
      <w:r>
        <w:rPr>
          <w:sz w:val="28"/>
          <w:szCs w:val="28"/>
          <w:shd w:val="clear" w:color="auto" w:fill="FFFFFF"/>
        </w:rPr>
        <w:t>в) потерю координации.</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rsidR="00BD27AC" w:rsidRDefault="00BD27AC" w:rsidP="001C7673">
      <w:pPr>
        <w:tabs>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rsidR="00BD27AC" w:rsidRDefault="00BD27AC" w:rsidP="001C7673">
      <w:pPr>
        <w:tabs>
          <w:tab w:val="left" w:pos="284"/>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rsidR="00BD27AC" w:rsidRDefault="00BD27AC" w:rsidP="001C7673">
      <w:pPr>
        <w:tabs>
          <w:tab w:val="left" w:pos="284"/>
          <w:tab w:val="left" w:pos="426"/>
        </w:tabs>
        <w:rPr>
          <w:sz w:val="28"/>
          <w:szCs w:val="28"/>
        </w:rPr>
      </w:pPr>
      <w:r>
        <w:rPr>
          <w:sz w:val="28"/>
          <w:szCs w:val="28"/>
        </w:rPr>
        <w:t xml:space="preserve">    б) предупреждение аварий из-за здоровья рабочего</w:t>
      </w:r>
    </w:p>
    <w:p w:rsidR="00BD27AC" w:rsidRDefault="00BD27AC" w:rsidP="001C7673">
      <w:pPr>
        <w:tabs>
          <w:tab w:val="left" w:pos="284"/>
          <w:tab w:val="left" w:pos="426"/>
        </w:tabs>
        <w:rPr>
          <w:sz w:val="28"/>
          <w:szCs w:val="28"/>
        </w:rPr>
      </w:pPr>
      <w:r>
        <w:rPr>
          <w:sz w:val="28"/>
          <w:szCs w:val="28"/>
        </w:rPr>
        <w:t xml:space="preserve">    в) написано в контракте.</w:t>
      </w:r>
    </w:p>
    <w:p w:rsidR="00BD27AC" w:rsidRDefault="00BD27AC" w:rsidP="001C7673">
      <w:pPr>
        <w:tabs>
          <w:tab w:val="left" w:pos="284"/>
          <w:tab w:val="left" w:pos="426"/>
        </w:tabs>
        <w:rPr>
          <w:sz w:val="28"/>
          <w:szCs w:val="28"/>
        </w:rPr>
      </w:pPr>
    </w:p>
    <w:p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rsidR="00BD27AC" w:rsidRDefault="00BD27AC" w:rsidP="001C7673">
      <w:pPr>
        <w:tabs>
          <w:tab w:val="left" w:pos="284"/>
          <w:tab w:val="left" w:pos="426"/>
        </w:tabs>
        <w:ind w:left="284"/>
        <w:rPr>
          <w:sz w:val="28"/>
          <w:szCs w:val="28"/>
        </w:rPr>
      </w:pPr>
      <w:r>
        <w:rPr>
          <w:sz w:val="28"/>
          <w:szCs w:val="28"/>
        </w:rPr>
        <w:t>б) земля, цемент;</w:t>
      </w:r>
    </w:p>
    <w:p w:rsidR="00BD27AC" w:rsidRDefault="00BD27AC" w:rsidP="001C7673">
      <w:pPr>
        <w:tabs>
          <w:tab w:val="left" w:pos="284"/>
          <w:tab w:val="left" w:pos="426"/>
        </w:tabs>
        <w:ind w:left="284"/>
        <w:rPr>
          <w:sz w:val="28"/>
          <w:szCs w:val="28"/>
        </w:rPr>
      </w:pPr>
      <w:r>
        <w:rPr>
          <w:sz w:val="28"/>
          <w:szCs w:val="28"/>
        </w:rPr>
        <w:t>в) правильный ответ отсутствует.</w:t>
      </w: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870FB5">
      <w:pPr>
        <w:tabs>
          <w:tab w:val="left" w:pos="284"/>
          <w:tab w:val="left" w:pos="426"/>
        </w:tabs>
        <w:rPr>
          <w:color w:val="303030"/>
          <w:sz w:val="28"/>
          <w:szCs w:val="28"/>
          <w:shd w:val="clear" w:color="auto" w:fill="FFFFFF"/>
        </w:rPr>
      </w:pPr>
    </w:p>
    <w:p w:rsidR="00BD27AC" w:rsidRDefault="00BD27AC" w:rsidP="001C7673">
      <w:pPr>
        <w:ind w:left="720"/>
        <w:rPr>
          <w:b/>
          <w:i/>
          <w:spacing w:val="-2"/>
        </w:rPr>
      </w:pPr>
      <w:r>
        <w:rPr>
          <w:b/>
          <w:i/>
          <w:spacing w:val="-2"/>
        </w:rPr>
        <w:t xml:space="preserve">                                             Таблица кодов правильных ответов.</w:t>
      </w:r>
    </w:p>
    <w:p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6"/>
        <w:gridCol w:w="730"/>
        <w:gridCol w:w="709"/>
        <w:gridCol w:w="708"/>
        <w:gridCol w:w="709"/>
        <w:gridCol w:w="709"/>
        <w:gridCol w:w="709"/>
        <w:gridCol w:w="708"/>
        <w:gridCol w:w="709"/>
        <w:gridCol w:w="709"/>
        <w:gridCol w:w="709"/>
      </w:tblGrid>
      <w:tr w:rsidR="00BD27AC" w:rsidTr="00981B40">
        <w:trPr>
          <w:trHeight w:val="489"/>
        </w:trPr>
        <w:tc>
          <w:tcPr>
            <w:tcW w:w="1368" w:type="dxa"/>
          </w:tcPr>
          <w:p w:rsidR="00BD27AC" w:rsidRDefault="00BD27AC" w:rsidP="00981B40">
            <w:pPr>
              <w:rPr>
                <w:b/>
                <w:spacing w:val="-2"/>
              </w:rPr>
            </w:pPr>
            <w:r>
              <w:rPr>
                <w:b/>
                <w:spacing w:val="-2"/>
              </w:rPr>
              <w:t xml:space="preserve">   Вопрос</w:t>
            </w:r>
          </w:p>
        </w:tc>
        <w:tc>
          <w:tcPr>
            <w:tcW w:w="731" w:type="dxa"/>
          </w:tcPr>
          <w:p w:rsidR="00BD27AC" w:rsidRDefault="00BD27AC" w:rsidP="00981B40">
            <w:pPr>
              <w:jc w:val="center"/>
              <w:rPr>
                <w:b/>
                <w:spacing w:val="-2"/>
              </w:rPr>
            </w:pPr>
            <w:r>
              <w:rPr>
                <w:b/>
                <w:spacing w:val="-2"/>
              </w:rPr>
              <w:t>1</w:t>
            </w:r>
          </w:p>
        </w:tc>
        <w:tc>
          <w:tcPr>
            <w:tcW w:w="709" w:type="dxa"/>
          </w:tcPr>
          <w:p w:rsidR="00BD27AC" w:rsidRDefault="00BD27AC" w:rsidP="00981B40">
            <w:pPr>
              <w:jc w:val="center"/>
              <w:rPr>
                <w:b/>
                <w:spacing w:val="-2"/>
              </w:rPr>
            </w:pPr>
            <w:r>
              <w:rPr>
                <w:b/>
                <w:spacing w:val="-2"/>
              </w:rPr>
              <w:t>2</w:t>
            </w:r>
          </w:p>
        </w:tc>
        <w:tc>
          <w:tcPr>
            <w:tcW w:w="708" w:type="dxa"/>
          </w:tcPr>
          <w:p w:rsidR="00BD27AC" w:rsidRDefault="00BD27AC" w:rsidP="00981B40">
            <w:pPr>
              <w:jc w:val="center"/>
              <w:rPr>
                <w:b/>
                <w:spacing w:val="-2"/>
              </w:rPr>
            </w:pPr>
            <w:r>
              <w:rPr>
                <w:b/>
                <w:spacing w:val="-2"/>
              </w:rPr>
              <w:t>3</w:t>
            </w:r>
          </w:p>
        </w:tc>
        <w:tc>
          <w:tcPr>
            <w:tcW w:w="709" w:type="dxa"/>
          </w:tcPr>
          <w:p w:rsidR="00BD27AC" w:rsidRDefault="00BD27AC" w:rsidP="00981B40">
            <w:pPr>
              <w:jc w:val="center"/>
              <w:rPr>
                <w:b/>
                <w:spacing w:val="-2"/>
              </w:rPr>
            </w:pPr>
            <w:r>
              <w:rPr>
                <w:b/>
                <w:spacing w:val="-2"/>
              </w:rPr>
              <w:t>4</w:t>
            </w:r>
          </w:p>
        </w:tc>
        <w:tc>
          <w:tcPr>
            <w:tcW w:w="709" w:type="dxa"/>
          </w:tcPr>
          <w:p w:rsidR="00BD27AC" w:rsidRDefault="00BD27AC" w:rsidP="00981B40">
            <w:pPr>
              <w:jc w:val="center"/>
              <w:rPr>
                <w:b/>
                <w:spacing w:val="-2"/>
              </w:rPr>
            </w:pPr>
            <w:r>
              <w:rPr>
                <w:b/>
                <w:spacing w:val="-2"/>
              </w:rPr>
              <w:t>5</w:t>
            </w:r>
          </w:p>
        </w:tc>
        <w:tc>
          <w:tcPr>
            <w:tcW w:w="709" w:type="dxa"/>
          </w:tcPr>
          <w:p w:rsidR="00BD27AC" w:rsidRDefault="00BD27AC" w:rsidP="00981B40">
            <w:pPr>
              <w:jc w:val="center"/>
              <w:rPr>
                <w:b/>
                <w:spacing w:val="-2"/>
              </w:rPr>
            </w:pPr>
            <w:r>
              <w:rPr>
                <w:b/>
                <w:spacing w:val="-2"/>
              </w:rPr>
              <w:t>6</w:t>
            </w:r>
          </w:p>
        </w:tc>
        <w:tc>
          <w:tcPr>
            <w:tcW w:w="708" w:type="dxa"/>
          </w:tcPr>
          <w:p w:rsidR="00BD27AC" w:rsidRDefault="00BD27AC" w:rsidP="00981B40">
            <w:pPr>
              <w:jc w:val="center"/>
              <w:rPr>
                <w:b/>
                <w:spacing w:val="-2"/>
              </w:rPr>
            </w:pPr>
            <w:r>
              <w:rPr>
                <w:b/>
                <w:spacing w:val="-2"/>
              </w:rPr>
              <w:t>7</w:t>
            </w:r>
          </w:p>
        </w:tc>
        <w:tc>
          <w:tcPr>
            <w:tcW w:w="709" w:type="dxa"/>
          </w:tcPr>
          <w:p w:rsidR="00BD27AC" w:rsidRDefault="00BD27AC" w:rsidP="00981B40">
            <w:pPr>
              <w:jc w:val="center"/>
              <w:rPr>
                <w:b/>
                <w:spacing w:val="-2"/>
              </w:rPr>
            </w:pPr>
            <w:r>
              <w:rPr>
                <w:b/>
                <w:spacing w:val="-2"/>
              </w:rPr>
              <w:t>8</w:t>
            </w:r>
          </w:p>
        </w:tc>
        <w:tc>
          <w:tcPr>
            <w:tcW w:w="709" w:type="dxa"/>
          </w:tcPr>
          <w:p w:rsidR="00BD27AC" w:rsidRDefault="00BD27AC" w:rsidP="00981B40">
            <w:pPr>
              <w:jc w:val="center"/>
              <w:rPr>
                <w:b/>
                <w:spacing w:val="-2"/>
              </w:rPr>
            </w:pPr>
            <w:r>
              <w:rPr>
                <w:b/>
                <w:spacing w:val="-2"/>
              </w:rPr>
              <w:t>9</w:t>
            </w:r>
          </w:p>
        </w:tc>
        <w:tc>
          <w:tcPr>
            <w:tcW w:w="709" w:type="dxa"/>
          </w:tcPr>
          <w:p w:rsidR="00BD27AC" w:rsidRDefault="00BD27AC" w:rsidP="00981B40">
            <w:pPr>
              <w:jc w:val="center"/>
              <w:rPr>
                <w:b/>
                <w:spacing w:val="-2"/>
              </w:rPr>
            </w:pPr>
            <w:r>
              <w:rPr>
                <w:b/>
                <w:spacing w:val="-2"/>
              </w:rPr>
              <w:t>10</w:t>
            </w:r>
          </w:p>
        </w:tc>
      </w:tr>
      <w:tr w:rsidR="00BD27AC" w:rsidTr="00981B40">
        <w:trPr>
          <w:trHeight w:val="436"/>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r>
      <w:tr w:rsidR="00BD27AC" w:rsidTr="00981B40">
        <w:trPr>
          <w:trHeight w:val="42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11</w:t>
            </w:r>
          </w:p>
        </w:tc>
        <w:tc>
          <w:tcPr>
            <w:tcW w:w="709" w:type="dxa"/>
          </w:tcPr>
          <w:p w:rsidR="00BD27AC" w:rsidRDefault="00BD27AC" w:rsidP="00981B40">
            <w:pPr>
              <w:ind w:left="284" w:hanging="284"/>
              <w:jc w:val="center"/>
              <w:rPr>
                <w:b/>
                <w:spacing w:val="-2"/>
              </w:rPr>
            </w:pPr>
            <w:r>
              <w:rPr>
                <w:b/>
                <w:spacing w:val="-2"/>
              </w:rPr>
              <w:t>12</w:t>
            </w:r>
          </w:p>
        </w:tc>
        <w:tc>
          <w:tcPr>
            <w:tcW w:w="708" w:type="dxa"/>
          </w:tcPr>
          <w:p w:rsidR="00BD27AC" w:rsidRDefault="00BD27AC" w:rsidP="00981B40">
            <w:pPr>
              <w:ind w:left="284" w:hanging="284"/>
              <w:jc w:val="center"/>
              <w:rPr>
                <w:b/>
                <w:spacing w:val="-2"/>
              </w:rPr>
            </w:pPr>
            <w:r>
              <w:rPr>
                <w:b/>
                <w:spacing w:val="-2"/>
              </w:rPr>
              <w:t>13</w:t>
            </w:r>
          </w:p>
        </w:tc>
        <w:tc>
          <w:tcPr>
            <w:tcW w:w="709" w:type="dxa"/>
          </w:tcPr>
          <w:p w:rsidR="00BD27AC" w:rsidRDefault="00BD27AC" w:rsidP="00981B40">
            <w:pPr>
              <w:jc w:val="center"/>
              <w:rPr>
                <w:b/>
                <w:spacing w:val="-2"/>
              </w:rPr>
            </w:pPr>
            <w:r>
              <w:rPr>
                <w:b/>
                <w:spacing w:val="-2"/>
              </w:rPr>
              <w:t>14</w:t>
            </w:r>
          </w:p>
        </w:tc>
        <w:tc>
          <w:tcPr>
            <w:tcW w:w="709" w:type="dxa"/>
          </w:tcPr>
          <w:p w:rsidR="00BD27AC" w:rsidRDefault="00BD27AC" w:rsidP="00981B40">
            <w:pPr>
              <w:jc w:val="center"/>
              <w:rPr>
                <w:b/>
                <w:spacing w:val="-2"/>
              </w:rPr>
            </w:pPr>
            <w:r>
              <w:rPr>
                <w:b/>
                <w:spacing w:val="-2"/>
              </w:rPr>
              <w:t>15</w:t>
            </w:r>
          </w:p>
        </w:tc>
        <w:tc>
          <w:tcPr>
            <w:tcW w:w="709" w:type="dxa"/>
          </w:tcPr>
          <w:p w:rsidR="00BD27AC" w:rsidRDefault="00BD27AC" w:rsidP="00981B40">
            <w:pPr>
              <w:jc w:val="center"/>
              <w:rPr>
                <w:b/>
                <w:spacing w:val="-2"/>
              </w:rPr>
            </w:pPr>
            <w:r>
              <w:rPr>
                <w:b/>
                <w:spacing w:val="-2"/>
              </w:rPr>
              <w:t>16</w:t>
            </w:r>
          </w:p>
        </w:tc>
        <w:tc>
          <w:tcPr>
            <w:tcW w:w="708" w:type="dxa"/>
          </w:tcPr>
          <w:p w:rsidR="00BD27AC" w:rsidRDefault="00BD27AC" w:rsidP="00981B40">
            <w:pPr>
              <w:jc w:val="center"/>
              <w:rPr>
                <w:b/>
                <w:spacing w:val="-2"/>
              </w:rPr>
            </w:pPr>
            <w:r>
              <w:rPr>
                <w:b/>
                <w:spacing w:val="-2"/>
              </w:rPr>
              <w:t>17</w:t>
            </w:r>
          </w:p>
        </w:tc>
        <w:tc>
          <w:tcPr>
            <w:tcW w:w="709" w:type="dxa"/>
          </w:tcPr>
          <w:p w:rsidR="00BD27AC" w:rsidRDefault="00BD27AC" w:rsidP="00981B40">
            <w:pPr>
              <w:jc w:val="center"/>
              <w:rPr>
                <w:b/>
                <w:spacing w:val="-2"/>
              </w:rPr>
            </w:pPr>
            <w:r>
              <w:rPr>
                <w:b/>
                <w:spacing w:val="-2"/>
              </w:rPr>
              <w:t>18</w:t>
            </w:r>
          </w:p>
        </w:tc>
        <w:tc>
          <w:tcPr>
            <w:tcW w:w="709" w:type="dxa"/>
          </w:tcPr>
          <w:p w:rsidR="00BD27AC" w:rsidRDefault="00BD27AC" w:rsidP="00981B40">
            <w:pPr>
              <w:jc w:val="center"/>
              <w:rPr>
                <w:b/>
                <w:spacing w:val="-2"/>
              </w:rPr>
            </w:pPr>
            <w:r>
              <w:rPr>
                <w:b/>
                <w:spacing w:val="-2"/>
              </w:rPr>
              <w:t>19</w:t>
            </w:r>
          </w:p>
        </w:tc>
        <w:tc>
          <w:tcPr>
            <w:tcW w:w="709" w:type="dxa"/>
          </w:tcPr>
          <w:p w:rsidR="00BD27AC" w:rsidRDefault="00BD27AC" w:rsidP="00981B40">
            <w:pPr>
              <w:jc w:val="center"/>
              <w:rPr>
                <w:b/>
                <w:spacing w:val="-2"/>
              </w:rPr>
            </w:pPr>
            <w:r>
              <w:rPr>
                <w:b/>
                <w:spacing w:val="-2"/>
              </w:rPr>
              <w:t>20</w:t>
            </w:r>
          </w:p>
        </w:tc>
      </w:tr>
      <w:tr w:rsidR="00BD27AC" w:rsidTr="00981B40">
        <w:trPr>
          <w:trHeight w:val="445"/>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22"/>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21</w:t>
            </w:r>
          </w:p>
        </w:tc>
        <w:tc>
          <w:tcPr>
            <w:tcW w:w="709" w:type="dxa"/>
          </w:tcPr>
          <w:p w:rsidR="00BD27AC" w:rsidRDefault="00BD27AC" w:rsidP="00981B40">
            <w:pPr>
              <w:ind w:left="284" w:hanging="284"/>
              <w:jc w:val="center"/>
              <w:rPr>
                <w:b/>
                <w:spacing w:val="-2"/>
              </w:rPr>
            </w:pPr>
            <w:r>
              <w:rPr>
                <w:b/>
                <w:spacing w:val="-2"/>
              </w:rPr>
              <w:t>22</w:t>
            </w:r>
          </w:p>
        </w:tc>
        <w:tc>
          <w:tcPr>
            <w:tcW w:w="708" w:type="dxa"/>
          </w:tcPr>
          <w:p w:rsidR="00BD27AC" w:rsidRDefault="00BD27AC" w:rsidP="00981B40">
            <w:pPr>
              <w:ind w:left="284" w:hanging="284"/>
              <w:jc w:val="center"/>
              <w:rPr>
                <w:b/>
                <w:spacing w:val="-2"/>
              </w:rPr>
            </w:pPr>
            <w:r>
              <w:rPr>
                <w:b/>
                <w:spacing w:val="-2"/>
              </w:rPr>
              <w:t>23</w:t>
            </w:r>
          </w:p>
        </w:tc>
        <w:tc>
          <w:tcPr>
            <w:tcW w:w="709" w:type="dxa"/>
          </w:tcPr>
          <w:p w:rsidR="00BD27AC" w:rsidRDefault="00BD27AC" w:rsidP="00981B40">
            <w:pPr>
              <w:jc w:val="center"/>
              <w:rPr>
                <w:b/>
                <w:spacing w:val="-2"/>
              </w:rPr>
            </w:pPr>
            <w:r>
              <w:rPr>
                <w:b/>
                <w:spacing w:val="-2"/>
              </w:rPr>
              <w:t>24</w:t>
            </w:r>
          </w:p>
        </w:tc>
        <w:tc>
          <w:tcPr>
            <w:tcW w:w="709" w:type="dxa"/>
          </w:tcPr>
          <w:p w:rsidR="00BD27AC" w:rsidRDefault="00BD27AC" w:rsidP="00981B40">
            <w:pPr>
              <w:jc w:val="center"/>
              <w:rPr>
                <w:b/>
                <w:spacing w:val="-2"/>
              </w:rPr>
            </w:pPr>
            <w:r>
              <w:rPr>
                <w:b/>
                <w:spacing w:val="-2"/>
              </w:rPr>
              <w:t>25</w:t>
            </w:r>
          </w:p>
        </w:tc>
        <w:tc>
          <w:tcPr>
            <w:tcW w:w="709" w:type="dxa"/>
          </w:tcPr>
          <w:p w:rsidR="00BD27AC" w:rsidRDefault="00BD27AC" w:rsidP="00981B40">
            <w:pPr>
              <w:jc w:val="center"/>
              <w:rPr>
                <w:b/>
                <w:spacing w:val="-2"/>
              </w:rPr>
            </w:pPr>
            <w:r>
              <w:rPr>
                <w:b/>
                <w:spacing w:val="-2"/>
              </w:rPr>
              <w:t>26</w:t>
            </w:r>
          </w:p>
        </w:tc>
        <w:tc>
          <w:tcPr>
            <w:tcW w:w="708" w:type="dxa"/>
          </w:tcPr>
          <w:p w:rsidR="00BD27AC" w:rsidRDefault="00BD27AC" w:rsidP="00981B40">
            <w:pPr>
              <w:jc w:val="center"/>
              <w:rPr>
                <w:b/>
                <w:spacing w:val="-2"/>
              </w:rPr>
            </w:pPr>
            <w:r>
              <w:rPr>
                <w:b/>
                <w:spacing w:val="-2"/>
              </w:rPr>
              <w:t>27</w:t>
            </w:r>
          </w:p>
        </w:tc>
        <w:tc>
          <w:tcPr>
            <w:tcW w:w="709" w:type="dxa"/>
          </w:tcPr>
          <w:p w:rsidR="00BD27AC" w:rsidRDefault="00BD27AC" w:rsidP="00981B40">
            <w:pPr>
              <w:jc w:val="center"/>
              <w:rPr>
                <w:b/>
                <w:spacing w:val="-2"/>
              </w:rPr>
            </w:pPr>
            <w:r>
              <w:rPr>
                <w:b/>
                <w:spacing w:val="-2"/>
              </w:rPr>
              <w:t>28</w:t>
            </w:r>
          </w:p>
        </w:tc>
        <w:tc>
          <w:tcPr>
            <w:tcW w:w="709" w:type="dxa"/>
          </w:tcPr>
          <w:p w:rsidR="00BD27AC" w:rsidRDefault="00BD27AC" w:rsidP="00981B40">
            <w:pPr>
              <w:jc w:val="center"/>
              <w:rPr>
                <w:b/>
                <w:spacing w:val="-2"/>
              </w:rPr>
            </w:pPr>
            <w:r>
              <w:rPr>
                <w:b/>
                <w:spacing w:val="-2"/>
              </w:rPr>
              <w:t>29</w:t>
            </w:r>
          </w:p>
        </w:tc>
        <w:tc>
          <w:tcPr>
            <w:tcW w:w="709" w:type="dxa"/>
          </w:tcPr>
          <w:p w:rsidR="00BD27AC" w:rsidRDefault="00BD27AC" w:rsidP="00981B40">
            <w:pPr>
              <w:jc w:val="center"/>
              <w:rPr>
                <w:b/>
                <w:spacing w:val="-2"/>
              </w:rPr>
            </w:pPr>
            <w:r>
              <w:rPr>
                <w:b/>
                <w:spacing w:val="-2"/>
              </w:rPr>
              <w:t>30</w:t>
            </w:r>
          </w:p>
        </w:tc>
      </w:tr>
      <w:tr w:rsidR="00BD27AC" w:rsidTr="00981B40">
        <w:trPr>
          <w:trHeight w:val="418"/>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8"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10"/>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31</w:t>
            </w:r>
          </w:p>
        </w:tc>
        <w:tc>
          <w:tcPr>
            <w:tcW w:w="709" w:type="dxa"/>
          </w:tcPr>
          <w:p w:rsidR="00BD27AC" w:rsidRDefault="00BD27AC" w:rsidP="00981B40">
            <w:pPr>
              <w:ind w:left="284" w:hanging="284"/>
              <w:jc w:val="center"/>
              <w:rPr>
                <w:b/>
                <w:spacing w:val="-2"/>
              </w:rPr>
            </w:pPr>
            <w:r>
              <w:rPr>
                <w:b/>
                <w:spacing w:val="-2"/>
              </w:rPr>
              <w:t>32</w:t>
            </w:r>
          </w:p>
        </w:tc>
        <w:tc>
          <w:tcPr>
            <w:tcW w:w="708" w:type="dxa"/>
          </w:tcPr>
          <w:p w:rsidR="00BD27AC" w:rsidRDefault="00BD27AC" w:rsidP="00981B40">
            <w:pPr>
              <w:ind w:left="284" w:hanging="284"/>
              <w:jc w:val="center"/>
              <w:rPr>
                <w:b/>
                <w:spacing w:val="-2"/>
              </w:rPr>
            </w:pPr>
            <w:r>
              <w:rPr>
                <w:b/>
                <w:spacing w:val="-2"/>
              </w:rPr>
              <w:t>33</w:t>
            </w:r>
          </w:p>
        </w:tc>
        <w:tc>
          <w:tcPr>
            <w:tcW w:w="709" w:type="dxa"/>
          </w:tcPr>
          <w:p w:rsidR="00BD27AC" w:rsidRDefault="00BD27AC" w:rsidP="00981B40">
            <w:pPr>
              <w:jc w:val="center"/>
              <w:rPr>
                <w:b/>
                <w:spacing w:val="-2"/>
              </w:rPr>
            </w:pPr>
            <w:r>
              <w:rPr>
                <w:b/>
                <w:spacing w:val="-2"/>
              </w:rPr>
              <w:t>34</w:t>
            </w:r>
          </w:p>
        </w:tc>
        <w:tc>
          <w:tcPr>
            <w:tcW w:w="709" w:type="dxa"/>
          </w:tcPr>
          <w:p w:rsidR="00BD27AC" w:rsidRDefault="00BD27AC" w:rsidP="00981B40">
            <w:pPr>
              <w:jc w:val="center"/>
              <w:rPr>
                <w:b/>
                <w:spacing w:val="-2"/>
              </w:rPr>
            </w:pPr>
            <w:r>
              <w:rPr>
                <w:b/>
                <w:spacing w:val="-2"/>
              </w:rPr>
              <w:t>35</w:t>
            </w:r>
          </w:p>
        </w:tc>
        <w:tc>
          <w:tcPr>
            <w:tcW w:w="709" w:type="dxa"/>
          </w:tcPr>
          <w:p w:rsidR="00BD27AC" w:rsidRDefault="00BD27AC" w:rsidP="00981B40">
            <w:pPr>
              <w:jc w:val="center"/>
              <w:rPr>
                <w:b/>
                <w:spacing w:val="-2"/>
              </w:rPr>
            </w:pPr>
            <w:r>
              <w:rPr>
                <w:b/>
                <w:spacing w:val="-2"/>
              </w:rPr>
              <w:t>36</w:t>
            </w:r>
          </w:p>
        </w:tc>
        <w:tc>
          <w:tcPr>
            <w:tcW w:w="708" w:type="dxa"/>
          </w:tcPr>
          <w:p w:rsidR="00BD27AC" w:rsidRDefault="00BD27AC" w:rsidP="00981B40">
            <w:pPr>
              <w:jc w:val="center"/>
              <w:rPr>
                <w:b/>
                <w:spacing w:val="-2"/>
              </w:rPr>
            </w:pPr>
            <w:r>
              <w:rPr>
                <w:b/>
                <w:spacing w:val="-2"/>
              </w:rPr>
              <w:t>37</w:t>
            </w:r>
          </w:p>
        </w:tc>
        <w:tc>
          <w:tcPr>
            <w:tcW w:w="709" w:type="dxa"/>
          </w:tcPr>
          <w:p w:rsidR="00BD27AC" w:rsidRDefault="00BD27AC" w:rsidP="00981B40">
            <w:pPr>
              <w:jc w:val="center"/>
              <w:rPr>
                <w:b/>
                <w:spacing w:val="-2"/>
              </w:rPr>
            </w:pPr>
            <w:r>
              <w:rPr>
                <w:b/>
                <w:spacing w:val="-2"/>
              </w:rPr>
              <w:t>38</w:t>
            </w:r>
          </w:p>
        </w:tc>
        <w:tc>
          <w:tcPr>
            <w:tcW w:w="709" w:type="dxa"/>
          </w:tcPr>
          <w:p w:rsidR="00BD27AC" w:rsidRDefault="00BD27AC" w:rsidP="00981B40">
            <w:pPr>
              <w:jc w:val="center"/>
              <w:rPr>
                <w:b/>
                <w:spacing w:val="-2"/>
              </w:rPr>
            </w:pPr>
            <w:r>
              <w:rPr>
                <w:b/>
                <w:spacing w:val="-2"/>
              </w:rPr>
              <w:t>39</w:t>
            </w:r>
          </w:p>
        </w:tc>
        <w:tc>
          <w:tcPr>
            <w:tcW w:w="709" w:type="dxa"/>
          </w:tcPr>
          <w:p w:rsidR="00BD27AC" w:rsidRDefault="00BD27AC" w:rsidP="00981B40">
            <w:pPr>
              <w:jc w:val="center"/>
              <w:rPr>
                <w:b/>
                <w:spacing w:val="-2"/>
              </w:rPr>
            </w:pPr>
            <w:r>
              <w:rPr>
                <w:b/>
                <w:spacing w:val="-2"/>
              </w:rPr>
              <w:t>40</w:t>
            </w:r>
          </w:p>
        </w:tc>
      </w:tr>
      <w:tr w:rsidR="00BD27AC" w:rsidTr="00981B40">
        <w:trPr>
          <w:trHeight w:val="431"/>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0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41</w:t>
            </w:r>
          </w:p>
        </w:tc>
        <w:tc>
          <w:tcPr>
            <w:tcW w:w="709" w:type="dxa"/>
          </w:tcPr>
          <w:p w:rsidR="00BD27AC" w:rsidRDefault="00BD27AC" w:rsidP="00981B40">
            <w:pPr>
              <w:ind w:left="284" w:hanging="284"/>
              <w:jc w:val="center"/>
              <w:rPr>
                <w:b/>
                <w:spacing w:val="-2"/>
              </w:rPr>
            </w:pPr>
            <w:r>
              <w:rPr>
                <w:b/>
                <w:spacing w:val="-2"/>
              </w:rPr>
              <w:t>42</w:t>
            </w:r>
          </w:p>
        </w:tc>
        <w:tc>
          <w:tcPr>
            <w:tcW w:w="708" w:type="dxa"/>
          </w:tcPr>
          <w:p w:rsidR="00BD27AC" w:rsidRDefault="00BD27AC" w:rsidP="00981B40">
            <w:pPr>
              <w:ind w:left="284" w:hanging="284"/>
              <w:jc w:val="center"/>
              <w:rPr>
                <w:b/>
                <w:spacing w:val="-2"/>
              </w:rPr>
            </w:pPr>
            <w:r>
              <w:rPr>
                <w:b/>
                <w:spacing w:val="-2"/>
              </w:rPr>
              <w:t>43</w:t>
            </w:r>
          </w:p>
        </w:tc>
        <w:tc>
          <w:tcPr>
            <w:tcW w:w="709" w:type="dxa"/>
          </w:tcPr>
          <w:p w:rsidR="00BD27AC" w:rsidRDefault="00BD27AC" w:rsidP="00981B40">
            <w:pPr>
              <w:jc w:val="center"/>
              <w:rPr>
                <w:b/>
                <w:spacing w:val="-2"/>
              </w:rPr>
            </w:pPr>
            <w:r>
              <w:rPr>
                <w:b/>
                <w:spacing w:val="-2"/>
              </w:rPr>
              <w:t>44</w:t>
            </w:r>
          </w:p>
        </w:tc>
        <w:tc>
          <w:tcPr>
            <w:tcW w:w="709" w:type="dxa"/>
          </w:tcPr>
          <w:p w:rsidR="00BD27AC" w:rsidRDefault="00BD27AC" w:rsidP="00981B40">
            <w:pPr>
              <w:jc w:val="center"/>
              <w:rPr>
                <w:b/>
                <w:spacing w:val="-2"/>
              </w:rPr>
            </w:pPr>
            <w:r>
              <w:rPr>
                <w:b/>
                <w:spacing w:val="-2"/>
              </w:rPr>
              <w:t>45</w:t>
            </w:r>
          </w:p>
        </w:tc>
        <w:tc>
          <w:tcPr>
            <w:tcW w:w="709" w:type="dxa"/>
          </w:tcPr>
          <w:p w:rsidR="00BD27AC" w:rsidRDefault="00BD27AC" w:rsidP="00981B40">
            <w:pPr>
              <w:jc w:val="center"/>
              <w:rPr>
                <w:b/>
                <w:spacing w:val="-2"/>
              </w:rPr>
            </w:pPr>
            <w:r>
              <w:rPr>
                <w:b/>
                <w:spacing w:val="-2"/>
              </w:rPr>
              <w:t>46</w:t>
            </w:r>
          </w:p>
        </w:tc>
        <w:tc>
          <w:tcPr>
            <w:tcW w:w="708" w:type="dxa"/>
          </w:tcPr>
          <w:p w:rsidR="00BD27AC" w:rsidRDefault="00BD27AC" w:rsidP="00981B40">
            <w:pPr>
              <w:jc w:val="center"/>
              <w:rPr>
                <w:b/>
                <w:spacing w:val="-2"/>
              </w:rPr>
            </w:pPr>
            <w:r>
              <w:rPr>
                <w:b/>
                <w:spacing w:val="-2"/>
              </w:rPr>
              <w:t>47</w:t>
            </w:r>
          </w:p>
        </w:tc>
        <w:tc>
          <w:tcPr>
            <w:tcW w:w="709" w:type="dxa"/>
          </w:tcPr>
          <w:p w:rsidR="00BD27AC" w:rsidRDefault="00BD27AC" w:rsidP="00981B40">
            <w:pPr>
              <w:jc w:val="center"/>
              <w:rPr>
                <w:b/>
                <w:spacing w:val="-2"/>
              </w:rPr>
            </w:pPr>
            <w:r>
              <w:rPr>
                <w:b/>
                <w:spacing w:val="-2"/>
              </w:rPr>
              <w:t>48</w:t>
            </w:r>
          </w:p>
        </w:tc>
        <w:tc>
          <w:tcPr>
            <w:tcW w:w="709" w:type="dxa"/>
          </w:tcPr>
          <w:p w:rsidR="00BD27AC" w:rsidRDefault="00BD27AC" w:rsidP="00981B40">
            <w:pPr>
              <w:jc w:val="center"/>
              <w:rPr>
                <w:b/>
                <w:spacing w:val="-2"/>
              </w:rPr>
            </w:pPr>
            <w:r>
              <w:rPr>
                <w:b/>
                <w:spacing w:val="-2"/>
              </w:rPr>
              <w:t>49</w:t>
            </w:r>
          </w:p>
        </w:tc>
        <w:tc>
          <w:tcPr>
            <w:tcW w:w="709" w:type="dxa"/>
          </w:tcPr>
          <w:p w:rsidR="00BD27AC" w:rsidRDefault="00BD27AC" w:rsidP="00981B40">
            <w:pPr>
              <w:jc w:val="center"/>
              <w:rPr>
                <w:b/>
                <w:spacing w:val="-2"/>
              </w:rPr>
            </w:pPr>
            <w:r>
              <w:rPr>
                <w:b/>
                <w:spacing w:val="-2"/>
              </w:rPr>
              <w:t>50</w:t>
            </w:r>
          </w:p>
        </w:tc>
      </w:tr>
      <w:tr w:rsidR="00BD27AC" w:rsidTr="00981B40">
        <w:trPr>
          <w:trHeight w:val="414"/>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bl>
    <w:p w:rsidR="00BD27AC" w:rsidRDefault="00BD27AC" w:rsidP="001C7673">
      <w:pPr>
        <w:rPr>
          <w:rFonts w:ascii="Tahoma" w:hAnsi="Tahoma" w:cs="Tahoma"/>
          <w:color w:val="303030"/>
          <w:sz w:val="17"/>
          <w:szCs w:val="17"/>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E9114F" w:rsidRDefault="00E9114F" w:rsidP="001C7673">
      <w:pPr>
        <w:jc w:val="center"/>
        <w:rPr>
          <w:b/>
          <w:sz w:val="28"/>
          <w:szCs w:val="28"/>
          <w:lang w:eastAsia="ru-RU"/>
        </w:rPr>
      </w:pPr>
    </w:p>
    <w:p w:rsidR="00E9114F" w:rsidRDefault="00E9114F" w:rsidP="001C7673">
      <w:pPr>
        <w:jc w:val="center"/>
        <w:rPr>
          <w:b/>
          <w:sz w:val="28"/>
          <w:szCs w:val="28"/>
          <w:lang w:eastAsia="ru-RU"/>
        </w:rPr>
      </w:pPr>
    </w:p>
    <w:p w:rsidR="00E9114F" w:rsidRDefault="00E9114F" w:rsidP="001C7673">
      <w:pPr>
        <w:jc w:val="center"/>
        <w:rPr>
          <w:b/>
          <w:sz w:val="28"/>
          <w:szCs w:val="28"/>
          <w:lang w:eastAsia="ru-RU"/>
        </w:rPr>
      </w:pPr>
    </w:p>
    <w:p w:rsidR="00BD27AC" w:rsidRDefault="00BD27AC" w:rsidP="001C7673">
      <w:pPr>
        <w:jc w:val="center"/>
        <w:rPr>
          <w:b/>
          <w:sz w:val="28"/>
          <w:szCs w:val="28"/>
          <w:lang w:eastAsia="ru-RU"/>
        </w:rPr>
      </w:pPr>
      <w:r>
        <w:rPr>
          <w:b/>
          <w:sz w:val="28"/>
          <w:szCs w:val="28"/>
          <w:lang w:eastAsia="ru-RU"/>
        </w:rPr>
        <w:t>Контрольная работа №</w:t>
      </w:r>
      <w:r w:rsidR="007D3C7C">
        <w:rPr>
          <w:b/>
          <w:sz w:val="28"/>
          <w:szCs w:val="28"/>
          <w:lang w:eastAsia="ru-RU"/>
        </w:rPr>
        <w:t>2</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w:t>
      </w:r>
      <w:r w:rsidR="00E9114F">
        <w:rPr>
          <w:b/>
          <w:sz w:val="28"/>
          <w:szCs w:val="28"/>
          <w:lang w:eastAsia="ru-RU"/>
        </w:rPr>
        <w:t>»</w:t>
      </w:r>
    </w:p>
    <w:p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Pr="00DC2B1E" w:rsidRDefault="00BD27AC" w:rsidP="001C7673">
      <w:pPr>
        <w:rPr>
          <w:b/>
          <w:sz w:val="28"/>
          <w:szCs w:val="28"/>
          <w:lang w:eastAsia="ru-RU"/>
        </w:rPr>
      </w:pPr>
      <w:r w:rsidRPr="00DC2B1E">
        <w:rPr>
          <w:b/>
          <w:sz w:val="28"/>
          <w:szCs w:val="28"/>
          <w:lang w:eastAsia="ru-RU"/>
        </w:rPr>
        <w:t>Вариант 1.</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rsidR="00BD27AC" w:rsidRPr="00DC2B1E" w:rsidRDefault="00BD27AC" w:rsidP="001C7673">
      <w:pPr>
        <w:widowControl w:val="0"/>
        <w:autoSpaceDE w:val="0"/>
        <w:autoSpaceDN w:val="0"/>
        <w:adjustRightInd w:val="0"/>
        <w:jc w:val="both"/>
        <w:rPr>
          <w:b/>
          <w:bCs/>
          <w:i/>
          <w:sz w:val="28"/>
          <w:szCs w:val="28"/>
        </w:rPr>
      </w:pPr>
    </w:p>
    <w:p w:rsidR="00BD27AC" w:rsidRPr="00DC2B1E" w:rsidRDefault="00BD27AC" w:rsidP="001C7673">
      <w:pPr>
        <w:rPr>
          <w:sz w:val="28"/>
          <w:szCs w:val="28"/>
          <w:lang w:eastAsia="ru-RU"/>
        </w:rPr>
      </w:pPr>
      <w:r w:rsidRPr="00DC2B1E">
        <w:rPr>
          <w:b/>
          <w:sz w:val="28"/>
          <w:szCs w:val="28"/>
          <w:lang w:eastAsia="ru-RU"/>
        </w:rPr>
        <w:t>Вариант 2.</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rsidR="00BD27AC" w:rsidRPr="00DC2B1E" w:rsidRDefault="00BD27AC" w:rsidP="001C7673">
      <w:pPr>
        <w:ind w:left="720"/>
        <w:rPr>
          <w:b/>
          <w:sz w:val="28"/>
          <w:szCs w:val="28"/>
          <w:lang w:eastAsia="ru-RU"/>
        </w:rPr>
      </w:pPr>
    </w:p>
    <w:p w:rsidR="00BD27AC" w:rsidRPr="00DC2B1E" w:rsidRDefault="00BD27AC" w:rsidP="001C7673">
      <w:pPr>
        <w:rPr>
          <w:b/>
          <w:sz w:val="28"/>
          <w:szCs w:val="28"/>
          <w:lang w:eastAsia="ru-RU"/>
        </w:rPr>
      </w:pPr>
      <w:r w:rsidRPr="00DC2B1E">
        <w:rPr>
          <w:b/>
          <w:sz w:val="28"/>
          <w:szCs w:val="28"/>
          <w:lang w:eastAsia="ru-RU"/>
        </w:rPr>
        <w:t>Вариант 3.</w:t>
      </w:r>
    </w:p>
    <w:p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rsidR="00BD27AC" w:rsidRPr="00DC2B1E" w:rsidRDefault="00BD27AC" w:rsidP="001C7673">
      <w:pPr>
        <w:rPr>
          <w:sz w:val="28"/>
          <w:szCs w:val="28"/>
          <w:lang w:eastAsia="ru-RU"/>
        </w:rPr>
      </w:pPr>
    </w:p>
    <w:p w:rsidR="00BD27AC" w:rsidRPr="00DC2B1E" w:rsidRDefault="00BD27AC" w:rsidP="001C7673">
      <w:pPr>
        <w:rPr>
          <w:sz w:val="28"/>
          <w:szCs w:val="28"/>
          <w:lang w:eastAsia="ru-RU"/>
        </w:rPr>
      </w:pPr>
      <w:r w:rsidRPr="00DC2B1E">
        <w:rPr>
          <w:b/>
          <w:sz w:val="28"/>
          <w:szCs w:val="28"/>
          <w:lang w:eastAsia="ru-RU"/>
        </w:rPr>
        <w:t>Вариант 4.</w:t>
      </w:r>
    </w:p>
    <w:p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t xml:space="preserve"> Трудовой договор, порядок оформления</w:t>
      </w:r>
      <w:r w:rsidR="00BD27AC" w:rsidRPr="00DC2B1E">
        <w:rPr>
          <w:sz w:val="28"/>
          <w:szCs w:val="28"/>
        </w:rPr>
        <w:t>.</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rsidR="00BD27AC" w:rsidRPr="00DC2B1E" w:rsidRDefault="00BD27AC" w:rsidP="00870FB5">
      <w:pPr>
        <w:rPr>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5.</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6.</w:t>
      </w:r>
    </w:p>
    <w:p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lastRenderedPageBreak/>
        <w:t>Вариант 7.</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8.</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9.</w:t>
      </w:r>
    </w:p>
    <w:p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10.</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11.</w:t>
      </w:r>
    </w:p>
    <w:p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12.</w:t>
      </w:r>
    </w:p>
    <w:p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13.</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14.</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rsidR="007D3C7C" w:rsidRDefault="007D3C7C" w:rsidP="00870FB5">
      <w:pPr>
        <w:rPr>
          <w:b/>
          <w:sz w:val="28"/>
          <w:szCs w:val="28"/>
          <w:lang w:eastAsia="ru-RU"/>
        </w:rPr>
      </w:pPr>
    </w:p>
    <w:p w:rsidR="007D3C7C" w:rsidRDefault="007D3C7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lastRenderedPageBreak/>
        <w:t>Вариант 15.</w:t>
      </w:r>
    </w:p>
    <w:p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t xml:space="preserve">1.Санитарно-бытовое обеспечение работников и лечебно-профилактическое обслуживание   работников. </w:t>
      </w:r>
    </w:p>
    <w:p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16.</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17.</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18.</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19.</w:t>
      </w:r>
    </w:p>
    <w:p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rsidR="00BD27AC" w:rsidRPr="00411AD8" w:rsidRDefault="00BD27AC" w:rsidP="00411AD8">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rsidR="00BD27AC" w:rsidRPr="00DC2B1E" w:rsidRDefault="00BD27AC" w:rsidP="00870FB5">
      <w:pPr>
        <w:rPr>
          <w:b/>
          <w:sz w:val="28"/>
          <w:szCs w:val="28"/>
          <w:lang w:eastAsia="ru-RU"/>
        </w:rPr>
      </w:pPr>
      <w:r w:rsidRPr="00DC2B1E">
        <w:rPr>
          <w:b/>
          <w:sz w:val="28"/>
          <w:szCs w:val="28"/>
          <w:lang w:eastAsia="ru-RU"/>
        </w:rPr>
        <w:t>Вариант 20.</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t>Основные принципы страхования от несчастных случаев.</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21.</w:t>
      </w:r>
    </w:p>
    <w:p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rsidR="00BD27AC" w:rsidRPr="00DC2B1E" w:rsidRDefault="00BD27AC" w:rsidP="00870FB5">
      <w:pPr>
        <w:widowControl w:val="0"/>
        <w:autoSpaceDE w:val="0"/>
        <w:autoSpaceDN w:val="0"/>
        <w:adjustRightInd w:val="0"/>
        <w:jc w:val="both"/>
        <w:rPr>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22.</w:t>
      </w:r>
    </w:p>
    <w:p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rsidR="00BD27AC" w:rsidRPr="00755B17"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center"/>
        <w:rPr>
          <w:b/>
          <w:bCs/>
          <w:i/>
          <w:sz w:val="28"/>
          <w:szCs w:val="28"/>
        </w:rPr>
      </w:pPr>
      <w:r>
        <w:rPr>
          <w:b/>
          <w:bCs/>
          <w:i/>
          <w:sz w:val="28"/>
          <w:szCs w:val="28"/>
        </w:rPr>
        <w:t>Итоговая контрольная работа</w:t>
      </w:r>
    </w:p>
    <w:p w:rsidR="00BD27AC" w:rsidRDefault="00BD27AC" w:rsidP="001C7673">
      <w:pPr>
        <w:ind w:left="-851" w:right="-284"/>
        <w:jc w:val="center"/>
        <w:rPr>
          <w:b/>
          <w:sz w:val="28"/>
          <w:szCs w:val="28"/>
          <w:lang w:eastAsia="ru-RU"/>
        </w:rPr>
      </w:pPr>
    </w:p>
    <w:p w:rsidR="00BD27AC" w:rsidRDefault="00BD27AC" w:rsidP="00E9114F">
      <w:pPr>
        <w:ind w:left="-851" w:right="-284"/>
        <w:jc w:val="center"/>
        <w:rPr>
          <w:b/>
          <w:sz w:val="28"/>
          <w:szCs w:val="28"/>
          <w:lang w:eastAsia="ru-RU"/>
        </w:rPr>
      </w:pPr>
      <w:r>
        <w:rPr>
          <w:b/>
          <w:sz w:val="28"/>
          <w:szCs w:val="28"/>
          <w:lang w:eastAsia="ru-RU"/>
        </w:rPr>
        <w:t>Задание для</w:t>
      </w:r>
      <w:r w:rsidR="00E9114F">
        <w:rPr>
          <w:b/>
          <w:sz w:val="28"/>
          <w:szCs w:val="28"/>
          <w:lang w:eastAsia="ru-RU"/>
        </w:rPr>
        <w:t xml:space="preserve"> итоговой контрольной работы по профессиональному модулю</w:t>
      </w:r>
    </w:p>
    <w:p w:rsidR="00BD27AC" w:rsidRDefault="00BD27AC" w:rsidP="001C7673">
      <w:pPr>
        <w:tabs>
          <w:tab w:val="left" w:leader="dot" w:pos="7371"/>
        </w:tabs>
        <w:jc w:val="center"/>
        <w:rPr>
          <w:i/>
          <w:u w:val="single"/>
        </w:rPr>
      </w:pPr>
    </w:p>
    <w:p w:rsidR="00BD27AC" w:rsidRDefault="00BD27AC" w:rsidP="001C7673">
      <w:pPr>
        <w:tabs>
          <w:tab w:val="left" w:leader="dot" w:pos="7371"/>
        </w:tabs>
        <w:jc w:val="center"/>
        <w:rPr>
          <w:b/>
          <w:i/>
          <w:u w:val="single"/>
        </w:rPr>
      </w:pPr>
      <w:r>
        <w:rPr>
          <w:i/>
          <w:u w:val="single"/>
        </w:rPr>
        <w:t>Инструкция по выполнению теста:</w:t>
      </w:r>
    </w:p>
    <w:p w:rsidR="00BD27AC" w:rsidRDefault="00BD27AC" w:rsidP="001C7673">
      <w:pPr>
        <w:ind w:left="284"/>
        <w:contextualSpacing/>
        <w:jc w:val="both"/>
        <w:rPr>
          <w:i/>
          <w:spacing w:val="-2"/>
        </w:rPr>
      </w:pPr>
      <w:r>
        <w:rPr>
          <w:i/>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rPr>
      </w:pPr>
      <w:r>
        <w:rPr>
          <w:i/>
          <w:spacing w:val="-2"/>
        </w:rPr>
        <w:t>Время, которое отводится на выполнение теста – 4</w:t>
      </w:r>
      <w:r w:rsidR="00E311EB">
        <w:rPr>
          <w:i/>
          <w:spacing w:val="-2"/>
        </w:rPr>
        <w:t>5</w:t>
      </w:r>
      <w:r>
        <w:rPr>
          <w:i/>
          <w:spacing w:val="-2"/>
        </w:rPr>
        <w:t xml:space="preserve"> минут.</w:t>
      </w:r>
    </w:p>
    <w:p w:rsidR="00BD27AC" w:rsidRDefault="00BD27AC" w:rsidP="001C7673">
      <w:pPr>
        <w:shd w:val="clear" w:color="auto" w:fill="FFFFFF"/>
        <w:ind w:left="284"/>
        <w:jc w:val="both"/>
        <w:rPr>
          <w:i/>
          <w:spacing w:val="-2"/>
        </w:rPr>
      </w:pPr>
      <w:r>
        <w:rPr>
          <w:i/>
        </w:rPr>
        <w:t xml:space="preserve">Критерии оценивания: </w:t>
      </w:r>
    </w:p>
    <w:p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(23-25)</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 xml:space="preserve">75-89 % (19-22)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 xml:space="preserve">60-74% (15-18)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 xml:space="preserve">14 и меньше </w:t>
      </w:r>
      <w:r>
        <w:rPr>
          <w:i/>
          <w:spacing w:val="-2"/>
        </w:rPr>
        <w:t>правильных ответов.</w:t>
      </w:r>
    </w:p>
    <w:p w:rsidR="00BD27AC" w:rsidRDefault="00BD27AC" w:rsidP="001C7673">
      <w:pPr>
        <w:rPr>
          <w:b/>
          <w:i/>
          <w:caps/>
          <w:sz w:val="28"/>
          <w:lang w:eastAsia="ru-RU"/>
        </w:rPr>
      </w:pPr>
    </w:p>
    <w:p w:rsidR="00BD27AC" w:rsidRDefault="00BD27AC" w:rsidP="001C7673">
      <w:pPr>
        <w:spacing w:after="120"/>
        <w:ind w:left="284" w:right="-284" w:hanging="284"/>
        <w:rPr>
          <w:b/>
          <w:caps/>
          <w:sz w:val="28"/>
          <w:szCs w:val="28"/>
          <w:lang w:eastAsia="ru-RU"/>
        </w:rPr>
      </w:pPr>
      <w:r>
        <w:rPr>
          <w:b/>
          <w:caps/>
          <w:sz w:val="28"/>
          <w:szCs w:val="28"/>
          <w:lang w:eastAsia="ru-RU"/>
        </w:rPr>
        <w:t xml:space="preserve">1.  </w:t>
      </w:r>
      <w:r>
        <w:rPr>
          <w:b/>
          <w:sz w:val="28"/>
          <w:szCs w:val="28"/>
          <w:lang w:eastAsia="ru-RU"/>
        </w:rPr>
        <w:t>Что означает понятие охраны труда?</w:t>
      </w:r>
    </w:p>
    <w:p w:rsidR="00BD27AC" w:rsidRDefault="00BD27AC" w:rsidP="001C7673">
      <w:pPr>
        <w:ind w:left="284" w:right="-284" w:hanging="284"/>
        <w:rPr>
          <w:caps/>
          <w:sz w:val="28"/>
          <w:szCs w:val="28"/>
          <w:lang w:eastAsia="ru-RU"/>
        </w:rPr>
      </w:pPr>
      <w:r>
        <w:rPr>
          <w:sz w:val="28"/>
          <w:szCs w:val="28"/>
          <w:lang w:eastAsia="ru-RU"/>
        </w:rPr>
        <w:t>1.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r>
        <w:rPr>
          <w:caps/>
          <w:sz w:val="28"/>
          <w:szCs w:val="28"/>
          <w:lang w:eastAsia="ru-RU"/>
        </w:rPr>
        <w:t>;</w:t>
      </w:r>
    </w:p>
    <w:p w:rsidR="00BD27AC" w:rsidRDefault="00BD27AC" w:rsidP="001C7673">
      <w:pPr>
        <w:ind w:left="284" w:right="-284" w:hanging="284"/>
        <w:rPr>
          <w:caps/>
          <w:sz w:val="28"/>
          <w:szCs w:val="28"/>
          <w:lang w:eastAsia="ru-RU"/>
        </w:rPr>
      </w:pPr>
      <w:r>
        <w:rPr>
          <w:sz w:val="28"/>
          <w:szCs w:val="28"/>
          <w:lang w:eastAsia="ru-RU"/>
        </w:rPr>
        <w:t>2. Охрана труда – это система сохранения здоровья работников в процессе трудовой деятельности</w:t>
      </w:r>
      <w:r>
        <w:rPr>
          <w:caps/>
          <w:sz w:val="28"/>
          <w:szCs w:val="28"/>
          <w:lang w:eastAsia="ru-RU"/>
        </w:rPr>
        <w:t>;</w:t>
      </w:r>
    </w:p>
    <w:p w:rsidR="00BD27AC" w:rsidRDefault="00BD27AC" w:rsidP="001C7673">
      <w:pPr>
        <w:spacing w:after="120"/>
        <w:ind w:left="284" w:right="-284" w:hanging="284"/>
        <w:rPr>
          <w:caps/>
          <w:sz w:val="28"/>
          <w:szCs w:val="28"/>
          <w:lang w:eastAsia="ru-RU"/>
        </w:rPr>
      </w:pPr>
      <w:r>
        <w:rPr>
          <w:sz w:val="28"/>
          <w:szCs w:val="28"/>
          <w:lang w:eastAsia="ru-RU"/>
        </w:rPr>
        <w:t>3.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иные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 </w:t>
      </w:r>
      <w:r>
        <w:rPr>
          <w:b/>
          <w:sz w:val="28"/>
          <w:szCs w:val="28"/>
          <w:lang w:eastAsia="ru-RU"/>
        </w:rPr>
        <w:t xml:space="preserve">В каком случае электротехнический персонал обязан пройти производственное обучение на рабочем месте? </w:t>
      </w:r>
    </w:p>
    <w:p w:rsidR="00BD27AC" w:rsidRDefault="00BD27AC" w:rsidP="001C7673">
      <w:pPr>
        <w:ind w:left="284" w:right="-284" w:hanging="284"/>
        <w:rPr>
          <w:sz w:val="28"/>
          <w:szCs w:val="28"/>
          <w:lang w:eastAsia="ru-RU"/>
        </w:rPr>
      </w:pPr>
      <w:r>
        <w:rPr>
          <w:sz w:val="28"/>
          <w:szCs w:val="28"/>
          <w:lang w:eastAsia="ru-RU"/>
        </w:rPr>
        <w:t>1. До назначения на самостоятельную работу или при переходе на другую работу, связанную с эксплуатацией электроустановок.</w:t>
      </w:r>
    </w:p>
    <w:p w:rsidR="00BD27AC" w:rsidRDefault="00BD27AC" w:rsidP="001C7673">
      <w:pPr>
        <w:ind w:left="284" w:right="-284" w:hanging="284"/>
        <w:rPr>
          <w:sz w:val="28"/>
          <w:szCs w:val="28"/>
          <w:lang w:eastAsia="ru-RU"/>
        </w:rPr>
      </w:pPr>
      <w:r>
        <w:rPr>
          <w:sz w:val="28"/>
          <w:szCs w:val="28"/>
          <w:lang w:eastAsia="ru-RU"/>
        </w:rPr>
        <w:t>2. При перерыве в работе в качестве электротехнического персонала свыше 6 месяцев.</w:t>
      </w:r>
    </w:p>
    <w:p w:rsidR="00BD27AC" w:rsidRDefault="00BD27AC" w:rsidP="001C7673">
      <w:pPr>
        <w:ind w:left="284" w:right="-284" w:hanging="284"/>
        <w:rPr>
          <w:sz w:val="28"/>
          <w:szCs w:val="28"/>
          <w:lang w:eastAsia="ru-RU"/>
        </w:rPr>
      </w:pPr>
      <w:r>
        <w:rPr>
          <w:sz w:val="28"/>
          <w:szCs w:val="28"/>
          <w:lang w:eastAsia="ru-RU"/>
        </w:rPr>
        <w:t>3. При модернизации электроустановки, которую он обслуживает.</w:t>
      </w:r>
    </w:p>
    <w:p w:rsidR="00BD27AC" w:rsidRDefault="00BD27AC" w:rsidP="001C7673">
      <w:pPr>
        <w:ind w:left="284" w:right="-284" w:hanging="284"/>
        <w:rPr>
          <w:sz w:val="28"/>
          <w:szCs w:val="28"/>
          <w:lang w:eastAsia="ru-RU"/>
        </w:rPr>
      </w:pPr>
      <w:r>
        <w:rPr>
          <w:sz w:val="28"/>
          <w:szCs w:val="28"/>
          <w:lang w:eastAsia="ru-RU"/>
        </w:rPr>
        <w:t>4. При нарушении им правил  обслуживания  электроустановки,  вызвавших появление неисправностей или отклонений от нормы.</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 </w:t>
      </w:r>
      <w:r>
        <w:rPr>
          <w:b/>
          <w:sz w:val="28"/>
          <w:szCs w:val="28"/>
          <w:lang w:eastAsia="ru-RU"/>
        </w:rPr>
        <w:t xml:space="preserve">Можно ли работать в спецодежде с короткими или засученными рукавами в электроустановках напряжением до 1000В при работе под напряжением? </w:t>
      </w:r>
    </w:p>
    <w:p w:rsidR="00BD27AC" w:rsidRDefault="00BD27AC" w:rsidP="001C7673">
      <w:pPr>
        <w:ind w:left="284" w:right="-284" w:hanging="284"/>
        <w:rPr>
          <w:sz w:val="28"/>
          <w:szCs w:val="28"/>
          <w:lang w:eastAsia="ru-RU"/>
        </w:rPr>
      </w:pPr>
      <w:r>
        <w:rPr>
          <w:sz w:val="28"/>
          <w:szCs w:val="28"/>
          <w:lang w:eastAsia="ru-RU"/>
        </w:rPr>
        <w:t>1. Да, можно.</w:t>
      </w:r>
    </w:p>
    <w:p w:rsidR="00BD27AC" w:rsidRDefault="00BD27AC" w:rsidP="001C7673">
      <w:pPr>
        <w:ind w:left="284" w:right="-284" w:hanging="284"/>
        <w:rPr>
          <w:sz w:val="28"/>
          <w:szCs w:val="28"/>
          <w:lang w:eastAsia="ru-RU"/>
        </w:rPr>
      </w:pPr>
      <w:r>
        <w:rPr>
          <w:sz w:val="28"/>
          <w:szCs w:val="28"/>
          <w:lang w:eastAsia="ru-RU"/>
        </w:rPr>
        <w:t>2. Нет, нельзя.</w:t>
      </w:r>
    </w:p>
    <w:p w:rsidR="00BD27AC" w:rsidRDefault="00BD27AC" w:rsidP="001C7673">
      <w:pPr>
        <w:ind w:left="284" w:right="-284" w:hanging="284"/>
        <w:rPr>
          <w:sz w:val="28"/>
          <w:szCs w:val="28"/>
          <w:lang w:eastAsia="ru-RU"/>
        </w:rPr>
      </w:pPr>
      <w:r>
        <w:rPr>
          <w:sz w:val="28"/>
          <w:szCs w:val="28"/>
          <w:lang w:eastAsia="ru-RU"/>
        </w:rPr>
        <w:t>3. Можно в жаркое время года.</w:t>
      </w:r>
    </w:p>
    <w:p w:rsidR="00BD27AC" w:rsidRDefault="00BD27AC" w:rsidP="001C7673">
      <w:pPr>
        <w:ind w:left="284" w:right="-284" w:hanging="284"/>
        <w:rPr>
          <w:sz w:val="28"/>
          <w:szCs w:val="28"/>
          <w:lang w:eastAsia="ru-RU"/>
        </w:rPr>
      </w:pPr>
      <w:r>
        <w:rPr>
          <w:sz w:val="28"/>
          <w:szCs w:val="28"/>
          <w:lang w:eastAsia="ru-RU"/>
        </w:rPr>
        <w:t>4. Никаких специальных требований к спецодежде не существует.</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4. К чему приводит воздействие на работника вредного производственного фактора?</w:t>
      </w:r>
    </w:p>
    <w:p w:rsidR="00BD27AC" w:rsidRDefault="00BD27AC" w:rsidP="001C7673">
      <w:pPr>
        <w:ind w:left="284" w:right="-284" w:hanging="284"/>
        <w:rPr>
          <w:sz w:val="28"/>
          <w:szCs w:val="28"/>
          <w:lang w:eastAsia="ru-RU"/>
        </w:rPr>
      </w:pPr>
      <w:r>
        <w:rPr>
          <w:sz w:val="28"/>
          <w:szCs w:val="28"/>
          <w:lang w:eastAsia="ru-RU"/>
        </w:rPr>
        <w:t>1. К травме;</w:t>
      </w:r>
    </w:p>
    <w:p w:rsidR="00BD27AC" w:rsidRDefault="00BD27AC" w:rsidP="001C7673">
      <w:pPr>
        <w:ind w:left="284" w:right="-284" w:hanging="284"/>
        <w:rPr>
          <w:sz w:val="28"/>
          <w:szCs w:val="28"/>
          <w:u w:val="single"/>
          <w:lang w:eastAsia="ru-RU"/>
        </w:rPr>
      </w:pPr>
      <w:r>
        <w:rPr>
          <w:sz w:val="28"/>
          <w:szCs w:val="28"/>
          <w:lang w:eastAsia="ru-RU"/>
        </w:rPr>
        <w:t>2. К заболеванию;</w:t>
      </w:r>
    </w:p>
    <w:p w:rsidR="00BD27AC" w:rsidRDefault="00BD27AC" w:rsidP="001C7673">
      <w:pPr>
        <w:ind w:left="284" w:right="-284" w:hanging="284"/>
        <w:rPr>
          <w:sz w:val="28"/>
          <w:szCs w:val="28"/>
          <w:lang w:eastAsia="ru-RU"/>
        </w:rPr>
      </w:pPr>
      <w:r>
        <w:rPr>
          <w:sz w:val="28"/>
          <w:szCs w:val="28"/>
          <w:lang w:eastAsia="ru-RU"/>
        </w:rPr>
        <w:t>3. К смерти.</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5. </w:t>
      </w:r>
      <w:r>
        <w:rPr>
          <w:b/>
          <w:sz w:val="28"/>
          <w:szCs w:val="28"/>
          <w:lang w:eastAsia="ru-RU"/>
        </w:rPr>
        <w:t xml:space="preserve">Что делать, если  у пострадавшего нет сознания и нет пульса на сонной артерии?  </w:t>
      </w:r>
    </w:p>
    <w:p w:rsidR="00BD27AC" w:rsidRDefault="00BD27AC" w:rsidP="001C7673">
      <w:pPr>
        <w:ind w:left="284" w:right="-284" w:hanging="284"/>
        <w:rPr>
          <w:sz w:val="28"/>
          <w:szCs w:val="28"/>
          <w:lang w:eastAsia="ru-RU"/>
        </w:rPr>
      </w:pPr>
      <w:r>
        <w:rPr>
          <w:sz w:val="28"/>
          <w:szCs w:val="28"/>
          <w:lang w:eastAsia="ru-RU"/>
        </w:rPr>
        <w:t>1. Проверить пульс на запястье.</w:t>
      </w:r>
    </w:p>
    <w:p w:rsidR="00BD27AC" w:rsidRDefault="00BD27AC" w:rsidP="001C7673">
      <w:pPr>
        <w:ind w:left="284" w:right="-284" w:hanging="284"/>
        <w:rPr>
          <w:sz w:val="28"/>
          <w:szCs w:val="28"/>
          <w:u w:val="single"/>
          <w:lang w:eastAsia="ru-RU"/>
        </w:rPr>
      </w:pPr>
      <w:r>
        <w:rPr>
          <w:sz w:val="28"/>
          <w:szCs w:val="28"/>
          <w:lang w:eastAsia="ru-RU"/>
        </w:rPr>
        <w:t>2. Приступить к реанимации.</w:t>
      </w:r>
    </w:p>
    <w:p w:rsidR="00BD27AC" w:rsidRDefault="00BD27AC" w:rsidP="001C7673">
      <w:pPr>
        <w:ind w:left="284" w:right="-284" w:hanging="284"/>
        <w:rPr>
          <w:sz w:val="28"/>
          <w:szCs w:val="28"/>
          <w:lang w:eastAsia="ru-RU"/>
        </w:rPr>
      </w:pPr>
      <w:r>
        <w:rPr>
          <w:sz w:val="28"/>
          <w:szCs w:val="28"/>
          <w:lang w:eastAsia="ru-RU"/>
        </w:rPr>
        <w:t>3. Проверить наличие дыхания.</w:t>
      </w:r>
    </w:p>
    <w:p w:rsidR="00BD27AC" w:rsidRDefault="00BD27AC" w:rsidP="001C7673">
      <w:pPr>
        <w:ind w:left="284" w:right="-284" w:hanging="284"/>
        <w:rPr>
          <w:sz w:val="28"/>
          <w:szCs w:val="28"/>
          <w:lang w:eastAsia="ru-RU"/>
        </w:rPr>
      </w:pPr>
      <w:r>
        <w:rPr>
          <w:sz w:val="28"/>
          <w:szCs w:val="28"/>
          <w:lang w:eastAsia="ru-RU"/>
        </w:rPr>
        <w:t xml:space="preserve">4. Наложить жгут на сонную артерию.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6. </w:t>
      </w:r>
      <w:proofErr w:type="gramStart"/>
      <w:r>
        <w:rPr>
          <w:b/>
          <w:sz w:val="28"/>
          <w:szCs w:val="28"/>
          <w:lang w:eastAsia="ru-RU"/>
        </w:rPr>
        <w:t xml:space="preserve">Какие помещения относятся к особо опасным   (в отношении опасности поражения людей электрическим током)? </w:t>
      </w:r>
      <w:proofErr w:type="gramEnd"/>
    </w:p>
    <w:p w:rsidR="00BD27AC" w:rsidRDefault="00BD27AC" w:rsidP="001C7673">
      <w:pPr>
        <w:ind w:left="284" w:right="-284" w:hanging="284"/>
        <w:rPr>
          <w:sz w:val="28"/>
          <w:szCs w:val="28"/>
          <w:lang w:eastAsia="ru-RU"/>
        </w:rPr>
      </w:pPr>
      <w:r>
        <w:rPr>
          <w:sz w:val="28"/>
          <w:szCs w:val="28"/>
          <w:lang w:eastAsia="ru-RU"/>
        </w:rPr>
        <w:t>1. Помещения с высокой температурой</w:t>
      </w:r>
    </w:p>
    <w:p w:rsidR="00BD27AC" w:rsidRDefault="00BD27AC" w:rsidP="001C7673">
      <w:pPr>
        <w:ind w:left="284" w:right="-284" w:hanging="284"/>
        <w:rPr>
          <w:sz w:val="28"/>
          <w:szCs w:val="28"/>
          <w:lang w:eastAsia="ru-RU"/>
        </w:rPr>
      </w:pPr>
      <w:r>
        <w:rPr>
          <w:sz w:val="28"/>
          <w:szCs w:val="28"/>
          <w:lang w:eastAsia="ru-RU"/>
        </w:rPr>
        <w:t>2. Помещения, где возможно одновременное прикосновение к заземленным металлоконструкциям зданий с одной стороны, и к металлическим корпусам электрооборудования – с другой.</w:t>
      </w:r>
    </w:p>
    <w:p w:rsidR="00BD27AC" w:rsidRDefault="00BD27AC" w:rsidP="001C7673">
      <w:pPr>
        <w:ind w:left="284" w:right="-284" w:hanging="284"/>
        <w:rPr>
          <w:sz w:val="28"/>
          <w:szCs w:val="28"/>
          <w:lang w:eastAsia="ru-RU"/>
        </w:rPr>
      </w:pPr>
      <w:r>
        <w:rPr>
          <w:sz w:val="28"/>
          <w:szCs w:val="28"/>
          <w:lang w:eastAsia="ru-RU"/>
        </w:rPr>
        <w:t>3. Помещения с особой сыростью.</w:t>
      </w:r>
    </w:p>
    <w:p w:rsidR="00BD27AC" w:rsidRDefault="00BD27AC" w:rsidP="001C7673">
      <w:pPr>
        <w:ind w:left="284" w:right="-284" w:hanging="284"/>
        <w:rPr>
          <w:sz w:val="28"/>
          <w:szCs w:val="28"/>
          <w:lang w:eastAsia="ru-RU"/>
        </w:rPr>
      </w:pPr>
      <w:r>
        <w:rPr>
          <w:sz w:val="28"/>
          <w:szCs w:val="28"/>
          <w:lang w:eastAsia="ru-RU"/>
        </w:rPr>
        <w:t>4. Помещения с наличием сырости или токопроводящей пыли.</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7. </w:t>
      </w:r>
      <w:r>
        <w:rPr>
          <w:b/>
          <w:sz w:val="28"/>
          <w:szCs w:val="28"/>
          <w:lang w:eastAsia="ru-RU"/>
        </w:rPr>
        <w:t xml:space="preserve">Каковы сроки очередной проверки знаний электротехнического персонала, обслуживающего действующие электроустановки? </w:t>
      </w:r>
    </w:p>
    <w:p w:rsidR="00BD27AC" w:rsidRDefault="00BD27AC" w:rsidP="001C7673">
      <w:pPr>
        <w:ind w:left="284" w:right="-284" w:hanging="284"/>
        <w:rPr>
          <w:sz w:val="28"/>
          <w:szCs w:val="28"/>
          <w:u w:val="single"/>
          <w:lang w:eastAsia="ru-RU"/>
        </w:rPr>
      </w:pPr>
      <w:r>
        <w:rPr>
          <w:sz w:val="28"/>
          <w:szCs w:val="28"/>
          <w:lang w:eastAsia="ru-RU"/>
        </w:rPr>
        <w:t>1. 1 раз в год.</w:t>
      </w:r>
    </w:p>
    <w:p w:rsidR="00BD27AC" w:rsidRDefault="00BD27AC" w:rsidP="001C7673">
      <w:pPr>
        <w:ind w:left="284" w:right="-284" w:hanging="284"/>
        <w:rPr>
          <w:sz w:val="28"/>
          <w:szCs w:val="28"/>
          <w:lang w:eastAsia="ru-RU"/>
        </w:rPr>
      </w:pPr>
      <w:r>
        <w:rPr>
          <w:sz w:val="28"/>
          <w:szCs w:val="28"/>
          <w:lang w:eastAsia="ru-RU"/>
        </w:rPr>
        <w:t>2. 1 раз в 2 года.</w:t>
      </w:r>
    </w:p>
    <w:p w:rsidR="00BD27AC" w:rsidRDefault="00BD27AC" w:rsidP="001C7673">
      <w:pPr>
        <w:ind w:left="284" w:right="-284" w:hanging="284"/>
        <w:rPr>
          <w:sz w:val="28"/>
          <w:szCs w:val="28"/>
          <w:lang w:eastAsia="ru-RU"/>
        </w:rPr>
      </w:pPr>
      <w:r>
        <w:rPr>
          <w:sz w:val="28"/>
          <w:szCs w:val="28"/>
          <w:lang w:eastAsia="ru-RU"/>
        </w:rPr>
        <w:t xml:space="preserve">3. 1 раз в 3 года. </w:t>
      </w:r>
    </w:p>
    <w:p w:rsidR="00BD27AC" w:rsidRDefault="00BD27AC" w:rsidP="001C7673">
      <w:pPr>
        <w:spacing w:before="240" w:after="120"/>
        <w:ind w:left="284" w:right="-426" w:hanging="284"/>
        <w:rPr>
          <w:b/>
          <w:caps/>
          <w:sz w:val="28"/>
          <w:szCs w:val="28"/>
          <w:lang w:eastAsia="ru-RU"/>
        </w:rPr>
      </w:pPr>
      <w:r>
        <w:rPr>
          <w:b/>
          <w:caps/>
          <w:sz w:val="28"/>
          <w:szCs w:val="28"/>
          <w:lang w:eastAsia="ru-RU"/>
        </w:rPr>
        <w:t>8</w:t>
      </w:r>
      <w:r>
        <w:rPr>
          <w:b/>
          <w:sz w:val="28"/>
          <w:szCs w:val="28"/>
          <w:lang w:eastAsia="ru-RU"/>
        </w:rPr>
        <w:t>. Какие меры предосторожности необходимы при работе под напряжением в электроустановках напряжением до 1000</w:t>
      </w:r>
      <w:proofErr w:type="gramStart"/>
      <w:r>
        <w:rPr>
          <w:b/>
          <w:sz w:val="28"/>
          <w:szCs w:val="28"/>
          <w:lang w:eastAsia="ru-RU"/>
        </w:rPr>
        <w:t xml:space="preserve"> 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Ограждение расположенных  вблизи рабочего места других токоведущих частей, к которым возможно случайное прикосновение.</w:t>
      </w:r>
    </w:p>
    <w:p w:rsidR="00BD27AC" w:rsidRDefault="00BD27AC" w:rsidP="001C7673">
      <w:pPr>
        <w:ind w:left="284" w:right="-284" w:hanging="284"/>
        <w:rPr>
          <w:sz w:val="28"/>
          <w:szCs w:val="28"/>
          <w:lang w:eastAsia="ru-RU"/>
        </w:rPr>
      </w:pPr>
      <w:r>
        <w:rPr>
          <w:sz w:val="28"/>
          <w:szCs w:val="28"/>
          <w:lang w:eastAsia="ru-RU"/>
        </w:rPr>
        <w:t>2. Обязательное  использование  диэлектрических  галош  или  изолирующей подставки либо диэлектрического ковра.</w:t>
      </w:r>
    </w:p>
    <w:p w:rsidR="00BD27AC" w:rsidRDefault="00BD27AC" w:rsidP="001C7673">
      <w:pPr>
        <w:ind w:left="284" w:right="-284" w:hanging="284"/>
        <w:rPr>
          <w:sz w:val="28"/>
          <w:szCs w:val="28"/>
          <w:lang w:eastAsia="ru-RU"/>
        </w:rPr>
      </w:pPr>
      <w:r>
        <w:rPr>
          <w:sz w:val="28"/>
          <w:szCs w:val="28"/>
          <w:lang w:eastAsia="ru-RU"/>
        </w:rPr>
        <w:t>3. Применение изолированного инструмента, использование диэлектрических перчаток.</w:t>
      </w:r>
    </w:p>
    <w:p w:rsidR="00BD27AC" w:rsidRDefault="00BD27AC" w:rsidP="001C7673">
      <w:pPr>
        <w:ind w:left="284" w:right="-284" w:hanging="284"/>
        <w:rPr>
          <w:sz w:val="28"/>
          <w:szCs w:val="28"/>
          <w:lang w:eastAsia="ru-RU"/>
        </w:rPr>
      </w:pPr>
      <w:r>
        <w:rPr>
          <w:sz w:val="28"/>
          <w:szCs w:val="28"/>
          <w:lang w:eastAsia="ru-RU"/>
        </w:rPr>
        <w:t>4. Необходимы все вышеперечисленные меры.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9. </w:t>
      </w:r>
      <w:r>
        <w:rPr>
          <w:b/>
          <w:sz w:val="28"/>
          <w:szCs w:val="28"/>
          <w:lang w:eastAsia="ru-RU"/>
        </w:rPr>
        <w:t>Что необходимо сделать в первую очередь перед проведением реанимационных мероприятий?</w:t>
      </w:r>
    </w:p>
    <w:p w:rsidR="00BD27AC" w:rsidRDefault="00BD27AC" w:rsidP="001C7673">
      <w:pPr>
        <w:ind w:left="284" w:right="-284" w:hanging="284"/>
        <w:rPr>
          <w:sz w:val="28"/>
          <w:szCs w:val="28"/>
          <w:lang w:eastAsia="ru-RU"/>
        </w:rPr>
      </w:pPr>
      <w:r>
        <w:rPr>
          <w:sz w:val="28"/>
          <w:szCs w:val="28"/>
          <w:lang w:eastAsia="ru-RU"/>
        </w:rPr>
        <w:t>1. Очистить ротовую полость и запрокинуть голову.</w:t>
      </w:r>
    </w:p>
    <w:p w:rsidR="00BD27AC" w:rsidRDefault="00BD27AC" w:rsidP="001C7673">
      <w:pPr>
        <w:ind w:left="284" w:right="-284" w:hanging="284"/>
        <w:rPr>
          <w:sz w:val="28"/>
          <w:szCs w:val="28"/>
          <w:lang w:eastAsia="ru-RU"/>
        </w:rPr>
      </w:pPr>
      <w:r>
        <w:rPr>
          <w:sz w:val="28"/>
          <w:szCs w:val="28"/>
          <w:lang w:eastAsia="ru-RU"/>
        </w:rPr>
        <w:t>2. Проверить наличие дыхания.</w:t>
      </w:r>
    </w:p>
    <w:p w:rsidR="00BD27AC" w:rsidRDefault="00BD27AC" w:rsidP="001C7673">
      <w:pPr>
        <w:ind w:left="284" w:right="-284" w:hanging="284"/>
        <w:rPr>
          <w:sz w:val="28"/>
          <w:szCs w:val="28"/>
          <w:lang w:eastAsia="ru-RU"/>
        </w:rPr>
      </w:pPr>
      <w:r>
        <w:rPr>
          <w:sz w:val="28"/>
          <w:szCs w:val="28"/>
          <w:lang w:eastAsia="ru-RU"/>
        </w:rPr>
        <w:t>3. Освободить грудную клетку и расстегнуть поясной ремень.</w:t>
      </w:r>
    </w:p>
    <w:p w:rsidR="00BD27AC" w:rsidRDefault="00BD27AC" w:rsidP="001C7673">
      <w:pPr>
        <w:ind w:left="284" w:right="-284" w:hanging="284"/>
        <w:rPr>
          <w:sz w:val="28"/>
          <w:szCs w:val="28"/>
          <w:lang w:eastAsia="ru-RU"/>
        </w:rPr>
      </w:pPr>
      <w:r>
        <w:rPr>
          <w:sz w:val="28"/>
          <w:szCs w:val="28"/>
          <w:lang w:eastAsia="ru-RU"/>
        </w:rPr>
        <w:t xml:space="preserve">4. Вызвать врача. </w:t>
      </w:r>
    </w:p>
    <w:p w:rsidR="00BD27AC" w:rsidRDefault="00BD27AC" w:rsidP="001C7673">
      <w:pPr>
        <w:ind w:left="284" w:right="-284" w:hanging="284"/>
        <w:rPr>
          <w:b/>
          <w:sz w:val="28"/>
          <w:szCs w:val="28"/>
          <w:lang w:eastAsia="ru-RU"/>
        </w:rPr>
      </w:pPr>
    </w:p>
    <w:p w:rsidR="00BD27AC" w:rsidRDefault="00BD27AC" w:rsidP="001C7673">
      <w:pPr>
        <w:ind w:left="284" w:right="-284" w:hanging="284"/>
        <w:rPr>
          <w:sz w:val="28"/>
          <w:szCs w:val="28"/>
          <w:lang w:eastAsia="ru-RU"/>
        </w:rPr>
      </w:pPr>
      <w:r>
        <w:rPr>
          <w:b/>
          <w:sz w:val="28"/>
          <w:szCs w:val="28"/>
          <w:lang w:eastAsia="ru-RU"/>
        </w:rPr>
        <w:t xml:space="preserve">10. Какова продолжительность стажировки электротехнического персонала до назначения на самостоятельную работу? </w:t>
      </w:r>
    </w:p>
    <w:p w:rsidR="00BD27AC" w:rsidRDefault="00BD27AC" w:rsidP="001C7673">
      <w:pPr>
        <w:ind w:left="284" w:right="-284" w:hanging="284"/>
        <w:rPr>
          <w:sz w:val="28"/>
          <w:szCs w:val="28"/>
          <w:lang w:eastAsia="ru-RU"/>
        </w:rPr>
      </w:pPr>
      <w:r>
        <w:rPr>
          <w:sz w:val="28"/>
          <w:szCs w:val="28"/>
          <w:lang w:eastAsia="ru-RU"/>
        </w:rPr>
        <w:t>1. От 2 до 5 смен.</w:t>
      </w:r>
    </w:p>
    <w:p w:rsidR="00BD27AC" w:rsidRDefault="00BD27AC" w:rsidP="001C7673">
      <w:pPr>
        <w:ind w:left="284" w:right="-284" w:hanging="284"/>
        <w:rPr>
          <w:sz w:val="28"/>
          <w:szCs w:val="28"/>
          <w:lang w:eastAsia="ru-RU"/>
        </w:rPr>
      </w:pPr>
      <w:r>
        <w:rPr>
          <w:sz w:val="28"/>
          <w:szCs w:val="28"/>
          <w:lang w:eastAsia="ru-RU"/>
        </w:rPr>
        <w:t>2. От 5 до 10 смен.</w:t>
      </w:r>
    </w:p>
    <w:p w:rsidR="00BD27AC" w:rsidRDefault="00BD27AC" w:rsidP="001C7673">
      <w:pPr>
        <w:ind w:left="284" w:right="-284" w:hanging="284"/>
        <w:rPr>
          <w:sz w:val="28"/>
          <w:szCs w:val="28"/>
          <w:lang w:eastAsia="ru-RU"/>
        </w:rPr>
      </w:pPr>
      <w:r>
        <w:rPr>
          <w:sz w:val="28"/>
          <w:szCs w:val="28"/>
          <w:lang w:eastAsia="ru-RU"/>
        </w:rPr>
        <w:t>3. От 2 до 14 смен.</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11. </w:t>
      </w:r>
      <w:r>
        <w:rPr>
          <w:b/>
          <w:sz w:val="28"/>
          <w:szCs w:val="28"/>
          <w:lang w:eastAsia="ru-RU"/>
        </w:rPr>
        <w:t xml:space="preserve">Каких способов защиты от шума не существуют? </w:t>
      </w:r>
    </w:p>
    <w:p w:rsidR="00BD27AC" w:rsidRDefault="00BD27AC" w:rsidP="001C7673">
      <w:pPr>
        <w:ind w:left="284" w:right="-284" w:hanging="284"/>
        <w:rPr>
          <w:sz w:val="28"/>
          <w:szCs w:val="28"/>
          <w:lang w:eastAsia="ru-RU"/>
        </w:rPr>
      </w:pPr>
      <w:r>
        <w:rPr>
          <w:sz w:val="28"/>
          <w:szCs w:val="28"/>
          <w:lang w:eastAsia="ru-RU"/>
        </w:rPr>
        <w:t>1. Беруши, антифоны, наушники.</w:t>
      </w:r>
    </w:p>
    <w:p w:rsidR="00BD27AC" w:rsidRDefault="00BD27AC" w:rsidP="001C7673">
      <w:pPr>
        <w:ind w:left="284" w:right="-284" w:hanging="284"/>
        <w:rPr>
          <w:sz w:val="28"/>
          <w:szCs w:val="28"/>
          <w:lang w:eastAsia="ru-RU"/>
        </w:rPr>
      </w:pPr>
      <w:r>
        <w:rPr>
          <w:sz w:val="28"/>
          <w:szCs w:val="28"/>
          <w:lang w:eastAsia="ru-RU"/>
        </w:rPr>
        <w:t xml:space="preserve">2. </w:t>
      </w:r>
      <w:proofErr w:type="spellStart"/>
      <w:r>
        <w:rPr>
          <w:sz w:val="28"/>
          <w:szCs w:val="28"/>
          <w:lang w:eastAsia="ru-RU"/>
        </w:rPr>
        <w:t>Шумопоглащающие</w:t>
      </w:r>
      <w:proofErr w:type="spellEnd"/>
      <w:r>
        <w:rPr>
          <w:sz w:val="28"/>
          <w:szCs w:val="28"/>
          <w:lang w:eastAsia="ru-RU"/>
        </w:rPr>
        <w:t xml:space="preserve"> и шумоизолирующие экраны.</w:t>
      </w:r>
    </w:p>
    <w:p w:rsidR="00BD27AC" w:rsidRDefault="00BD27AC" w:rsidP="00FA49C6">
      <w:pPr>
        <w:ind w:right="-284"/>
        <w:rPr>
          <w:sz w:val="28"/>
          <w:szCs w:val="28"/>
          <w:lang w:eastAsia="ru-RU"/>
        </w:rPr>
      </w:pPr>
      <w:r>
        <w:rPr>
          <w:sz w:val="28"/>
          <w:szCs w:val="28"/>
          <w:lang w:eastAsia="ru-RU"/>
        </w:rPr>
        <w:t xml:space="preserve"> 3. Дистанционное управление, средства автоматического контроля и сигнализации.</w:t>
      </w:r>
    </w:p>
    <w:p w:rsidR="00BD27AC" w:rsidRDefault="00BD27AC" w:rsidP="001C7673">
      <w:pPr>
        <w:ind w:left="284" w:right="-284" w:hanging="284"/>
        <w:rPr>
          <w:sz w:val="28"/>
          <w:szCs w:val="28"/>
          <w:lang w:eastAsia="ru-RU"/>
        </w:rPr>
      </w:pPr>
      <w:r>
        <w:rPr>
          <w:sz w:val="28"/>
          <w:szCs w:val="28"/>
          <w:lang w:eastAsia="ru-RU"/>
        </w:rPr>
        <w:t>4. Обогрев работников.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12. </w:t>
      </w:r>
      <w:r>
        <w:rPr>
          <w:b/>
          <w:sz w:val="28"/>
          <w:szCs w:val="28"/>
          <w:lang w:eastAsia="ru-RU"/>
        </w:rPr>
        <w:t>Какие организационные мероприятия обеспечивают безопасность работ в электроустановках?</w:t>
      </w:r>
    </w:p>
    <w:p w:rsidR="00BD27AC" w:rsidRDefault="00BD27AC" w:rsidP="001C7673">
      <w:pPr>
        <w:ind w:left="284" w:right="-284" w:hanging="284"/>
        <w:rPr>
          <w:sz w:val="28"/>
          <w:szCs w:val="28"/>
          <w:lang w:eastAsia="ru-RU"/>
        </w:rPr>
      </w:pPr>
      <w:r>
        <w:rPr>
          <w:sz w:val="28"/>
          <w:szCs w:val="28"/>
          <w:lang w:eastAsia="ru-RU"/>
        </w:rPr>
        <w:t>1. Оформление  работ  нарядом,  распоряжением  или  перечнем  работ, выполняемых в порядке текущей эксплуатации.</w:t>
      </w:r>
    </w:p>
    <w:p w:rsidR="00BD27AC" w:rsidRDefault="00BD27AC" w:rsidP="001C7673">
      <w:pPr>
        <w:ind w:left="284" w:right="-284" w:hanging="284"/>
        <w:rPr>
          <w:sz w:val="28"/>
          <w:szCs w:val="28"/>
          <w:lang w:eastAsia="ru-RU"/>
        </w:rPr>
      </w:pPr>
      <w:r>
        <w:rPr>
          <w:sz w:val="28"/>
          <w:szCs w:val="28"/>
          <w:lang w:eastAsia="ru-RU"/>
        </w:rPr>
        <w:t>2. Допуск к работе и надзор во время работы.</w:t>
      </w:r>
    </w:p>
    <w:p w:rsidR="00BD27AC" w:rsidRDefault="00BD27AC" w:rsidP="001C7673">
      <w:pPr>
        <w:ind w:left="284" w:right="-284" w:hanging="284"/>
        <w:rPr>
          <w:sz w:val="28"/>
          <w:szCs w:val="28"/>
          <w:lang w:eastAsia="ru-RU"/>
        </w:rPr>
      </w:pPr>
      <w:r>
        <w:rPr>
          <w:sz w:val="28"/>
          <w:szCs w:val="28"/>
          <w:lang w:eastAsia="ru-RU"/>
        </w:rPr>
        <w:t>3.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sz w:val="28"/>
          <w:szCs w:val="28"/>
          <w:lang w:eastAsia="ru-RU"/>
        </w:rPr>
        <w:t>13. Какой плакат устанавливается на рабочих местах после наложения заземлений и ограждения рабочего места?</w:t>
      </w:r>
    </w:p>
    <w:p w:rsidR="00BD27AC" w:rsidRDefault="00BD27AC" w:rsidP="001C7673">
      <w:pPr>
        <w:ind w:left="284" w:right="-284" w:hanging="284"/>
        <w:rPr>
          <w:sz w:val="28"/>
          <w:szCs w:val="28"/>
          <w:lang w:eastAsia="ru-RU"/>
        </w:rPr>
      </w:pPr>
      <w:r>
        <w:rPr>
          <w:sz w:val="28"/>
          <w:szCs w:val="28"/>
          <w:lang w:eastAsia="ru-RU"/>
        </w:rPr>
        <w:t>1. "Работать здесь".</w:t>
      </w:r>
    </w:p>
    <w:p w:rsidR="00BD27AC" w:rsidRDefault="00BD27AC" w:rsidP="001C7673">
      <w:pPr>
        <w:ind w:left="284" w:right="-284" w:hanging="284"/>
        <w:rPr>
          <w:sz w:val="28"/>
          <w:szCs w:val="28"/>
          <w:lang w:eastAsia="ru-RU"/>
        </w:rPr>
      </w:pPr>
      <w:r>
        <w:rPr>
          <w:sz w:val="28"/>
          <w:szCs w:val="28"/>
          <w:lang w:eastAsia="ru-RU"/>
        </w:rPr>
        <w:t>2. "Стой. Напряжение".</w:t>
      </w:r>
    </w:p>
    <w:p w:rsidR="00BD27AC" w:rsidRDefault="00BD27AC" w:rsidP="001C7673">
      <w:pPr>
        <w:ind w:left="284" w:right="-284" w:hanging="284"/>
        <w:rPr>
          <w:sz w:val="28"/>
          <w:szCs w:val="28"/>
          <w:lang w:eastAsia="ru-RU"/>
        </w:rPr>
      </w:pPr>
      <w:r>
        <w:rPr>
          <w:sz w:val="28"/>
          <w:szCs w:val="28"/>
          <w:lang w:eastAsia="ru-RU"/>
        </w:rPr>
        <w:t>3. "Не влезай. Убьет!".</w:t>
      </w:r>
    </w:p>
    <w:p w:rsidR="00BD27AC" w:rsidRDefault="00BD27AC" w:rsidP="001C7673">
      <w:pPr>
        <w:ind w:left="284" w:right="-284" w:hanging="284"/>
        <w:rPr>
          <w:sz w:val="28"/>
          <w:szCs w:val="28"/>
          <w:lang w:eastAsia="ru-RU"/>
        </w:rPr>
      </w:pPr>
      <w:r>
        <w:rPr>
          <w:sz w:val="28"/>
          <w:szCs w:val="28"/>
          <w:lang w:eastAsia="ru-RU"/>
        </w:rPr>
        <w:t>4. "Не влезай. Убьет!" или "Стой. Напряжение".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14.Кто несет ответственность за правильность действий </w:t>
      </w:r>
      <w:proofErr w:type="gramStart"/>
      <w:r>
        <w:rPr>
          <w:b/>
          <w:sz w:val="28"/>
          <w:szCs w:val="28"/>
          <w:lang w:eastAsia="ru-RU"/>
        </w:rPr>
        <w:t>обучаемого</w:t>
      </w:r>
      <w:proofErr w:type="gramEnd"/>
      <w:r>
        <w:rPr>
          <w:b/>
          <w:sz w:val="28"/>
          <w:szCs w:val="28"/>
          <w:lang w:eastAsia="ru-RU"/>
        </w:rPr>
        <w:t xml:space="preserve"> и соблюдение им правил? </w:t>
      </w:r>
    </w:p>
    <w:p w:rsidR="00BD27AC" w:rsidRDefault="00BD27AC" w:rsidP="001C7673">
      <w:pPr>
        <w:ind w:left="284" w:right="-284" w:hanging="284"/>
        <w:rPr>
          <w:sz w:val="28"/>
          <w:szCs w:val="28"/>
          <w:lang w:eastAsia="ru-RU"/>
        </w:rPr>
      </w:pPr>
      <w:r>
        <w:rPr>
          <w:sz w:val="28"/>
          <w:szCs w:val="28"/>
          <w:lang w:eastAsia="ru-RU"/>
        </w:rPr>
        <w:t>1. Обучаемый.</w:t>
      </w:r>
    </w:p>
    <w:p w:rsidR="00BD27AC" w:rsidRDefault="00BD27AC" w:rsidP="001C7673">
      <w:pPr>
        <w:ind w:left="284" w:right="-284" w:hanging="284"/>
        <w:rPr>
          <w:sz w:val="28"/>
          <w:szCs w:val="28"/>
          <w:lang w:eastAsia="ru-RU"/>
        </w:rPr>
      </w:pPr>
      <w:r>
        <w:rPr>
          <w:sz w:val="28"/>
          <w:szCs w:val="28"/>
          <w:lang w:eastAsia="ru-RU"/>
        </w:rPr>
        <w:t>2. Обучающий работник.</w:t>
      </w:r>
    </w:p>
    <w:p w:rsidR="00BD27AC" w:rsidRDefault="00BD27AC" w:rsidP="001C7673">
      <w:pPr>
        <w:ind w:left="284" w:right="-284" w:hanging="284"/>
        <w:rPr>
          <w:sz w:val="28"/>
          <w:szCs w:val="28"/>
          <w:lang w:eastAsia="ru-RU"/>
        </w:rPr>
      </w:pPr>
      <w:r>
        <w:rPr>
          <w:sz w:val="28"/>
          <w:szCs w:val="28"/>
          <w:lang w:eastAsia="ru-RU"/>
        </w:rPr>
        <w:t>3. Как сам обучаемый, так и обучающий его работник.</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15. </w:t>
      </w:r>
      <w:r>
        <w:rPr>
          <w:b/>
          <w:sz w:val="28"/>
          <w:szCs w:val="28"/>
          <w:lang w:eastAsia="ru-RU"/>
        </w:rPr>
        <w:t xml:space="preserve">Разрешается ли </w:t>
      </w:r>
      <w:proofErr w:type="gramStart"/>
      <w:r>
        <w:rPr>
          <w:b/>
          <w:sz w:val="28"/>
          <w:szCs w:val="28"/>
          <w:lang w:eastAsia="ru-RU"/>
        </w:rPr>
        <w:t>обучаемому</w:t>
      </w:r>
      <w:proofErr w:type="gramEnd"/>
      <w:r>
        <w:rPr>
          <w:b/>
          <w:sz w:val="28"/>
          <w:szCs w:val="28"/>
          <w:lang w:eastAsia="ru-RU"/>
        </w:rPr>
        <w:t xml:space="preserve"> производить оперативные переключения, осмотры и другие работы в электроустановках? </w:t>
      </w:r>
    </w:p>
    <w:p w:rsidR="00BD27AC" w:rsidRDefault="00BD27AC" w:rsidP="001C7673">
      <w:pPr>
        <w:ind w:left="284" w:right="-284" w:hanging="284"/>
        <w:rPr>
          <w:sz w:val="28"/>
          <w:szCs w:val="28"/>
          <w:lang w:eastAsia="ru-RU"/>
        </w:rPr>
      </w:pPr>
      <w:r>
        <w:rPr>
          <w:sz w:val="28"/>
          <w:szCs w:val="28"/>
          <w:lang w:eastAsia="ru-RU"/>
        </w:rPr>
        <w:t>1. Разрешается только с разрешения и под надзором обучающего работника.</w:t>
      </w:r>
    </w:p>
    <w:p w:rsidR="00BD27AC" w:rsidRDefault="00BD27AC" w:rsidP="001C7673">
      <w:pPr>
        <w:ind w:left="284" w:right="-284" w:hanging="284"/>
        <w:rPr>
          <w:sz w:val="28"/>
          <w:szCs w:val="28"/>
          <w:lang w:eastAsia="ru-RU"/>
        </w:rPr>
      </w:pPr>
      <w:r>
        <w:rPr>
          <w:sz w:val="28"/>
          <w:szCs w:val="28"/>
          <w:lang w:eastAsia="ru-RU"/>
        </w:rPr>
        <w:t>2. Не разрешается.</w:t>
      </w:r>
    </w:p>
    <w:p w:rsidR="00BD27AC" w:rsidRDefault="00BD27AC" w:rsidP="001C7673">
      <w:pPr>
        <w:ind w:left="284" w:right="-284" w:hanging="284"/>
        <w:rPr>
          <w:sz w:val="28"/>
          <w:szCs w:val="28"/>
          <w:lang w:eastAsia="ru-RU"/>
        </w:rPr>
      </w:pPr>
      <w:r>
        <w:rPr>
          <w:sz w:val="28"/>
          <w:szCs w:val="28"/>
          <w:lang w:eastAsia="ru-RU"/>
        </w:rPr>
        <w:t>3. Разрешается  самостоятельно  производить  осмотры  электроустановки, переключения и другие работы - не разрешается.</w:t>
      </w:r>
    </w:p>
    <w:p w:rsidR="00BD27AC" w:rsidRDefault="00BD27AC" w:rsidP="001C7673">
      <w:pPr>
        <w:spacing w:before="240" w:after="120"/>
        <w:ind w:left="284" w:right="-284" w:hanging="284"/>
        <w:rPr>
          <w:b/>
          <w:caps/>
          <w:sz w:val="28"/>
          <w:szCs w:val="28"/>
          <w:lang w:eastAsia="ru-RU"/>
        </w:rPr>
      </w:pPr>
      <w:r>
        <w:rPr>
          <w:b/>
          <w:sz w:val="28"/>
          <w:szCs w:val="28"/>
          <w:lang w:eastAsia="ru-RU"/>
        </w:rPr>
        <w:t>16. Как должен перемещаться человек в зоне «шагового напряжения»?</w:t>
      </w:r>
    </w:p>
    <w:p w:rsidR="00BD27AC" w:rsidRDefault="00BD27AC" w:rsidP="001C7673">
      <w:pPr>
        <w:ind w:left="284" w:right="-284" w:hanging="284"/>
        <w:rPr>
          <w:sz w:val="28"/>
          <w:szCs w:val="28"/>
          <w:lang w:eastAsia="ru-RU"/>
        </w:rPr>
      </w:pPr>
      <w:r>
        <w:rPr>
          <w:sz w:val="28"/>
          <w:szCs w:val="28"/>
          <w:lang w:eastAsia="ru-RU"/>
        </w:rPr>
        <w:t>1. Прыжками.</w:t>
      </w:r>
    </w:p>
    <w:p w:rsidR="00BD27AC" w:rsidRDefault="00BD27AC" w:rsidP="001C7673">
      <w:pPr>
        <w:ind w:left="284" w:right="-284" w:hanging="284"/>
        <w:rPr>
          <w:sz w:val="28"/>
          <w:szCs w:val="28"/>
          <w:lang w:eastAsia="ru-RU"/>
        </w:rPr>
      </w:pPr>
      <w:r>
        <w:rPr>
          <w:sz w:val="28"/>
          <w:szCs w:val="28"/>
          <w:lang w:eastAsia="ru-RU"/>
        </w:rPr>
        <w:t>2. Бегом от токоведущих частей.</w:t>
      </w:r>
    </w:p>
    <w:p w:rsidR="00BD27AC" w:rsidRDefault="00BD27AC" w:rsidP="001C7673">
      <w:pPr>
        <w:ind w:left="284" w:right="-284" w:hanging="284"/>
        <w:rPr>
          <w:sz w:val="28"/>
          <w:szCs w:val="28"/>
          <w:u w:val="single"/>
          <w:lang w:eastAsia="ru-RU"/>
        </w:rPr>
      </w:pPr>
      <w:r>
        <w:rPr>
          <w:sz w:val="28"/>
          <w:szCs w:val="28"/>
          <w:lang w:eastAsia="ru-RU"/>
        </w:rPr>
        <w:t>3. «Гусиным шагом».</w:t>
      </w:r>
    </w:p>
    <w:p w:rsidR="00BD27AC" w:rsidRDefault="00BD27AC" w:rsidP="001C7673">
      <w:pPr>
        <w:ind w:left="284" w:right="-284" w:hanging="284"/>
        <w:rPr>
          <w:sz w:val="28"/>
          <w:szCs w:val="28"/>
          <w:lang w:eastAsia="ru-RU"/>
        </w:rPr>
      </w:pPr>
      <w:r>
        <w:rPr>
          <w:sz w:val="28"/>
          <w:szCs w:val="28"/>
          <w:lang w:eastAsia="ru-RU"/>
        </w:rPr>
        <w:t>4. Широкими шагами.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17. </w:t>
      </w:r>
      <w:r>
        <w:rPr>
          <w:b/>
          <w:sz w:val="28"/>
          <w:szCs w:val="28"/>
          <w:lang w:eastAsia="ru-RU"/>
        </w:rPr>
        <w:t>Кто может осуществлять эксплуатацию электроустановок потребителей?</w:t>
      </w:r>
    </w:p>
    <w:p w:rsidR="00BD27AC" w:rsidRDefault="00BD27AC" w:rsidP="001C7673">
      <w:pPr>
        <w:ind w:left="284" w:right="-284" w:hanging="284"/>
        <w:rPr>
          <w:sz w:val="28"/>
          <w:szCs w:val="28"/>
          <w:lang w:eastAsia="ru-RU"/>
        </w:rPr>
      </w:pPr>
      <w:r>
        <w:rPr>
          <w:sz w:val="28"/>
          <w:szCs w:val="28"/>
          <w:lang w:eastAsia="ru-RU"/>
        </w:rPr>
        <w:t>1. Местный электротехнический персонал (данной организации).</w:t>
      </w:r>
    </w:p>
    <w:p w:rsidR="00BD27AC" w:rsidRDefault="00BD27AC" w:rsidP="001C7673">
      <w:pPr>
        <w:ind w:left="284" w:right="-284" w:hanging="284"/>
        <w:rPr>
          <w:sz w:val="28"/>
          <w:szCs w:val="28"/>
          <w:lang w:eastAsia="ru-RU"/>
        </w:rPr>
      </w:pPr>
      <w:r>
        <w:rPr>
          <w:sz w:val="28"/>
          <w:szCs w:val="28"/>
          <w:lang w:eastAsia="ru-RU"/>
        </w:rPr>
        <w:t>2. Электротехнический персонал специализированной организации.</w:t>
      </w:r>
    </w:p>
    <w:p w:rsidR="00BD27AC" w:rsidRDefault="00BD27AC" w:rsidP="001C7673">
      <w:pPr>
        <w:ind w:left="284" w:right="-284" w:hanging="284"/>
        <w:rPr>
          <w:sz w:val="28"/>
          <w:szCs w:val="28"/>
          <w:u w:val="single"/>
          <w:lang w:eastAsia="ru-RU"/>
        </w:rPr>
      </w:pPr>
      <w:r>
        <w:rPr>
          <w:sz w:val="28"/>
          <w:szCs w:val="28"/>
          <w:lang w:eastAsia="ru-RU"/>
        </w:rPr>
        <w:t>3. Любой из вышеперечисленных персоналов.</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18. </w:t>
      </w:r>
      <w:r>
        <w:rPr>
          <w:b/>
          <w:sz w:val="28"/>
          <w:szCs w:val="28"/>
          <w:lang w:eastAsia="ru-RU"/>
        </w:rPr>
        <w:t xml:space="preserve">Допускается ли оставлять двери помещений электроустановок, камер, щитов и сборок (кроме тех, в которых проводятся работы) незапертыми? </w:t>
      </w:r>
    </w:p>
    <w:p w:rsidR="00BD27AC" w:rsidRDefault="00BD27AC" w:rsidP="001C7673">
      <w:pPr>
        <w:ind w:left="284" w:right="-284" w:hanging="284"/>
        <w:rPr>
          <w:sz w:val="28"/>
          <w:szCs w:val="28"/>
          <w:lang w:eastAsia="ru-RU"/>
        </w:rPr>
      </w:pPr>
      <w:r>
        <w:rPr>
          <w:sz w:val="28"/>
          <w:szCs w:val="28"/>
          <w:lang w:eastAsia="ru-RU"/>
        </w:rPr>
        <w:t>1. Допускается   только   с   разрешения   работника,   ответственного   за электрохозяйство организации, во время планового ремонта.</w:t>
      </w:r>
    </w:p>
    <w:p w:rsidR="00BD27AC" w:rsidRDefault="00BD27AC" w:rsidP="001C7673">
      <w:pPr>
        <w:ind w:left="284" w:right="-284" w:hanging="284"/>
        <w:rPr>
          <w:sz w:val="28"/>
          <w:szCs w:val="28"/>
          <w:lang w:eastAsia="ru-RU"/>
        </w:rPr>
      </w:pPr>
      <w:r>
        <w:rPr>
          <w:sz w:val="28"/>
          <w:szCs w:val="28"/>
          <w:lang w:eastAsia="ru-RU"/>
        </w:rPr>
        <w:t>2. Допускается   только   с   разрешения   работника,   ответственного   за электрохозяйство организации, во время ликвидации аварии.</w:t>
      </w:r>
    </w:p>
    <w:p w:rsidR="00BD27AC" w:rsidRDefault="00BD27AC" w:rsidP="001C7673">
      <w:pPr>
        <w:ind w:left="284" w:right="-284" w:hanging="284"/>
        <w:rPr>
          <w:sz w:val="28"/>
          <w:szCs w:val="28"/>
          <w:lang w:eastAsia="ru-RU"/>
        </w:rPr>
      </w:pPr>
      <w:r>
        <w:rPr>
          <w:sz w:val="28"/>
          <w:szCs w:val="28"/>
          <w:lang w:eastAsia="ru-RU"/>
        </w:rPr>
        <w:t>3. Допускается с разрешения администрации.</w:t>
      </w:r>
    </w:p>
    <w:p w:rsidR="00BD27AC" w:rsidRDefault="00BD27AC" w:rsidP="001C7673">
      <w:pPr>
        <w:ind w:left="284" w:right="-284" w:hanging="284"/>
        <w:rPr>
          <w:sz w:val="28"/>
          <w:szCs w:val="28"/>
          <w:u w:val="single"/>
          <w:lang w:eastAsia="ru-RU"/>
        </w:rPr>
      </w:pPr>
      <w:r>
        <w:rPr>
          <w:sz w:val="28"/>
          <w:szCs w:val="28"/>
          <w:lang w:eastAsia="ru-RU"/>
        </w:rPr>
        <w:t>4. Не допускается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19. </w:t>
      </w:r>
      <w:r>
        <w:rPr>
          <w:b/>
          <w:sz w:val="28"/>
          <w:szCs w:val="28"/>
          <w:lang w:eastAsia="ru-RU"/>
        </w:rPr>
        <w:t xml:space="preserve">Какое напряжение должно применяться для питания переносных (ручных) электрических светильников в помещениях с повышенной опасностью? </w:t>
      </w:r>
    </w:p>
    <w:p w:rsidR="00BD27AC" w:rsidRDefault="00BD27AC" w:rsidP="001C7673">
      <w:pPr>
        <w:ind w:left="284" w:right="-284" w:hanging="284"/>
        <w:rPr>
          <w:sz w:val="28"/>
          <w:szCs w:val="28"/>
          <w:lang w:eastAsia="ru-RU"/>
        </w:rPr>
      </w:pPr>
      <w:r>
        <w:rPr>
          <w:sz w:val="28"/>
          <w:szCs w:val="28"/>
          <w:lang w:eastAsia="ru-RU"/>
        </w:rPr>
        <w:t>1. Не выше 12В.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 xml:space="preserve">4. Не выше 220 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20. </w:t>
      </w:r>
      <w:r>
        <w:rPr>
          <w:b/>
          <w:sz w:val="28"/>
          <w:szCs w:val="28"/>
          <w:lang w:eastAsia="ru-RU"/>
        </w:rPr>
        <w:t>На какую глубину необходимо продавливать грудную клетку пострадавшего (взрослого человека), при проведении непрямого массажа сердца?</w:t>
      </w:r>
    </w:p>
    <w:p w:rsidR="00BD27AC" w:rsidRDefault="00BD27AC" w:rsidP="001C7673">
      <w:pPr>
        <w:ind w:left="284" w:right="-284" w:hanging="284"/>
        <w:rPr>
          <w:sz w:val="28"/>
          <w:szCs w:val="28"/>
          <w:lang w:eastAsia="ru-RU"/>
        </w:rPr>
      </w:pPr>
      <w:r>
        <w:rPr>
          <w:sz w:val="28"/>
          <w:szCs w:val="28"/>
          <w:lang w:eastAsia="ru-RU"/>
        </w:rPr>
        <w:t>1. Не более 1-2 см.</w:t>
      </w:r>
    </w:p>
    <w:p w:rsidR="00BD27AC" w:rsidRDefault="00BD27AC" w:rsidP="001C7673">
      <w:pPr>
        <w:ind w:left="284" w:right="-284" w:hanging="284"/>
        <w:rPr>
          <w:sz w:val="28"/>
          <w:szCs w:val="28"/>
          <w:lang w:eastAsia="ru-RU"/>
        </w:rPr>
      </w:pPr>
      <w:r>
        <w:rPr>
          <w:sz w:val="28"/>
          <w:szCs w:val="28"/>
          <w:lang w:eastAsia="ru-RU"/>
        </w:rPr>
        <w:t>2. Не более 2-3 см</w:t>
      </w:r>
    </w:p>
    <w:p w:rsidR="00BD27AC" w:rsidRDefault="00BD27AC" w:rsidP="001C7673">
      <w:pPr>
        <w:ind w:left="284" w:right="-284" w:hanging="284"/>
        <w:rPr>
          <w:sz w:val="28"/>
          <w:szCs w:val="28"/>
          <w:lang w:eastAsia="ru-RU"/>
        </w:rPr>
      </w:pPr>
      <w:r>
        <w:rPr>
          <w:sz w:val="28"/>
          <w:szCs w:val="28"/>
          <w:lang w:eastAsia="ru-RU"/>
        </w:rPr>
        <w:t>3. Не менее 3-4 см</w:t>
      </w:r>
    </w:p>
    <w:p w:rsidR="00BD27AC" w:rsidRDefault="00BD27AC" w:rsidP="001C7673">
      <w:pPr>
        <w:ind w:left="284" w:right="-284" w:hanging="284"/>
        <w:rPr>
          <w:sz w:val="28"/>
          <w:szCs w:val="28"/>
          <w:lang w:eastAsia="ru-RU"/>
        </w:rPr>
      </w:pPr>
      <w:r>
        <w:rPr>
          <w:sz w:val="28"/>
          <w:szCs w:val="28"/>
          <w:lang w:eastAsia="ru-RU"/>
        </w:rPr>
        <w:t xml:space="preserve">4. Больше 4-5 см </w:t>
      </w:r>
    </w:p>
    <w:p w:rsidR="00BD27AC" w:rsidRDefault="00BD27AC" w:rsidP="001C7673">
      <w:pPr>
        <w:spacing w:before="240" w:after="120"/>
        <w:ind w:left="284" w:right="-284" w:hanging="284"/>
        <w:rPr>
          <w:b/>
          <w:caps/>
          <w:sz w:val="28"/>
          <w:szCs w:val="28"/>
          <w:lang w:eastAsia="ru-RU"/>
        </w:rPr>
      </w:pPr>
      <w:r>
        <w:rPr>
          <w:b/>
          <w:caps/>
          <w:sz w:val="28"/>
          <w:szCs w:val="28"/>
          <w:lang w:eastAsia="ru-RU"/>
        </w:rPr>
        <w:t>21</w:t>
      </w:r>
      <w:r>
        <w:rPr>
          <w:b/>
          <w:sz w:val="28"/>
          <w:szCs w:val="28"/>
          <w:lang w:eastAsia="ru-RU"/>
        </w:rPr>
        <w:t xml:space="preserve">. Какими средствами индивидуальной защиты нужно пользоваться при проверке указателем напряжения отсутствия напряжения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Изолирующей подставкой.</w:t>
      </w:r>
    </w:p>
    <w:p w:rsidR="00BD27AC" w:rsidRDefault="00BD27AC" w:rsidP="001C7673">
      <w:pPr>
        <w:ind w:left="284" w:right="-284" w:hanging="284"/>
        <w:rPr>
          <w:sz w:val="28"/>
          <w:szCs w:val="28"/>
          <w:lang w:eastAsia="ru-RU"/>
        </w:rPr>
      </w:pPr>
      <w:r>
        <w:rPr>
          <w:sz w:val="28"/>
          <w:szCs w:val="28"/>
          <w:lang w:eastAsia="ru-RU"/>
        </w:rPr>
        <w:t>2. Диэлектрическим ковром.</w:t>
      </w:r>
    </w:p>
    <w:p w:rsidR="00BD27AC" w:rsidRDefault="00BD27AC" w:rsidP="001C7673">
      <w:pPr>
        <w:ind w:left="284" w:right="-284" w:hanging="284"/>
        <w:rPr>
          <w:sz w:val="28"/>
          <w:szCs w:val="28"/>
          <w:lang w:eastAsia="ru-RU"/>
        </w:rPr>
      </w:pPr>
      <w:r>
        <w:rPr>
          <w:sz w:val="28"/>
          <w:szCs w:val="28"/>
          <w:lang w:eastAsia="ru-RU"/>
        </w:rPr>
        <w:t>3. Диэлектрическими перчатками.</w:t>
      </w:r>
    </w:p>
    <w:p w:rsidR="00BD27AC" w:rsidRDefault="00BD27AC" w:rsidP="001C7673">
      <w:pPr>
        <w:ind w:left="284" w:right="-284" w:hanging="284"/>
        <w:rPr>
          <w:sz w:val="28"/>
          <w:szCs w:val="28"/>
          <w:lang w:eastAsia="ru-RU"/>
        </w:rPr>
      </w:pPr>
      <w:r>
        <w:rPr>
          <w:sz w:val="28"/>
          <w:szCs w:val="28"/>
          <w:lang w:eastAsia="ru-RU"/>
        </w:rPr>
        <w:t>4. Средствами  индивидуальной  защиты  допускается  не  пользоваться,  т.к. достаточно наличия изолирующих частей у указателя.</w:t>
      </w:r>
    </w:p>
    <w:p w:rsidR="00BD27AC" w:rsidRDefault="00BD27AC" w:rsidP="001C7673">
      <w:pPr>
        <w:spacing w:before="240" w:after="120"/>
        <w:ind w:left="284" w:right="-284" w:hanging="284"/>
        <w:rPr>
          <w:b/>
          <w:caps/>
          <w:sz w:val="28"/>
          <w:szCs w:val="28"/>
          <w:lang w:eastAsia="ru-RU"/>
        </w:rPr>
      </w:pPr>
      <w:r>
        <w:rPr>
          <w:b/>
          <w:caps/>
          <w:sz w:val="28"/>
          <w:szCs w:val="28"/>
          <w:lang w:eastAsia="ru-RU"/>
        </w:rPr>
        <w:t>22</w:t>
      </w:r>
      <w:r>
        <w:rPr>
          <w:b/>
          <w:sz w:val="28"/>
          <w:szCs w:val="28"/>
          <w:lang w:eastAsia="ru-RU"/>
        </w:rPr>
        <w:t xml:space="preserve">. Какое напряжение должно применяться для питания переносных (ручных) электрических светильников в особо опасных помещениях?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He</w:t>
      </w:r>
      <w:proofErr w:type="spellEnd"/>
      <w:r>
        <w:rPr>
          <w:sz w:val="28"/>
          <w:szCs w:val="28"/>
          <w:lang w:eastAsia="ru-RU"/>
        </w:rPr>
        <w:t xml:space="preserve"> выше 12 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4. Не выше 220 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23. </w:t>
      </w:r>
      <w:r>
        <w:rPr>
          <w:b/>
          <w:sz w:val="28"/>
          <w:szCs w:val="28"/>
          <w:lang w:eastAsia="ru-RU"/>
        </w:rPr>
        <w:t>Что относится к основным защитным изолирующим средствам  в  электроустановках до 1000В?</w:t>
      </w:r>
    </w:p>
    <w:p w:rsidR="00BD27AC" w:rsidRDefault="00BD27AC" w:rsidP="001C7673">
      <w:pPr>
        <w:ind w:left="284" w:right="-284" w:hanging="284"/>
        <w:rPr>
          <w:sz w:val="28"/>
          <w:szCs w:val="28"/>
          <w:lang w:eastAsia="ru-RU"/>
        </w:rPr>
      </w:pPr>
      <w:r>
        <w:rPr>
          <w:sz w:val="28"/>
          <w:szCs w:val="28"/>
          <w:lang w:eastAsia="ru-RU"/>
        </w:rPr>
        <w:t>1. Диэлектрические перчатки, инструмент  с  изолированными  ручками, указатели напряжения.</w:t>
      </w:r>
    </w:p>
    <w:p w:rsidR="00BD27AC" w:rsidRDefault="00BD27AC" w:rsidP="001C7673">
      <w:pPr>
        <w:ind w:left="284" w:right="-284" w:hanging="284"/>
        <w:rPr>
          <w:sz w:val="28"/>
          <w:szCs w:val="28"/>
          <w:lang w:eastAsia="ru-RU"/>
        </w:rPr>
      </w:pPr>
      <w:r>
        <w:rPr>
          <w:sz w:val="28"/>
          <w:szCs w:val="28"/>
          <w:lang w:eastAsia="ru-RU"/>
        </w:rPr>
        <w:t xml:space="preserve">2. Диэлектрические перчатки, </w:t>
      </w:r>
      <w:r w:rsidR="00E311EB">
        <w:rPr>
          <w:sz w:val="28"/>
          <w:szCs w:val="28"/>
          <w:lang w:eastAsia="ru-RU"/>
        </w:rPr>
        <w:t>диэлектрические</w:t>
      </w:r>
      <w:r>
        <w:rPr>
          <w:sz w:val="28"/>
          <w:szCs w:val="28"/>
          <w:lang w:eastAsia="ru-RU"/>
        </w:rPr>
        <w:t xml:space="preserve">  галоши,  инструмент  с изолированными рукоятками.</w:t>
      </w:r>
    </w:p>
    <w:p w:rsidR="00BD27AC" w:rsidRDefault="00BD27AC" w:rsidP="001C7673">
      <w:pPr>
        <w:spacing w:after="120"/>
        <w:ind w:left="284" w:right="-284" w:hanging="284"/>
        <w:rPr>
          <w:sz w:val="28"/>
          <w:szCs w:val="28"/>
          <w:lang w:eastAsia="ru-RU"/>
        </w:rPr>
      </w:pPr>
      <w:r>
        <w:rPr>
          <w:sz w:val="28"/>
          <w:szCs w:val="28"/>
          <w:lang w:eastAsia="ru-RU"/>
        </w:rPr>
        <w:lastRenderedPageBreak/>
        <w:t>3. Диэлектрические перчатки, диэлектрические резиновые коврики, изолирующие подставки.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24.  </w:t>
      </w:r>
      <w:r>
        <w:rPr>
          <w:b/>
          <w:sz w:val="28"/>
          <w:szCs w:val="28"/>
          <w:lang w:eastAsia="ru-RU"/>
        </w:rPr>
        <w:t>По сколько надавливаний на грудину необходимо выполнять спасателю, если он один проводит комплекс реанимационных мероприятий (искусственное дыхание и непрямой массаж сердца)</w:t>
      </w:r>
    </w:p>
    <w:p w:rsidR="00BD27AC" w:rsidRDefault="00BD27AC" w:rsidP="001C7673">
      <w:pPr>
        <w:ind w:left="284" w:right="-284" w:hanging="284"/>
        <w:rPr>
          <w:sz w:val="28"/>
          <w:szCs w:val="28"/>
          <w:lang w:eastAsia="ru-RU"/>
        </w:rPr>
      </w:pPr>
      <w:r>
        <w:rPr>
          <w:sz w:val="28"/>
          <w:szCs w:val="28"/>
          <w:lang w:eastAsia="ru-RU"/>
        </w:rPr>
        <w:t>1. 2 надавливания</w:t>
      </w:r>
    </w:p>
    <w:p w:rsidR="00BD27AC" w:rsidRDefault="00BD27AC" w:rsidP="001C7673">
      <w:pPr>
        <w:ind w:left="284" w:right="-284" w:hanging="284"/>
        <w:rPr>
          <w:sz w:val="28"/>
          <w:szCs w:val="28"/>
          <w:lang w:eastAsia="ru-RU"/>
        </w:rPr>
      </w:pPr>
      <w:r>
        <w:rPr>
          <w:sz w:val="28"/>
          <w:szCs w:val="28"/>
          <w:lang w:eastAsia="ru-RU"/>
        </w:rPr>
        <w:t>2. 5 надавливаний</w:t>
      </w:r>
    </w:p>
    <w:p w:rsidR="00BD27AC" w:rsidRDefault="00BD27AC" w:rsidP="001C7673">
      <w:pPr>
        <w:ind w:left="284" w:right="-284" w:hanging="284"/>
        <w:rPr>
          <w:sz w:val="28"/>
          <w:szCs w:val="28"/>
          <w:lang w:eastAsia="ru-RU"/>
        </w:rPr>
      </w:pPr>
      <w:r>
        <w:rPr>
          <w:sz w:val="28"/>
          <w:szCs w:val="28"/>
          <w:lang w:eastAsia="ru-RU"/>
        </w:rPr>
        <w:t>3. 10 надавливаний</w:t>
      </w:r>
    </w:p>
    <w:p w:rsidR="00BD27AC" w:rsidRDefault="00BD27AC" w:rsidP="001C7673">
      <w:pPr>
        <w:ind w:left="284" w:right="-284" w:hanging="284"/>
        <w:rPr>
          <w:sz w:val="28"/>
          <w:szCs w:val="28"/>
          <w:u w:val="single"/>
          <w:lang w:eastAsia="ru-RU"/>
        </w:rPr>
      </w:pPr>
      <w:r>
        <w:rPr>
          <w:sz w:val="28"/>
          <w:szCs w:val="28"/>
          <w:lang w:eastAsia="ru-RU"/>
        </w:rPr>
        <w:t>4. 15 надавливаний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25. </w:t>
      </w:r>
      <w:r>
        <w:rPr>
          <w:b/>
          <w:sz w:val="28"/>
          <w:szCs w:val="28"/>
          <w:lang w:eastAsia="ru-RU"/>
        </w:rPr>
        <w:t xml:space="preserve">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 </w:t>
      </w:r>
    </w:p>
    <w:p w:rsidR="00BD27AC" w:rsidRDefault="00BD27AC" w:rsidP="001C7673">
      <w:pPr>
        <w:ind w:left="284" w:right="-284" w:hanging="284"/>
        <w:rPr>
          <w:sz w:val="28"/>
          <w:szCs w:val="28"/>
          <w:lang w:eastAsia="ru-RU"/>
        </w:rPr>
      </w:pPr>
      <w:r>
        <w:rPr>
          <w:sz w:val="28"/>
          <w:szCs w:val="28"/>
          <w:lang w:eastAsia="ru-RU"/>
        </w:rPr>
        <w:t>1. «Не включать! Работают люди».</w:t>
      </w:r>
    </w:p>
    <w:p w:rsidR="00BD27AC" w:rsidRDefault="00BD27AC" w:rsidP="001C7673">
      <w:pPr>
        <w:ind w:left="284" w:right="-284" w:hanging="284"/>
        <w:rPr>
          <w:sz w:val="28"/>
          <w:szCs w:val="28"/>
          <w:lang w:eastAsia="ru-RU"/>
        </w:rPr>
      </w:pPr>
      <w:r>
        <w:rPr>
          <w:sz w:val="28"/>
          <w:szCs w:val="28"/>
          <w:lang w:eastAsia="ru-RU"/>
        </w:rPr>
        <w:t>2. «Не включать! Работа на линии».</w:t>
      </w:r>
    </w:p>
    <w:p w:rsidR="00BD27AC" w:rsidRDefault="00BD27AC" w:rsidP="001C7673">
      <w:pPr>
        <w:ind w:left="284" w:right="-284" w:hanging="284"/>
        <w:rPr>
          <w:sz w:val="28"/>
          <w:szCs w:val="28"/>
          <w:lang w:eastAsia="ru-RU"/>
        </w:rPr>
      </w:pPr>
      <w:r>
        <w:rPr>
          <w:sz w:val="28"/>
          <w:szCs w:val="28"/>
          <w:lang w:eastAsia="ru-RU"/>
        </w:rPr>
        <w:t xml:space="preserve">3. Любой из перечисленных выше плакатов.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26. </w:t>
      </w:r>
      <w:r>
        <w:rPr>
          <w:b/>
          <w:sz w:val="28"/>
          <w:szCs w:val="28"/>
          <w:lang w:eastAsia="ru-RU"/>
        </w:rPr>
        <w:t xml:space="preserve">Какие мероприятия не относятся к организационным мероприятиям, обеспечивающим безопасность работ в электроустановках? </w:t>
      </w:r>
    </w:p>
    <w:p w:rsidR="00BD27AC" w:rsidRDefault="00BD27AC" w:rsidP="001C7673">
      <w:pPr>
        <w:ind w:left="284" w:right="-284" w:hanging="284"/>
        <w:rPr>
          <w:sz w:val="28"/>
          <w:szCs w:val="28"/>
          <w:u w:val="single"/>
          <w:lang w:eastAsia="ru-RU"/>
        </w:rPr>
      </w:pPr>
      <w:r>
        <w:rPr>
          <w:sz w:val="28"/>
          <w:szCs w:val="28"/>
          <w:lang w:eastAsia="ru-RU"/>
        </w:rPr>
        <w:t>1. Оформление технологической карты производственного процесса.</w:t>
      </w:r>
    </w:p>
    <w:p w:rsidR="00BD27AC" w:rsidRDefault="00BD27AC" w:rsidP="001C7673">
      <w:pPr>
        <w:ind w:left="284" w:right="-284" w:hanging="284"/>
        <w:rPr>
          <w:sz w:val="28"/>
          <w:szCs w:val="28"/>
          <w:lang w:eastAsia="ru-RU"/>
        </w:rPr>
      </w:pPr>
      <w:r>
        <w:rPr>
          <w:sz w:val="28"/>
          <w:szCs w:val="28"/>
          <w:lang w:eastAsia="ru-RU"/>
        </w:rPr>
        <w:t>2.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3. Допуск к работе.</w:t>
      </w:r>
    </w:p>
    <w:p w:rsidR="00BD27AC" w:rsidRDefault="00BD27AC" w:rsidP="001C7673">
      <w:pPr>
        <w:ind w:left="284" w:right="-284" w:hanging="284"/>
        <w:rPr>
          <w:sz w:val="28"/>
          <w:szCs w:val="28"/>
          <w:lang w:eastAsia="ru-RU"/>
        </w:rPr>
      </w:pPr>
      <w:r>
        <w:rPr>
          <w:sz w:val="28"/>
          <w:szCs w:val="28"/>
          <w:lang w:eastAsia="ru-RU"/>
        </w:rPr>
        <w:t>4. Надзор во время работы.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27. </w:t>
      </w:r>
      <w:r>
        <w:rPr>
          <w:b/>
          <w:sz w:val="28"/>
          <w:szCs w:val="28"/>
          <w:lang w:eastAsia="ru-RU"/>
        </w:rPr>
        <w:t xml:space="preserve">Что такое шаговое напряжение? </w:t>
      </w:r>
    </w:p>
    <w:p w:rsidR="00BD27AC" w:rsidRDefault="00BD27AC" w:rsidP="001C7673">
      <w:pPr>
        <w:ind w:left="284" w:right="-284" w:hanging="284"/>
        <w:rPr>
          <w:sz w:val="28"/>
          <w:szCs w:val="28"/>
          <w:lang w:eastAsia="ru-RU"/>
        </w:rPr>
      </w:pPr>
      <w:r>
        <w:rPr>
          <w:sz w:val="28"/>
          <w:szCs w:val="28"/>
          <w:lang w:eastAsia="ru-RU"/>
        </w:rPr>
        <w:t>1. Разность напряжения между двумя точками цепи тока, находящимися одна от другой на расстоянии шага (0,8</w:t>
      </w:r>
      <w:r w:rsidR="00E311EB">
        <w:rPr>
          <w:sz w:val="28"/>
          <w:szCs w:val="28"/>
          <w:lang w:eastAsia="ru-RU"/>
        </w:rPr>
        <w:t>м</w:t>
      </w:r>
      <w:r>
        <w:rPr>
          <w:sz w:val="28"/>
          <w:szCs w:val="28"/>
          <w:lang w:eastAsia="ru-RU"/>
        </w:rPr>
        <w:t>) и на которых одновременно стоит человек.</w:t>
      </w:r>
    </w:p>
    <w:p w:rsidR="00BD27AC" w:rsidRDefault="00BD27AC" w:rsidP="001C7673">
      <w:pPr>
        <w:ind w:left="284" w:right="-284" w:hanging="284"/>
        <w:rPr>
          <w:sz w:val="28"/>
          <w:szCs w:val="28"/>
          <w:lang w:eastAsia="ru-RU"/>
        </w:rPr>
      </w:pPr>
      <w:r>
        <w:rPr>
          <w:sz w:val="28"/>
          <w:szCs w:val="28"/>
          <w:lang w:eastAsia="ru-RU"/>
        </w:rPr>
        <w:t>2. Разность потенциалов между двумя точками, касающимися одновременно земли.</w:t>
      </w:r>
    </w:p>
    <w:p w:rsidR="00BD27AC" w:rsidRDefault="00BD27AC" w:rsidP="001C7673">
      <w:pPr>
        <w:ind w:left="284" w:right="-284" w:hanging="284"/>
        <w:rPr>
          <w:sz w:val="28"/>
          <w:szCs w:val="28"/>
          <w:lang w:eastAsia="ru-RU"/>
        </w:rPr>
      </w:pPr>
      <w:r>
        <w:rPr>
          <w:sz w:val="28"/>
          <w:szCs w:val="28"/>
          <w:lang w:eastAsia="ru-RU"/>
        </w:rPr>
        <w:t>3. Верны ответ</w:t>
      </w:r>
      <w:r w:rsidR="002C49DE">
        <w:rPr>
          <w:sz w:val="28"/>
          <w:szCs w:val="28"/>
          <w:lang w:eastAsia="ru-RU"/>
        </w:rPr>
        <w:t>ы «1» и «2»</w:t>
      </w:r>
      <w:r>
        <w:rPr>
          <w:sz w:val="28"/>
          <w:szCs w:val="28"/>
          <w:lang w:eastAsia="ru-RU"/>
        </w:rPr>
        <w:t>.</w:t>
      </w:r>
    </w:p>
    <w:p w:rsidR="00BD27AC" w:rsidRDefault="00BD27AC" w:rsidP="001C7673">
      <w:pPr>
        <w:ind w:left="284" w:right="-284" w:hanging="284"/>
        <w:rPr>
          <w:sz w:val="28"/>
          <w:szCs w:val="28"/>
          <w:lang w:eastAsia="ru-RU"/>
        </w:rPr>
      </w:pPr>
      <w:r>
        <w:rPr>
          <w:sz w:val="28"/>
          <w:szCs w:val="28"/>
          <w:lang w:eastAsia="ru-RU"/>
        </w:rPr>
        <w:t>4. Верный ответ отсутствует.</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28. </w:t>
      </w:r>
      <w:r>
        <w:rPr>
          <w:b/>
          <w:sz w:val="28"/>
          <w:szCs w:val="28"/>
          <w:lang w:eastAsia="ru-RU"/>
        </w:rPr>
        <w:t xml:space="preserve">Каким образом следует располагаться при производстве работ около не ограждённых токоведущих частей электроустановки? </w:t>
      </w:r>
    </w:p>
    <w:p w:rsidR="00BD27AC" w:rsidRDefault="00BD27AC" w:rsidP="001C7673">
      <w:pPr>
        <w:ind w:left="284" w:right="-284" w:hanging="284"/>
        <w:rPr>
          <w:sz w:val="28"/>
          <w:szCs w:val="28"/>
          <w:lang w:eastAsia="ru-RU"/>
        </w:rPr>
      </w:pPr>
      <w:r>
        <w:rPr>
          <w:sz w:val="28"/>
          <w:szCs w:val="28"/>
          <w:lang w:eastAsia="ru-RU"/>
        </w:rPr>
        <w:t>1. Таким образом, чтобы эти части находились только спереди от работника.</w:t>
      </w:r>
    </w:p>
    <w:p w:rsidR="00BD27AC" w:rsidRDefault="00BD27AC" w:rsidP="001C7673">
      <w:pPr>
        <w:ind w:left="284" w:right="-284" w:hanging="284"/>
        <w:rPr>
          <w:sz w:val="28"/>
          <w:szCs w:val="28"/>
          <w:lang w:eastAsia="ru-RU"/>
        </w:rPr>
      </w:pPr>
      <w:r>
        <w:rPr>
          <w:sz w:val="28"/>
          <w:szCs w:val="28"/>
          <w:lang w:eastAsia="ru-RU"/>
        </w:rPr>
        <w:t>2. Таким образом, чтобы эти части не находились сзади от работника.</w:t>
      </w:r>
    </w:p>
    <w:p w:rsidR="00BD27AC" w:rsidRDefault="00BD27AC" w:rsidP="001C7673">
      <w:pPr>
        <w:ind w:left="284" w:right="-284" w:hanging="284"/>
        <w:rPr>
          <w:sz w:val="28"/>
          <w:szCs w:val="28"/>
          <w:lang w:eastAsia="ru-RU"/>
        </w:rPr>
      </w:pPr>
      <w:r>
        <w:rPr>
          <w:sz w:val="28"/>
          <w:szCs w:val="28"/>
          <w:lang w:eastAsia="ru-RU"/>
        </w:rPr>
        <w:t>3. Таким образом, чтобы эти части не находились с двух боковых сторон от работника.</w:t>
      </w:r>
    </w:p>
    <w:p w:rsidR="00BD27AC" w:rsidRDefault="00BD27AC" w:rsidP="001C7673">
      <w:pPr>
        <w:ind w:left="284" w:right="-284" w:hanging="284"/>
        <w:rPr>
          <w:sz w:val="28"/>
          <w:szCs w:val="28"/>
          <w:lang w:eastAsia="ru-RU"/>
        </w:rPr>
      </w:pPr>
      <w:r>
        <w:rPr>
          <w:sz w:val="28"/>
          <w:szCs w:val="28"/>
          <w:lang w:eastAsia="ru-RU"/>
        </w:rPr>
        <w:t xml:space="preserve">4. Таким образом, чтобы эти части не находились сзади или с двух боковых сторон от работника. </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29. </w:t>
      </w:r>
      <w:r>
        <w:rPr>
          <w:b/>
          <w:sz w:val="28"/>
          <w:szCs w:val="28"/>
          <w:lang w:eastAsia="ru-RU"/>
        </w:rPr>
        <w:t>По сколько надавливаний на грудину необходимо выполнять пострадавшему, если комплекс реанимационных мероприятий проводит группа спасателей?</w:t>
      </w:r>
    </w:p>
    <w:p w:rsidR="00BD27AC" w:rsidRDefault="00BD27AC" w:rsidP="001C7673">
      <w:pPr>
        <w:ind w:left="284" w:right="-284" w:hanging="284"/>
        <w:rPr>
          <w:sz w:val="28"/>
          <w:szCs w:val="28"/>
          <w:lang w:eastAsia="ru-RU"/>
        </w:rPr>
      </w:pPr>
      <w:r>
        <w:rPr>
          <w:sz w:val="28"/>
          <w:szCs w:val="28"/>
          <w:lang w:eastAsia="ru-RU"/>
        </w:rPr>
        <w:t>1. 2</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3. 10</w:t>
      </w:r>
    </w:p>
    <w:p w:rsidR="00BD27AC" w:rsidRDefault="00BD27AC" w:rsidP="001C7673">
      <w:pPr>
        <w:ind w:left="284" w:right="-284" w:hanging="284"/>
        <w:rPr>
          <w:sz w:val="28"/>
          <w:szCs w:val="28"/>
          <w:lang w:eastAsia="ru-RU"/>
        </w:rPr>
      </w:pPr>
      <w:r>
        <w:rPr>
          <w:sz w:val="28"/>
          <w:szCs w:val="28"/>
          <w:lang w:eastAsia="ru-RU"/>
        </w:rPr>
        <w:lastRenderedPageBreak/>
        <w:t>4. 15</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30. В каком случае проводится внеочередная проверка знаний по охране труда работников? </w:t>
      </w:r>
    </w:p>
    <w:p w:rsidR="00BD27AC" w:rsidRDefault="00BD27AC" w:rsidP="001C7673">
      <w:pPr>
        <w:ind w:left="284" w:right="-284" w:hanging="284"/>
        <w:rPr>
          <w:sz w:val="28"/>
          <w:szCs w:val="28"/>
          <w:lang w:eastAsia="ru-RU"/>
        </w:rPr>
      </w:pPr>
      <w:r>
        <w:rPr>
          <w:sz w:val="28"/>
          <w:szCs w:val="28"/>
          <w:lang w:eastAsia="ru-RU"/>
        </w:rPr>
        <w:t>1. При нарушении работниками требований нормативных актов по охране труда.</w:t>
      </w:r>
    </w:p>
    <w:p w:rsidR="00BD27AC" w:rsidRDefault="00BD27AC" w:rsidP="001C7673">
      <w:pPr>
        <w:ind w:left="284" w:right="-284" w:hanging="284"/>
        <w:rPr>
          <w:sz w:val="28"/>
          <w:szCs w:val="28"/>
          <w:lang w:eastAsia="ru-RU"/>
        </w:rPr>
      </w:pPr>
      <w:r>
        <w:rPr>
          <w:sz w:val="28"/>
          <w:szCs w:val="28"/>
          <w:lang w:eastAsia="ru-RU"/>
        </w:rPr>
        <w:t>2. По требованию органов государственного надзора.</w:t>
      </w:r>
    </w:p>
    <w:p w:rsidR="00BD27AC" w:rsidRDefault="00BD27AC" w:rsidP="001C7673">
      <w:pPr>
        <w:ind w:left="284" w:right="-284" w:hanging="284"/>
        <w:rPr>
          <w:sz w:val="28"/>
          <w:szCs w:val="28"/>
          <w:lang w:eastAsia="ru-RU"/>
        </w:rPr>
      </w:pPr>
      <w:r>
        <w:rPr>
          <w:sz w:val="28"/>
          <w:szCs w:val="28"/>
          <w:lang w:eastAsia="ru-RU"/>
        </w:rPr>
        <w:t>3. При проверке знаний после получения неудовлетворительной оценки.</w:t>
      </w:r>
    </w:p>
    <w:p w:rsidR="00BD27AC" w:rsidRDefault="00BD27AC" w:rsidP="001C7673">
      <w:pPr>
        <w:ind w:left="284" w:right="-284" w:hanging="284"/>
        <w:rPr>
          <w:sz w:val="28"/>
          <w:szCs w:val="28"/>
          <w:u w:val="single"/>
          <w:lang w:eastAsia="ru-RU"/>
        </w:rPr>
      </w:pPr>
      <w:r>
        <w:rPr>
          <w:sz w:val="28"/>
          <w:szCs w:val="28"/>
          <w:lang w:eastAsia="ru-RU"/>
        </w:rPr>
        <w:t>4. Во всех вышеперечисленных случаях.</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caps/>
          <w:sz w:val="28"/>
          <w:szCs w:val="28"/>
          <w:lang w:eastAsia="ru-RU"/>
        </w:rPr>
        <w:t xml:space="preserve">31. </w:t>
      </w:r>
      <w:r>
        <w:rPr>
          <w:b/>
          <w:sz w:val="28"/>
          <w:szCs w:val="28"/>
          <w:lang w:eastAsia="ru-RU"/>
        </w:rPr>
        <w:t>Какие технические мероприятия обеспечивают безопасность работ со снятием напряжения в электроустановках?</w:t>
      </w:r>
    </w:p>
    <w:p w:rsidR="00BD27AC" w:rsidRDefault="00BD27AC" w:rsidP="001C7673">
      <w:pPr>
        <w:ind w:left="284" w:right="-284" w:hanging="284"/>
        <w:rPr>
          <w:sz w:val="28"/>
          <w:szCs w:val="28"/>
          <w:lang w:eastAsia="ru-RU"/>
        </w:rPr>
      </w:pPr>
      <w:r>
        <w:rPr>
          <w:sz w:val="28"/>
          <w:szCs w:val="28"/>
          <w:lang w:eastAsia="ru-RU"/>
        </w:rPr>
        <w:t>1. Отключение и принятие мер, препятствующих ошибочной подаче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 и наложение заземления.</w:t>
      </w:r>
    </w:p>
    <w:p w:rsidR="00BD27AC" w:rsidRDefault="00BD27AC" w:rsidP="001C7673">
      <w:pPr>
        <w:ind w:left="284" w:right="-284" w:hanging="284"/>
        <w:rPr>
          <w:sz w:val="28"/>
          <w:szCs w:val="28"/>
          <w:lang w:eastAsia="ru-RU"/>
        </w:rPr>
      </w:pPr>
      <w:r>
        <w:rPr>
          <w:sz w:val="28"/>
          <w:szCs w:val="28"/>
          <w:lang w:eastAsia="ru-RU"/>
        </w:rPr>
        <w:t>3. Вывешивание запрещающего и указательного плакатов.</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32. </w:t>
      </w:r>
      <w:r>
        <w:rPr>
          <w:b/>
          <w:sz w:val="28"/>
          <w:szCs w:val="28"/>
          <w:lang w:eastAsia="ru-RU"/>
        </w:rPr>
        <w:t xml:space="preserve">Какое действие оказывает электрический ток на организм человека? </w:t>
      </w:r>
    </w:p>
    <w:p w:rsidR="00BD27AC" w:rsidRDefault="00BD27AC" w:rsidP="001C7673">
      <w:pPr>
        <w:ind w:left="284" w:right="-284" w:hanging="284"/>
        <w:rPr>
          <w:sz w:val="28"/>
          <w:szCs w:val="28"/>
          <w:lang w:eastAsia="ru-RU"/>
        </w:rPr>
      </w:pPr>
      <w:r>
        <w:rPr>
          <w:sz w:val="28"/>
          <w:szCs w:val="28"/>
          <w:lang w:eastAsia="ru-RU"/>
        </w:rPr>
        <w:t>1. Термическое, электролитическое, электрическое.</w:t>
      </w:r>
    </w:p>
    <w:p w:rsidR="00BD27AC" w:rsidRDefault="00BD27AC" w:rsidP="001C7673">
      <w:pPr>
        <w:ind w:left="284" w:right="-284" w:hanging="284"/>
        <w:rPr>
          <w:sz w:val="28"/>
          <w:szCs w:val="28"/>
          <w:lang w:eastAsia="ru-RU"/>
        </w:rPr>
      </w:pPr>
      <w:r>
        <w:rPr>
          <w:sz w:val="28"/>
          <w:szCs w:val="28"/>
          <w:lang w:eastAsia="ru-RU"/>
        </w:rPr>
        <w:t>2.Термическое, электролитическое, биологическое.</w:t>
      </w:r>
    </w:p>
    <w:p w:rsidR="00BD27AC" w:rsidRDefault="00BD27AC" w:rsidP="001C7673">
      <w:pPr>
        <w:ind w:left="284" w:right="-284" w:hanging="284"/>
        <w:rPr>
          <w:sz w:val="28"/>
          <w:szCs w:val="28"/>
          <w:lang w:eastAsia="ru-RU"/>
        </w:rPr>
      </w:pPr>
      <w:r>
        <w:rPr>
          <w:sz w:val="28"/>
          <w:szCs w:val="28"/>
          <w:lang w:eastAsia="ru-RU"/>
        </w:rPr>
        <w:t>3. Термическое, изотермическое.</w:t>
      </w:r>
    </w:p>
    <w:p w:rsidR="00BD27AC" w:rsidRDefault="00BD27AC" w:rsidP="001C7673">
      <w:pPr>
        <w:ind w:left="284" w:right="-284" w:hanging="284"/>
        <w:rPr>
          <w:sz w:val="28"/>
          <w:szCs w:val="28"/>
          <w:lang w:eastAsia="ru-RU"/>
        </w:rPr>
      </w:pPr>
      <w:r>
        <w:rPr>
          <w:sz w:val="28"/>
          <w:szCs w:val="28"/>
          <w:lang w:eastAsia="ru-RU"/>
        </w:rPr>
        <w:t>4. Электрическое, электролитическое, биологическое.</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33. </w:t>
      </w:r>
      <w:r>
        <w:rPr>
          <w:b/>
          <w:sz w:val="28"/>
          <w:szCs w:val="28"/>
          <w:lang w:eastAsia="ru-RU"/>
        </w:rPr>
        <w:t>Для чего к голове прикладывается холод во время реанимационных мероприятий?</w:t>
      </w:r>
    </w:p>
    <w:p w:rsidR="00BD27AC" w:rsidRDefault="00BD27AC" w:rsidP="001C7673">
      <w:pPr>
        <w:ind w:left="284" w:right="-284" w:hanging="284"/>
        <w:rPr>
          <w:sz w:val="28"/>
          <w:szCs w:val="28"/>
          <w:lang w:eastAsia="ru-RU"/>
        </w:rPr>
      </w:pPr>
      <w:r>
        <w:rPr>
          <w:sz w:val="28"/>
          <w:szCs w:val="28"/>
          <w:lang w:eastAsia="ru-RU"/>
        </w:rPr>
        <w:t>1. Чтобы уменьшить прилив крови.</w:t>
      </w:r>
    </w:p>
    <w:p w:rsidR="00BD27AC" w:rsidRDefault="00BD27AC" w:rsidP="001C7673">
      <w:pPr>
        <w:ind w:left="284" w:right="-284" w:hanging="284"/>
        <w:rPr>
          <w:sz w:val="28"/>
          <w:szCs w:val="28"/>
          <w:lang w:eastAsia="ru-RU"/>
        </w:rPr>
      </w:pPr>
      <w:r>
        <w:rPr>
          <w:sz w:val="28"/>
          <w:szCs w:val="28"/>
          <w:lang w:eastAsia="ru-RU"/>
        </w:rPr>
        <w:t>2. Чтобы снизить давление.</w:t>
      </w:r>
    </w:p>
    <w:p w:rsidR="00BD27AC" w:rsidRDefault="00BD27AC" w:rsidP="001C7673">
      <w:pPr>
        <w:ind w:left="284" w:right="-284" w:hanging="284"/>
        <w:rPr>
          <w:sz w:val="28"/>
          <w:szCs w:val="28"/>
          <w:lang w:eastAsia="ru-RU"/>
        </w:rPr>
      </w:pPr>
      <w:r>
        <w:rPr>
          <w:sz w:val="28"/>
          <w:szCs w:val="28"/>
          <w:lang w:eastAsia="ru-RU"/>
        </w:rPr>
        <w:t>3. Для сохранения жизни головного мозга.</w:t>
      </w:r>
    </w:p>
    <w:p w:rsidR="00BD27AC" w:rsidRDefault="00BD27AC" w:rsidP="001C7673">
      <w:pPr>
        <w:ind w:left="284" w:right="-284" w:hanging="284"/>
        <w:rPr>
          <w:sz w:val="28"/>
          <w:szCs w:val="28"/>
          <w:lang w:eastAsia="ru-RU"/>
        </w:rPr>
      </w:pPr>
      <w:r>
        <w:rPr>
          <w:sz w:val="28"/>
          <w:szCs w:val="28"/>
          <w:lang w:eastAsia="ru-RU"/>
        </w:rPr>
        <w:t>4. Чтобы у пострадавшего не было болевого шока.</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34. </w:t>
      </w:r>
      <w:r>
        <w:rPr>
          <w:b/>
          <w:sz w:val="28"/>
          <w:szCs w:val="28"/>
          <w:lang w:eastAsia="ru-RU"/>
        </w:rPr>
        <w:t xml:space="preserve">Каковы сроки повторной проверки знаний лиц электротехнического персонала, получивших неудовлетворительную оценку? </w:t>
      </w:r>
    </w:p>
    <w:p w:rsidR="00BD27AC" w:rsidRDefault="00BD27AC" w:rsidP="001C7673">
      <w:pPr>
        <w:ind w:left="284" w:right="-284" w:hanging="284"/>
        <w:rPr>
          <w:sz w:val="28"/>
          <w:szCs w:val="28"/>
          <w:lang w:eastAsia="ru-RU"/>
        </w:rPr>
      </w:pPr>
      <w:r>
        <w:rPr>
          <w:sz w:val="28"/>
          <w:szCs w:val="28"/>
          <w:lang w:eastAsia="ru-RU"/>
        </w:rPr>
        <w:t>1. Не ранее 2 недель и не позднее 1 месяца со дня последней проверки.</w:t>
      </w:r>
    </w:p>
    <w:p w:rsidR="00BD27AC" w:rsidRDefault="00BD27AC" w:rsidP="001C7673">
      <w:pPr>
        <w:ind w:left="284" w:right="-284" w:hanging="284"/>
        <w:rPr>
          <w:sz w:val="28"/>
          <w:szCs w:val="28"/>
          <w:lang w:eastAsia="ru-RU"/>
        </w:rPr>
      </w:pPr>
      <w:r>
        <w:rPr>
          <w:sz w:val="28"/>
          <w:szCs w:val="28"/>
          <w:lang w:eastAsia="ru-RU"/>
        </w:rPr>
        <w:t>2. Не ранее 1 недели и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3.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4. Не позднее 1 месяца со дня последней проверки.</w:t>
      </w:r>
    </w:p>
    <w:p w:rsidR="00AF16EB" w:rsidRPr="00AF16EB" w:rsidRDefault="00BD27AC" w:rsidP="00AF16EB">
      <w:pPr>
        <w:spacing w:before="240" w:after="120"/>
        <w:ind w:left="284" w:right="-284" w:hanging="284"/>
        <w:rPr>
          <w:b/>
          <w:sz w:val="28"/>
          <w:szCs w:val="28"/>
          <w:lang w:eastAsia="ru-RU"/>
        </w:rPr>
      </w:pPr>
      <w:r>
        <w:rPr>
          <w:b/>
          <w:caps/>
          <w:sz w:val="28"/>
          <w:szCs w:val="28"/>
          <w:lang w:eastAsia="ru-RU"/>
        </w:rPr>
        <w:t xml:space="preserve">35. </w:t>
      </w:r>
      <w:r w:rsidR="00AF16EB" w:rsidRPr="00AF16EB">
        <w:rPr>
          <w:b/>
          <w:sz w:val="28"/>
          <w:szCs w:val="28"/>
          <w:lang w:eastAsia="ru-RU"/>
        </w:rPr>
        <w:t>Обязан ли работодатель предусматривать средства на финансирование мероприятий по охране труда?</w:t>
      </w:r>
    </w:p>
    <w:p w:rsidR="00AF16EB" w:rsidRPr="00AF16EB" w:rsidRDefault="00AF16EB" w:rsidP="00AF16EB">
      <w:pPr>
        <w:ind w:left="284" w:right="-284" w:hanging="284"/>
        <w:rPr>
          <w:sz w:val="28"/>
          <w:szCs w:val="28"/>
          <w:lang w:eastAsia="ru-RU"/>
        </w:rPr>
      </w:pPr>
      <w:r>
        <w:rPr>
          <w:sz w:val="28"/>
          <w:szCs w:val="28"/>
          <w:lang w:eastAsia="ru-RU"/>
        </w:rPr>
        <w:t xml:space="preserve">1. </w:t>
      </w:r>
      <w:r w:rsidRPr="00AF16EB">
        <w:rPr>
          <w:sz w:val="28"/>
          <w:szCs w:val="28"/>
          <w:lang w:eastAsia="ru-RU"/>
        </w:rPr>
        <w:t>Сумма средств определяется коллективным договором.</w:t>
      </w:r>
    </w:p>
    <w:p w:rsidR="00AF16EB" w:rsidRPr="00AF16EB" w:rsidRDefault="00AF16EB" w:rsidP="00AF16EB">
      <w:pPr>
        <w:spacing w:after="120"/>
        <w:ind w:left="284" w:right="-284" w:hanging="284"/>
        <w:rPr>
          <w:sz w:val="28"/>
          <w:szCs w:val="28"/>
          <w:lang w:eastAsia="ru-RU"/>
        </w:rPr>
      </w:pPr>
      <w:r>
        <w:rPr>
          <w:sz w:val="28"/>
          <w:szCs w:val="28"/>
          <w:lang w:eastAsia="ru-RU"/>
        </w:rPr>
        <w:t xml:space="preserve">2. </w:t>
      </w:r>
      <w:r w:rsidRPr="00AF16EB">
        <w:rPr>
          <w:sz w:val="28"/>
          <w:szCs w:val="28"/>
          <w:lang w:eastAsia="ru-RU"/>
        </w:rPr>
        <w:t xml:space="preserve"> Не менее норматива, установленного постановлением Правительства.</w:t>
      </w:r>
    </w:p>
    <w:p w:rsidR="00AF16EB" w:rsidRPr="00AF16EB" w:rsidRDefault="00AF16EB" w:rsidP="00AF16EB">
      <w:pPr>
        <w:spacing w:after="120"/>
        <w:ind w:left="284" w:right="-284" w:hanging="284"/>
        <w:rPr>
          <w:sz w:val="28"/>
          <w:szCs w:val="28"/>
          <w:lang w:eastAsia="ru-RU"/>
        </w:rPr>
      </w:pPr>
      <w:r>
        <w:rPr>
          <w:sz w:val="28"/>
          <w:szCs w:val="28"/>
          <w:lang w:eastAsia="ru-RU"/>
        </w:rPr>
        <w:t xml:space="preserve">3. </w:t>
      </w:r>
      <w:r w:rsidRPr="00AF16EB">
        <w:rPr>
          <w:sz w:val="28"/>
          <w:szCs w:val="28"/>
          <w:lang w:eastAsia="ru-RU"/>
        </w:rPr>
        <w:t xml:space="preserve"> В зависимости от величины прибыли предыдущего года.</w:t>
      </w:r>
    </w:p>
    <w:p w:rsidR="00AF16EB" w:rsidRPr="00AF16EB" w:rsidRDefault="00AF16EB" w:rsidP="00AF16EB">
      <w:pPr>
        <w:spacing w:after="120"/>
        <w:ind w:left="284" w:right="-284" w:hanging="284"/>
        <w:rPr>
          <w:sz w:val="28"/>
          <w:szCs w:val="28"/>
          <w:lang w:eastAsia="ru-RU"/>
        </w:rPr>
      </w:pPr>
      <w:r>
        <w:rPr>
          <w:sz w:val="28"/>
          <w:szCs w:val="28"/>
          <w:lang w:eastAsia="ru-RU"/>
        </w:rPr>
        <w:t xml:space="preserve">4. </w:t>
      </w:r>
      <w:r w:rsidRPr="00AF16EB">
        <w:rPr>
          <w:sz w:val="28"/>
          <w:szCs w:val="28"/>
          <w:lang w:eastAsia="ru-RU"/>
        </w:rPr>
        <w:t xml:space="preserve"> Не менее 0,1 процента от суммы затрат на производство продукции (работ, услуг).</w:t>
      </w:r>
    </w:p>
    <w:p w:rsidR="00BD27AC" w:rsidRDefault="00BD27AC" w:rsidP="00AF16EB">
      <w:pPr>
        <w:spacing w:before="240" w:after="120"/>
        <w:ind w:left="284" w:right="-284" w:hanging="284"/>
        <w:rPr>
          <w:b/>
          <w:caps/>
          <w:sz w:val="28"/>
          <w:szCs w:val="28"/>
          <w:lang w:eastAsia="ru-RU"/>
        </w:rPr>
      </w:pPr>
      <w:r>
        <w:rPr>
          <w:b/>
          <w:caps/>
          <w:sz w:val="28"/>
          <w:szCs w:val="28"/>
          <w:lang w:eastAsia="ru-RU"/>
        </w:rPr>
        <w:t xml:space="preserve">36. </w:t>
      </w:r>
      <w:r>
        <w:rPr>
          <w:b/>
          <w:sz w:val="28"/>
          <w:szCs w:val="28"/>
          <w:lang w:eastAsia="ru-RU"/>
        </w:rPr>
        <w:t>В каком положении пострадавшего можно проводить комплекс реанимационных мероприятий?</w:t>
      </w:r>
    </w:p>
    <w:p w:rsidR="00BD27AC" w:rsidRDefault="00BD27AC" w:rsidP="001C7673">
      <w:pPr>
        <w:ind w:left="284" w:right="-284" w:hanging="284"/>
        <w:rPr>
          <w:sz w:val="28"/>
          <w:szCs w:val="28"/>
          <w:lang w:eastAsia="ru-RU"/>
        </w:rPr>
      </w:pPr>
      <w:r>
        <w:rPr>
          <w:sz w:val="28"/>
          <w:szCs w:val="28"/>
          <w:lang w:eastAsia="ru-RU"/>
        </w:rPr>
        <w:lastRenderedPageBreak/>
        <w:t>1. В положении «сидя» и «лежа»</w:t>
      </w:r>
    </w:p>
    <w:p w:rsidR="00BD27AC" w:rsidRDefault="00BD27AC" w:rsidP="001C7673">
      <w:pPr>
        <w:ind w:left="284" w:right="-284" w:hanging="284"/>
        <w:rPr>
          <w:sz w:val="28"/>
          <w:szCs w:val="28"/>
          <w:lang w:eastAsia="ru-RU"/>
        </w:rPr>
      </w:pPr>
      <w:r>
        <w:rPr>
          <w:sz w:val="28"/>
          <w:szCs w:val="28"/>
          <w:lang w:eastAsia="ru-RU"/>
        </w:rPr>
        <w:t>2. В любом положении пострадавшего.</w:t>
      </w:r>
    </w:p>
    <w:p w:rsidR="00BD27AC" w:rsidRDefault="00BD27AC" w:rsidP="001C7673">
      <w:pPr>
        <w:ind w:left="284" w:right="-284" w:hanging="284"/>
        <w:rPr>
          <w:sz w:val="28"/>
          <w:szCs w:val="28"/>
          <w:lang w:eastAsia="ru-RU"/>
        </w:rPr>
      </w:pPr>
      <w:r>
        <w:rPr>
          <w:sz w:val="28"/>
          <w:szCs w:val="28"/>
          <w:lang w:eastAsia="ru-RU"/>
        </w:rPr>
        <w:t>3. В положении «лежа на спине» на ровной жесткой поверхности.</w:t>
      </w:r>
    </w:p>
    <w:p w:rsidR="00BD27AC" w:rsidRDefault="00BD27AC" w:rsidP="001C7673">
      <w:pPr>
        <w:ind w:left="284" w:right="-284" w:hanging="284"/>
        <w:rPr>
          <w:sz w:val="28"/>
          <w:szCs w:val="28"/>
          <w:lang w:eastAsia="ru-RU"/>
        </w:rPr>
      </w:pPr>
      <w:r>
        <w:rPr>
          <w:sz w:val="28"/>
          <w:szCs w:val="28"/>
          <w:lang w:eastAsia="ru-RU"/>
        </w:rPr>
        <w:t xml:space="preserve">4. В положении пострадавшего на животе.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37. </w:t>
      </w:r>
      <w:r>
        <w:rPr>
          <w:b/>
          <w:sz w:val="28"/>
          <w:szCs w:val="28"/>
          <w:lang w:eastAsia="ru-RU"/>
        </w:rPr>
        <w:t xml:space="preserve">Какова последовательность снятия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снять с токоведущих частей, а затем отсоединить его от заземляющего устройства.</w:t>
      </w:r>
    </w:p>
    <w:p w:rsidR="00BD27AC" w:rsidRDefault="00BD27AC" w:rsidP="001C7673">
      <w:pPr>
        <w:ind w:left="284" w:right="-284" w:hanging="284"/>
        <w:rPr>
          <w:sz w:val="28"/>
          <w:szCs w:val="28"/>
          <w:lang w:eastAsia="ru-RU"/>
        </w:rPr>
      </w:pPr>
      <w:r>
        <w:rPr>
          <w:sz w:val="28"/>
          <w:szCs w:val="28"/>
          <w:lang w:eastAsia="ru-RU"/>
        </w:rPr>
        <w:t>2. Переносное  заземление  сначала  нужно  отсоединить  от  заземляющего устройства, а затем снять его с токоведущих частей.</w:t>
      </w:r>
    </w:p>
    <w:p w:rsidR="00BD27AC" w:rsidRDefault="00BD27AC" w:rsidP="001C7673">
      <w:pPr>
        <w:ind w:left="284" w:right="-284" w:hanging="284"/>
        <w:rPr>
          <w:sz w:val="28"/>
          <w:szCs w:val="28"/>
          <w:lang w:eastAsia="ru-RU"/>
        </w:rPr>
      </w:pPr>
      <w:r>
        <w:rPr>
          <w:sz w:val="28"/>
          <w:szCs w:val="28"/>
          <w:lang w:eastAsia="ru-RU"/>
        </w:rPr>
        <w:t>3. Порядок снятия переносного заземления не важен.</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38. </w:t>
      </w:r>
      <w:r>
        <w:rPr>
          <w:b/>
          <w:sz w:val="28"/>
          <w:szCs w:val="28"/>
          <w:lang w:eastAsia="ru-RU"/>
        </w:rPr>
        <w:t>К организационным мероприятиям, обеспечивающим безопасность работ в электроустановках, не относятся…</w:t>
      </w:r>
    </w:p>
    <w:p w:rsidR="00BD27AC" w:rsidRDefault="00BD27AC" w:rsidP="001C7673">
      <w:pPr>
        <w:ind w:left="284" w:right="-284" w:hanging="284"/>
        <w:rPr>
          <w:sz w:val="28"/>
          <w:szCs w:val="28"/>
          <w:lang w:eastAsia="ru-RU"/>
        </w:rPr>
      </w:pPr>
      <w:r>
        <w:rPr>
          <w:sz w:val="28"/>
          <w:szCs w:val="28"/>
          <w:lang w:eastAsia="ru-RU"/>
        </w:rPr>
        <w:t>1. Надзор во время ведения работ.</w:t>
      </w:r>
    </w:p>
    <w:p w:rsidR="00BD27AC" w:rsidRDefault="00BD27AC" w:rsidP="001C7673">
      <w:pPr>
        <w:ind w:left="284" w:right="-284" w:hanging="284"/>
        <w:rPr>
          <w:sz w:val="28"/>
          <w:szCs w:val="28"/>
          <w:lang w:eastAsia="ru-RU"/>
        </w:rPr>
      </w:pPr>
      <w:r>
        <w:rPr>
          <w:sz w:val="28"/>
          <w:szCs w:val="28"/>
          <w:lang w:eastAsia="ru-RU"/>
        </w:rPr>
        <w:t>2. Допуск к работам.</w:t>
      </w:r>
    </w:p>
    <w:p w:rsidR="00BD27AC" w:rsidRDefault="00BD27AC" w:rsidP="001C7673">
      <w:pPr>
        <w:ind w:left="284" w:right="-284" w:hanging="284"/>
        <w:rPr>
          <w:sz w:val="28"/>
          <w:szCs w:val="28"/>
          <w:lang w:eastAsia="ru-RU"/>
        </w:rPr>
      </w:pPr>
      <w:r>
        <w:rPr>
          <w:sz w:val="28"/>
          <w:szCs w:val="28"/>
          <w:lang w:eastAsia="ru-RU"/>
        </w:rPr>
        <w:t>3. Подготовка рабочих мест.</w:t>
      </w:r>
    </w:p>
    <w:p w:rsidR="00BD27AC" w:rsidRDefault="00BD27AC" w:rsidP="001C7673">
      <w:pPr>
        <w:ind w:left="284" w:right="-284" w:hanging="284"/>
        <w:rPr>
          <w:sz w:val="28"/>
          <w:szCs w:val="28"/>
          <w:lang w:eastAsia="ru-RU"/>
        </w:rPr>
      </w:pPr>
      <w:r>
        <w:rPr>
          <w:sz w:val="28"/>
          <w:szCs w:val="28"/>
          <w:lang w:eastAsia="ru-RU"/>
        </w:rPr>
        <w:t xml:space="preserve">4. Проверка отсутствия напряжения на токоведущих частях. </w:t>
      </w:r>
    </w:p>
    <w:p w:rsidR="00BD27AC" w:rsidRDefault="00BD27AC" w:rsidP="001C7673">
      <w:pPr>
        <w:spacing w:before="240" w:after="120"/>
        <w:ind w:left="284" w:right="-284" w:hanging="284"/>
        <w:rPr>
          <w:b/>
          <w:sz w:val="28"/>
          <w:szCs w:val="28"/>
          <w:lang w:eastAsia="ru-RU"/>
        </w:rPr>
      </w:pPr>
      <w:r>
        <w:rPr>
          <w:b/>
          <w:caps/>
          <w:sz w:val="28"/>
          <w:szCs w:val="28"/>
          <w:lang w:eastAsia="ru-RU"/>
        </w:rPr>
        <w:t xml:space="preserve">39. </w:t>
      </w:r>
      <w:r>
        <w:rPr>
          <w:b/>
          <w:sz w:val="28"/>
          <w:szCs w:val="28"/>
          <w:lang w:eastAsia="ru-RU"/>
        </w:rPr>
        <w:t xml:space="preserve">Каким образом присоединяются к сети заземления элементы электроустановки, подлежащие заземлению? </w:t>
      </w:r>
    </w:p>
    <w:p w:rsidR="00BD27AC" w:rsidRDefault="00BD27AC" w:rsidP="001C7673">
      <w:pPr>
        <w:ind w:left="284" w:right="-284" w:hanging="284"/>
        <w:rPr>
          <w:sz w:val="28"/>
          <w:szCs w:val="28"/>
          <w:u w:val="single"/>
          <w:lang w:eastAsia="ru-RU"/>
        </w:rPr>
      </w:pPr>
      <w:r>
        <w:rPr>
          <w:sz w:val="28"/>
          <w:szCs w:val="28"/>
          <w:lang w:eastAsia="ru-RU"/>
        </w:rPr>
        <w:t>1. С помощью отдельного проводника.</w:t>
      </w:r>
    </w:p>
    <w:p w:rsidR="00BD27AC" w:rsidRDefault="00BD27AC" w:rsidP="001C7673">
      <w:pPr>
        <w:ind w:left="284" w:right="-284" w:hanging="284"/>
        <w:rPr>
          <w:sz w:val="28"/>
          <w:szCs w:val="28"/>
          <w:lang w:eastAsia="ru-RU"/>
        </w:rPr>
      </w:pPr>
      <w:r>
        <w:rPr>
          <w:sz w:val="28"/>
          <w:szCs w:val="28"/>
          <w:lang w:eastAsia="ru-RU"/>
        </w:rPr>
        <w:t>2. Несколько  элементов  электроустановки  последовательно  соединяются заземляющими проводниками.</w:t>
      </w:r>
    </w:p>
    <w:p w:rsidR="00BD27AC" w:rsidRDefault="00BD27AC" w:rsidP="001C7673">
      <w:pPr>
        <w:ind w:left="284" w:right="-284" w:hanging="284"/>
        <w:rPr>
          <w:sz w:val="28"/>
          <w:szCs w:val="28"/>
          <w:lang w:eastAsia="ru-RU"/>
        </w:rPr>
      </w:pPr>
      <w:r>
        <w:rPr>
          <w:sz w:val="28"/>
          <w:szCs w:val="28"/>
          <w:lang w:eastAsia="ru-RU"/>
        </w:rPr>
        <w:t>3. Любым из вышеперечисленных способов.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40. </w:t>
      </w:r>
      <w:r>
        <w:rPr>
          <w:b/>
          <w:sz w:val="28"/>
          <w:szCs w:val="28"/>
          <w:lang w:eastAsia="ru-RU"/>
        </w:rPr>
        <w:t>Что должен изучить работник в процессе стажировки?</w:t>
      </w:r>
    </w:p>
    <w:p w:rsidR="00BD27AC" w:rsidRDefault="00BD27AC" w:rsidP="001C7673">
      <w:pPr>
        <w:ind w:left="284" w:right="-284" w:hanging="284"/>
        <w:rPr>
          <w:sz w:val="28"/>
          <w:szCs w:val="28"/>
          <w:lang w:eastAsia="ru-RU"/>
        </w:rPr>
      </w:pPr>
      <w:r>
        <w:rPr>
          <w:sz w:val="28"/>
          <w:szCs w:val="28"/>
          <w:lang w:eastAsia="ru-RU"/>
        </w:rPr>
        <w:t>1. Приобрести   необходимые   практические   навыки   в   выполнении производственных операций.</w:t>
      </w:r>
    </w:p>
    <w:p w:rsidR="00BD27AC" w:rsidRDefault="00BD27AC" w:rsidP="001C7673">
      <w:pPr>
        <w:ind w:left="284" w:right="-284" w:hanging="284"/>
        <w:rPr>
          <w:sz w:val="28"/>
          <w:szCs w:val="28"/>
          <w:lang w:eastAsia="ru-RU"/>
        </w:rPr>
      </w:pPr>
      <w:r>
        <w:rPr>
          <w:sz w:val="28"/>
          <w:szCs w:val="28"/>
          <w:lang w:eastAsia="ru-RU"/>
        </w:rPr>
        <w:t>2. Схемы, производственные инструкции и инструкции по охране труда, знание которых обязательно для работы в данной должности (профессии).</w:t>
      </w:r>
    </w:p>
    <w:p w:rsidR="00BD27AC" w:rsidRDefault="00BD27AC" w:rsidP="001C7673">
      <w:pPr>
        <w:ind w:left="284" w:right="-284" w:hanging="284"/>
        <w:rPr>
          <w:sz w:val="28"/>
          <w:szCs w:val="28"/>
          <w:lang w:eastAsia="ru-RU"/>
        </w:rPr>
      </w:pPr>
      <w:r>
        <w:rPr>
          <w:sz w:val="28"/>
          <w:szCs w:val="28"/>
          <w:lang w:eastAsia="ru-RU"/>
        </w:rPr>
        <w:t>3. Приемы и условия безаварийной, безопасной и экономичной эксплуатации обслуживаемого оборудования.</w:t>
      </w:r>
    </w:p>
    <w:p w:rsidR="00BD27AC" w:rsidRDefault="00BD27AC" w:rsidP="001C7673">
      <w:pPr>
        <w:ind w:left="284" w:right="-284" w:hanging="284"/>
        <w:rPr>
          <w:sz w:val="28"/>
          <w:szCs w:val="28"/>
          <w:u w:val="single"/>
          <w:lang w:eastAsia="ru-RU"/>
        </w:rPr>
      </w:pPr>
      <w:r>
        <w:rPr>
          <w:sz w:val="28"/>
          <w:szCs w:val="28"/>
          <w:lang w:eastAsia="ru-RU"/>
        </w:rPr>
        <w:t>4. В  процессе стажировки  работник должен  изучить  все  вышеуказанное в пунктах 1-3.</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41. </w:t>
      </w:r>
      <w:r>
        <w:rPr>
          <w:b/>
          <w:sz w:val="28"/>
          <w:szCs w:val="28"/>
          <w:lang w:eastAsia="ru-RU"/>
        </w:rPr>
        <w:t>Сколько квалификационных групп по электробезопасности вы знаете?</w:t>
      </w:r>
    </w:p>
    <w:p w:rsidR="00BD27AC" w:rsidRDefault="00BD27AC" w:rsidP="001C7673">
      <w:pPr>
        <w:ind w:left="284" w:right="-284" w:hanging="284"/>
        <w:rPr>
          <w:sz w:val="28"/>
          <w:szCs w:val="28"/>
          <w:lang w:eastAsia="ru-RU"/>
        </w:rPr>
      </w:pPr>
      <w:r>
        <w:rPr>
          <w:sz w:val="28"/>
          <w:szCs w:val="28"/>
          <w:lang w:eastAsia="ru-RU"/>
        </w:rPr>
        <w:t>1. 4.</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3. 6.</w:t>
      </w:r>
    </w:p>
    <w:p w:rsidR="00BD27AC" w:rsidRDefault="00BD27AC" w:rsidP="001C7673">
      <w:pPr>
        <w:ind w:left="284" w:right="-284" w:hanging="284"/>
        <w:rPr>
          <w:sz w:val="28"/>
          <w:szCs w:val="28"/>
          <w:lang w:eastAsia="ru-RU"/>
        </w:rPr>
      </w:pPr>
      <w:r>
        <w:rPr>
          <w:sz w:val="28"/>
          <w:szCs w:val="28"/>
          <w:lang w:eastAsia="ru-RU"/>
        </w:rPr>
        <w:t xml:space="preserve">4. 3.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42. </w:t>
      </w:r>
      <w:r>
        <w:rPr>
          <w:b/>
          <w:sz w:val="28"/>
          <w:szCs w:val="28"/>
          <w:lang w:eastAsia="ru-RU"/>
        </w:rPr>
        <w:t>Какого вида времени отдыха не существует?</w:t>
      </w:r>
    </w:p>
    <w:p w:rsidR="00BD27AC" w:rsidRDefault="00BD27AC" w:rsidP="001C7673">
      <w:pPr>
        <w:ind w:left="284" w:right="-284" w:hanging="284"/>
        <w:rPr>
          <w:sz w:val="28"/>
          <w:szCs w:val="28"/>
          <w:lang w:eastAsia="ru-RU"/>
        </w:rPr>
      </w:pPr>
      <w:r>
        <w:rPr>
          <w:sz w:val="28"/>
          <w:szCs w:val="28"/>
          <w:lang w:eastAsia="ru-RU"/>
        </w:rPr>
        <w:t>1. Отпуск.</w:t>
      </w:r>
    </w:p>
    <w:p w:rsidR="00BD27AC" w:rsidRDefault="00BD27AC" w:rsidP="001C7673">
      <w:pPr>
        <w:ind w:left="284" w:right="-284" w:hanging="284"/>
        <w:rPr>
          <w:sz w:val="28"/>
          <w:szCs w:val="28"/>
          <w:lang w:eastAsia="ru-RU"/>
        </w:rPr>
      </w:pPr>
      <w:r>
        <w:rPr>
          <w:sz w:val="28"/>
          <w:szCs w:val="28"/>
          <w:lang w:eastAsia="ru-RU"/>
        </w:rPr>
        <w:t>2. Выходной день.</w:t>
      </w:r>
    </w:p>
    <w:p w:rsidR="00BD27AC" w:rsidRDefault="00BD27AC" w:rsidP="001C7673">
      <w:pPr>
        <w:ind w:left="284" w:right="-284" w:hanging="284"/>
        <w:rPr>
          <w:sz w:val="28"/>
          <w:szCs w:val="28"/>
          <w:lang w:eastAsia="ru-RU"/>
        </w:rPr>
      </w:pPr>
      <w:r>
        <w:rPr>
          <w:sz w:val="28"/>
          <w:szCs w:val="28"/>
          <w:lang w:eastAsia="ru-RU"/>
        </w:rPr>
        <w:lastRenderedPageBreak/>
        <w:t>3. Праздничный день.</w:t>
      </w:r>
    </w:p>
    <w:p w:rsidR="00BD27AC" w:rsidRDefault="00BD27AC" w:rsidP="001C7673">
      <w:pPr>
        <w:ind w:left="284" w:right="-284" w:hanging="284"/>
        <w:rPr>
          <w:sz w:val="28"/>
          <w:szCs w:val="28"/>
          <w:u w:val="single"/>
          <w:lang w:eastAsia="ru-RU"/>
        </w:rPr>
      </w:pPr>
      <w:r>
        <w:rPr>
          <w:sz w:val="28"/>
          <w:szCs w:val="28"/>
          <w:lang w:eastAsia="ru-RU"/>
        </w:rPr>
        <w:t>4. Больничный.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43. </w:t>
      </w:r>
      <w:r>
        <w:rPr>
          <w:b/>
          <w:sz w:val="28"/>
          <w:szCs w:val="28"/>
          <w:lang w:eastAsia="ru-RU"/>
        </w:rPr>
        <w:t>Какие действия необходимо выполнить после полного окончания работ перед включением электроустановки?</w:t>
      </w:r>
    </w:p>
    <w:p w:rsidR="00BD27AC" w:rsidRDefault="00BD27AC" w:rsidP="001C7673">
      <w:pPr>
        <w:ind w:left="284" w:right="-284" w:hanging="284"/>
        <w:rPr>
          <w:sz w:val="28"/>
          <w:szCs w:val="28"/>
          <w:lang w:eastAsia="ru-RU"/>
        </w:rPr>
      </w:pPr>
      <w:r>
        <w:rPr>
          <w:sz w:val="28"/>
          <w:szCs w:val="28"/>
          <w:lang w:eastAsia="ru-RU"/>
        </w:rPr>
        <w:t>1. Убедиться в готовности электроустановки к включению (проверить чистоту рабочего места, отсутствие инструмента и т.п.).</w:t>
      </w:r>
    </w:p>
    <w:p w:rsidR="00BD27AC" w:rsidRDefault="00BD27AC" w:rsidP="001C7673">
      <w:pPr>
        <w:ind w:left="284" w:right="-284" w:hanging="284"/>
        <w:rPr>
          <w:sz w:val="28"/>
          <w:szCs w:val="28"/>
          <w:lang w:eastAsia="ru-RU"/>
        </w:rPr>
      </w:pPr>
      <w:r>
        <w:rPr>
          <w:sz w:val="28"/>
          <w:szCs w:val="28"/>
          <w:lang w:eastAsia="ru-RU"/>
        </w:rPr>
        <w:t>2. Снять временные ограждения, переносные плакаты безопасности и заземления, установленные при подготовке рабочего места оперативным персоналом.</w:t>
      </w:r>
    </w:p>
    <w:p w:rsidR="00BD27AC" w:rsidRDefault="00BD27AC" w:rsidP="001C7673">
      <w:pPr>
        <w:ind w:left="284" w:right="-284" w:hanging="284"/>
        <w:rPr>
          <w:sz w:val="28"/>
          <w:szCs w:val="28"/>
          <w:lang w:eastAsia="ru-RU"/>
        </w:rPr>
      </w:pPr>
      <w:r>
        <w:rPr>
          <w:sz w:val="28"/>
          <w:szCs w:val="28"/>
          <w:lang w:eastAsia="ru-RU"/>
        </w:rPr>
        <w:t>3. Восстановить постоянные ограждения.</w:t>
      </w:r>
    </w:p>
    <w:p w:rsidR="00BD27AC" w:rsidRDefault="00BD27AC" w:rsidP="001C7673">
      <w:pPr>
        <w:ind w:left="284" w:right="-284" w:hanging="284"/>
        <w:rPr>
          <w:sz w:val="28"/>
          <w:szCs w:val="28"/>
          <w:lang w:eastAsia="ru-RU"/>
        </w:rPr>
      </w:pPr>
      <w:r>
        <w:rPr>
          <w:sz w:val="28"/>
          <w:szCs w:val="28"/>
          <w:lang w:eastAsia="ru-RU"/>
        </w:rPr>
        <w:t>4. Выполнить все вышеперечисленные действия.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44. </w:t>
      </w:r>
      <w:r>
        <w:rPr>
          <w:b/>
          <w:sz w:val="28"/>
          <w:szCs w:val="28"/>
          <w:lang w:eastAsia="ru-RU"/>
        </w:rPr>
        <w:t xml:space="preserve">Что необходимо сделать в первую очередь, если несчастный случай произошел на высоте? </w:t>
      </w:r>
    </w:p>
    <w:p w:rsidR="00BD27AC" w:rsidRDefault="00BD27AC" w:rsidP="001C7673">
      <w:pPr>
        <w:ind w:left="284" w:right="-284" w:hanging="284"/>
        <w:rPr>
          <w:sz w:val="28"/>
          <w:szCs w:val="28"/>
          <w:u w:val="single"/>
          <w:lang w:eastAsia="ru-RU"/>
        </w:rPr>
      </w:pPr>
      <w:r>
        <w:rPr>
          <w:sz w:val="28"/>
          <w:szCs w:val="28"/>
          <w:lang w:eastAsia="ru-RU"/>
        </w:rPr>
        <w:t>1. Как можно быстрее спустить пострадавшего с высоты.</w:t>
      </w:r>
    </w:p>
    <w:p w:rsidR="00BD27AC" w:rsidRDefault="00BD27AC" w:rsidP="001C7673">
      <w:pPr>
        <w:ind w:left="284" w:right="-284" w:hanging="284"/>
        <w:rPr>
          <w:sz w:val="28"/>
          <w:szCs w:val="28"/>
          <w:lang w:eastAsia="ru-RU"/>
        </w:rPr>
      </w:pPr>
      <w:r>
        <w:rPr>
          <w:sz w:val="28"/>
          <w:szCs w:val="28"/>
          <w:lang w:eastAsia="ru-RU"/>
        </w:rPr>
        <w:t>2. Вызвать врача.</w:t>
      </w:r>
    </w:p>
    <w:p w:rsidR="00BD27AC" w:rsidRDefault="00BD27AC" w:rsidP="001C7673">
      <w:pPr>
        <w:ind w:left="284" w:right="-284" w:hanging="284"/>
        <w:rPr>
          <w:sz w:val="28"/>
          <w:szCs w:val="28"/>
          <w:lang w:eastAsia="ru-RU"/>
        </w:rPr>
      </w:pPr>
      <w:r>
        <w:rPr>
          <w:sz w:val="28"/>
          <w:szCs w:val="28"/>
          <w:lang w:eastAsia="ru-RU"/>
        </w:rPr>
        <w:t>3. Не тратя время, приступить к оказанию помощи на высоте.</w:t>
      </w:r>
    </w:p>
    <w:p w:rsidR="00BD27AC" w:rsidRDefault="00BD27AC" w:rsidP="001C7673">
      <w:pPr>
        <w:ind w:left="284" w:right="-284" w:hanging="284"/>
        <w:rPr>
          <w:sz w:val="28"/>
          <w:szCs w:val="28"/>
          <w:lang w:eastAsia="ru-RU"/>
        </w:rPr>
      </w:pPr>
      <w:r>
        <w:rPr>
          <w:sz w:val="28"/>
          <w:szCs w:val="28"/>
          <w:lang w:eastAsia="ru-RU"/>
        </w:rPr>
        <w:t>4. Выяснить причину несчастного случая.</w:t>
      </w:r>
    </w:p>
    <w:p w:rsidR="00BD27AC" w:rsidRDefault="00BD27AC" w:rsidP="001C7673">
      <w:pPr>
        <w:spacing w:before="240" w:after="120"/>
        <w:ind w:left="284" w:right="-284" w:hanging="284"/>
        <w:rPr>
          <w:b/>
          <w:caps/>
          <w:sz w:val="28"/>
          <w:szCs w:val="28"/>
          <w:lang w:eastAsia="ru-RU"/>
        </w:rPr>
      </w:pPr>
      <w:r>
        <w:rPr>
          <w:b/>
          <w:caps/>
          <w:sz w:val="28"/>
          <w:szCs w:val="28"/>
          <w:lang w:eastAsia="ru-RU"/>
        </w:rPr>
        <w:t>45.</w:t>
      </w:r>
      <w:r>
        <w:rPr>
          <w:b/>
          <w:sz w:val="28"/>
          <w:szCs w:val="28"/>
          <w:lang w:eastAsia="ru-RU"/>
        </w:rPr>
        <w:t xml:space="preserve"> Каким инструментом необходимо пользоваться при снятии и установке предохранителей под напряжением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Изолирующими  клещами.</w:t>
      </w:r>
    </w:p>
    <w:p w:rsidR="00BD27AC" w:rsidRDefault="00BD27AC" w:rsidP="001C7673">
      <w:pPr>
        <w:ind w:left="284" w:right="-284" w:hanging="284"/>
        <w:rPr>
          <w:sz w:val="28"/>
          <w:szCs w:val="28"/>
          <w:lang w:eastAsia="ru-RU"/>
        </w:rPr>
      </w:pPr>
      <w:r>
        <w:rPr>
          <w:sz w:val="28"/>
          <w:szCs w:val="28"/>
          <w:lang w:eastAsia="ru-RU"/>
        </w:rPr>
        <w:t>2. Изолирующей подставкой и средствами защиты лица и глаз.</w:t>
      </w:r>
    </w:p>
    <w:p w:rsidR="00BD27AC" w:rsidRDefault="00BD27AC" w:rsidP="001C7673">
      <w:pPr>
        <w:ind w:left="284" w:right="-284" w:hanging="284"/>
        <w:rPr>
          <w:sz w:val="28"/>
          <w:szCs w:val="28"/>
          <w:u w:val="single"/>
          <w:lang w:eastAsia="ru-RU"/>
        </w:rPr>
      </w:pPr>
      <w:r>
        <w:rPr>
          <w:sz w:val="28"/>
          <w:szCs w:val="28"/>
          <w:lang w:eastAsia="ru-RU"/>
        </w:rPr>
        <w:t>3. Изолирующими клещами или диэлектрическими перчатками и средствами защиты лица и глаз</w:t>
      </w:r>
      <w:r w:rsidR="00D00706">
        <w:rPr>
          <w:sz w:val="28"/>
          <w:szCs w:val="28"/>
          <w:lang w:eastAsia="ru-RU"/>
        </w:rPr>
        <w:t>.</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46. К техническим мероприятиям, обеспечивающим безопасность работ со снятием напряжения, не относятся… </w:t>
      </w:r>
    </w:p>
    <w:p w:rsidR="00BD27AC" w:rsidRDefault="00BD27AC" w:rsidP="001C7673">
      <w:pPr>
        <w:ind w:left="284" w:right="-284" w:hanging="284"/>
        <w:rPr>
          <w:sz w:val="28"/>
          <w:szCs w:val="28"/>
          <w:lang w:eastAsia="ru-RU"/>
        </w:rPr>
      </w:pPr>
      <w:r>
        <w:rPr>
          <w:sz w:val="28"/>
          <w:szCs w:val="28"/>
          <w:lang w:eastAsia="ru-RU"/>
        </w:rPr>
        <w:t>1. Отключение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w:t>
      </w:r>
    </w:p>
    <w:p w:rsidR="00BD27AC" w:rsidRDefault="00BD27AC" w:rsidP="001C7673">
      <w:pPr>
        <w:ind w:left="284" w:right="-284" w:hanging="284"/>
        <w:rPr>
          <w:sz w:val="28"/>
          <w:szCs w:val="28"/>
          <w:lang w:eastAsia="ru-RU"/>
        </w:rPr>
      </w:pPr>
      <w:r>
        <w:rPr>
          <w:sz w:val="28"/>
          <w:szCs w:val="28"/>
          <w:lang w:eastAsia="ru-RU"/>
        </w:rPr>
        <w:t>3. Вывешивание плакатов.</w:t>
      </w:r>
    </w:p>
    <w:p w:rsidR="00BD27AC" w:rsidRDefault="00BD27AC" w:rsidP="001C7673">
      <w:pPr>
        <w:ind w:left="284" w:right="-284" w:hanging="284"/>
        <w:rPr>
          <w:sz w:val="28"/>
          <w:szCs w:val="28"/>
          <w:lang w:eastAsia="ru-RU"/>
        </w:rPr>
      </w:pPr>
      <w:r>
        <w:rPr>
          <w:sz w:val="28"/>
          <w:szCs w:val="28"/>
          <w:lang w:eastAsia="ru-RU"/>
        </w:rPr>
        <w:t>4. Перевод на другое рабочее место.</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sz w:val="28"/>
          <w:szCs w:val="28"/>
          <w:lang w:eastAsia="ru-RU"/>
        </w:rPr>
        <w:t>47. Какова продолжительность рабочего времени для подростков в возрасте от 16 до 18 лет:</w:t>
      </w:r>
    </w:p>
    <w:p w:rsidR="00BD27AC" w:rsidRDefault="00BD27AC" w:rsidP="001C7673">
      <w:pPr>
        <w:ind w:left="284" w:right="-284" w:hanging="284"/>
        <w:rPr>
          <w:sz w:val="28"/>
          <w:szCs w:val="28"/>
          <w:lang w:eastAsia="ru-RU"/>
        </w:rPr>
      </w:pPr>
      <w:r>
        <w:rPr>
          <w:sz w:val="28"/>
          <w:szCs w:val="28"/>
          <w:lang w:eastAsia="ru-RU"/>
        </w:rPr>
        <w:t xml:space="preserve">1. </w:t>
      </w:r>
      <w:r w:rsidR="00E5699D">
        <w:rPr>
          <w:sz w:val="28"/>
          <w:szCs w:val="28"/>
          <w:lang w:eastAsia="ru-RU"/>
        </w:rPr>
        <w:t>Не более 28 часов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2. </w:t>
      </w:r>
      <w:r w:rsidR="00E5699D">
        <w:rPr>
          <w:sz w:val="28"/>
          <w:szCs w:val="28"/>
          <w:lang w:eastAsia="ru-RU"/>
        </w:rPr>
        <w:t>Не более 2</w:t>
      </w:r>
      <w:r>
        <w:rPr>
          <w:sz w:val="28"/>
          <w:szCs w:val="28"/>
          <w:lang w:eastAsia="ru-RU"/>
        </w:rPr>
        <w:t>6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3. </w:t>
      </w:r>
      <w:r w:rsidR="00E5699D">
        <w:rPr>
          <w:sz w:val="28"/>
          <w:szCs w:val="28"/>
          <w:lang w:eastAsia="ru-RU"/>
        </w:rPr>
        <w:t>Не более 36</w:t>
      </w:r>
      <w:r>
        <w:rPr>
          <w:sz w:val="28"/>
          <w:szCs w:val="28"/>
          <w:lang w:eastAsia="ru-RU"/>
        </w:rPr>
        <w:t xml:space="preserve">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4. </w:t>
      </w:r>
      <w:r w:rsidR="00E5699D">
        <w:rPr>
          <w:sz w:val="28"/>
          <w:szCs w:val="28"/>
          <w:lang w:eastAsia="ru-RU"/>
        </w:rPr>
        <w:t>Не более 3</w:t>
      </w:r>
      <w:r>
        <w:rPr>
          <w:sz w:val="28"/>
          <w:szCs w:val="28"/>
          <w:lang w:eastAsia="ru-RU"/>
        </w:rPr>
        <w:t>8 часов</w:t>
      </w:r>
      <w:r w:rsidR="00E5699D">
        <w:rPr>
          <w:sz w:val="28"/>
          <w:szCs w:val="28"/>
          <w:lang w:eastAsia="ru-RU"/>
        </w:rPr>
        <w:t xml:space="preserve"> в неделю</w:t>
      </w:r>
      <w:r>
        <w:rPr>
          <w:sz w:val="28"/>
          <w:szCs w:val="28"/>
          <w:lang w:eastAsia="ru-RU"/>
        </w:rPr>
        <w:t>.</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48. </w:t>
      </w:r>
      <w:r>
        <w:rPr>
          <w:b/>
          <w:sz w:val="28"/>
          <w:szCs w:val="28"/>
          <w:lang w:eastAsia="ru-RU"/>
        </w:rPr>
        <w:t xml:space="preserve">Можно ли извлекать из раны инородные предметы на месте происшествия? </w:t>
      </w:r>
    </w:p>
    <w:p w:rsidR="00BD27AC" w:rsidRDefault="00BD27AC" w:rsidP="001C7673">
      <w:pPr>
        <w:ind w:left="284" w:right="-284" w:hanging="284"/>
        <w:rPr>
          <w:sz w:val="28"/>
          <w:szCs w:val="28"/>
          <w:lang w:eastAsia="ru-RU"/>
        </w:rPr>
      </w:pPr>
      <w:r>
        <w:rPr>
          <w:sz w:val="28"/>
          <w:szCs w:val="28"/>
          <w:lang w:eastAsia="ru-RU"/>
        </w:rPr>
        <w:t>1. Да, если рана небольшая.</w:t>
      </w:r>
    </w:p>
    <w:p w:rsidR="00BD27AC" w:rsidRDefault="00BD27AC" w:rsidP="001C7673">
      <w:pPr>
        <w:ind w:left="284" w:right="-284" w:hanging="284"/>
        <w:rPr>
          <w:sz w:val="28"/>
          <w:szCs w:val="28"/>
          <w:lang w:eastAsia="ru-RU"/>
        </w:rPr>
      </w:pPr>
      <w:r>
        <w:rPr>
          <w:sz w:val="28"/>
          <w:szCs w:val="28"/>
          <w:lang w:eastAsia="ru-RU"/>
        </w:rPr>
        <w:t>2. Да, если есть влажные салфетки.</w:t>
      </w:r>
    </w:p>
    <w:p w:rsidR="00BD27AC" w:rsidRDefault="00BD27AC" w:rsidP="001C7673">
      <w:pPr>
        <w:ind w:left="284" w:right="-284" w:hanging="284"/>
        <w:rPr>
          <w:sz w:val="28"/>
          <w:szCs w:val="28"/>
          <w:lang w:eastAsia="ru-RU"/>
        </w:rPr>
      </w:pPr>
      <w:r>
        <w:rPr>
          <w:sz w:val="28"/>
          <w:szCs w:val="28"/>
          <w:lang w:eastAsia="ru-RU"/>
        </w:rPr>
        <w:t>3. Да, если инородное тело небольшое.</w:t>
      </w:r>
    </w:p>
    <w:p w:rsidR="00BD27AC" w:rsidRDefault="00BD27AC" w:rsidP="001C7673">
      <w:pPr>
        <w:ind w:left="284" w:right="-284" w:hanging="284"/>
        <w:rPr>
          <w:sz w:val="28"/>
          <w:szCs w:val="28"/>
          <w:lang w:eastAsia="ru-RU"/>
        </w:rPr>
      </w:pPr>
      <w:r>
        <w:rPr>
          <w:sz w:val="28"/>
          <w:szCs w:val="28"/>
          <w:lang w:eastAsia="ru-RU"/>
        </w:rPr>
        <w:t>4. Нет.</w:t>
      </w:r>
    </w:p>
    <w:p w:rsidR="00BD27AC" w:rsidRDefault="00BD27AC" w:rsidP="001C7673">
      <w:pPr>
        <w:spacing w:before="240"/>
        <w:ind w:left="284" w:right="-426" w:hanging="284"/>
        <w:rPr>
          <w:b/>
          <w:sz w:val="28"/>
          <w:szCs w:val="28"/>
          <w:lang w:eastAsia="ru-RU"/>
        </w:rPr>
      </w:pPr>
      <w:r>
        <w:rPr>
          <w:b/>
          <w:caps/>
          <w:sz w:val="28"/>
          <w:szCs w:val="28"/>
          <w:lang w:eastAsia="ru-RU"/>
        </w:rPr>
        <w:lastRenderedPageBreak/>
        <w:t xml:space="preserve">49. </w:t>
      </w:r>
      <w:r>
        <w:rPr>
          <w:b/>
          <w:sz w:val="28"/>
          <w:szCs w:val="28"/>
          <w:lang w:eastAsia="ru-RU"/>
        </w:rPr>
        <w:t>Можно ли единолично работнику выполнять наложение переносного заземления в установках до 1000</w:t>
      </w:r>
      <w:proofErr w:type="gramStart"/>
      <w:r>
        <w:rPr>
          <w:b/>
          <w:sz w:val="28"/>
          <w:szCs w:val="28"/>
          <w:lang w:eastAsia="ru-RU"/>
        </w:rPr>
        <w:t xml:space="preserve"> В</w:t>
      </w:r>
      <w:proofErr w:type="gram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Да.</w:t>
      </w:r>
    </w:p>
    <w:p w:rsidR="00BD27AC" w:rsidRDefault="00BD27AC" w:rsidP="001C7673">
      <w:pPr>
        <w:ind w:left="284" w:right="-284" w:hanging="284"/>
        <w:rPr>
          <w:sz w:val="28"/>
          <w:szCs w:val="28"/>
          <w:lang w:eastAsia="ru-RU"/>
        </w:rPr>
      </w:pPr>
      <w:r>
        <w:rPr>
          <w:sz w:val="28"/>
          <w:szCs w:val="28"/>
          <w:lang w:eastAsia="ru-RU"/>
        </w:rPr>
        <w:t xml:space="preserve">2. Нет. </w:t>
      </w:r>
    </w:p>
    <w:p w:rsidR="00BD27AC" w:rsidRDefault="00BD27AC" w:rsidP="001C7673">
      <w:pPr>
        <w:ind w:left="284" w:right="-284" w:hanging="284"/>
        <w:rPr>
          <w:sz w:val="28"/>
          <w:szCs w:val="28"/>
          <w:lang w:eastAsia="ru-RU"/>
        </w:rPr>
      </w:pPr>
    </w:p>
    <w:p w:rsidR="00BD27AC" w:rsidRDefault="00BD27AC" w:rsidP="001C7673">
      <w:pPr>
        <w:ind w:left="284" w:hanging="284"/>
        <w:jc w:val="both"/>
        <w:rPr>
          <w:b/>
          <w:sz w:val="28"/>
          <w:szCs w:val="28"/>
          <w:lang w:eastAsia="ru-RU"/>
        </w:rPr>
      </w:pPr>
      <w:r>
        <w:rPr>
          <w:b/>
          <w:caps/>
          <w:sz w:val="28"/>
          <w:szCs w:val="28"/>
          <w:lang w:eastAsia="ru-RU"/>
        </w:rPr>
        <w:t xml:space="preserve">50. </w:t>
      </w:r>
      <w:r>
        <w:rPr>
          <w:b/>
          <w:sz w:val="28"/>
          <w:szCs w:val="28"/>
          <w:lang w:eastAsia="ru-RU"/>
        </w:rPr>
        <w:t xml:space="preserve">Выбор средств индивидуальной защиты зависит </w:t>
      </w:r>
      <w:proofErr w:type="gramStart"/>
      <w:r>
        <w:rPr>
          <w:b/>
          <w:sz w:val="28"/>
          <w:szCs w:val="28"/>
          <w:lang w:eastAsia="ru-RU"/>
        </w:rPr>
        <w:t>от</w:t>
      </w:r>
      <w:proofErr w:type="gramEnd"/>
      <w:r>
        <w:rPr>
          <w:b/>
          <w:sz w:val="28"/>
          <w:szCs w:val="28"/>
          <w:lang w:eastAsia="ru-RU"/>
        </w:rPr>
        <w:t>:</w:t>
      </w:r>
    </w:p>
    <w:p w:rsidR="00BD27AC" w:rsidRDefault="00BD27AC" w:rsidP="001C7673">
      <w:pPr>
        <w:ind w:left="284" w:hanging="284"/>
        <w:jc w:val="both"/>
        <w:rPr>
          <w:sz w:val="28"/>
          <w:szCs w:val="28"/>
          <w:u w:val="single"/>
          <w:lang w:eastAsia="ru-RU"/>
        </w:rPr>
      </w:pPr>
      <w:r>
        <w:rPr>
          <w:sz w:val="28"/>
          <w:szCs w:val="28"/>
          <w:lang w:eastAsia="ru-RU"/>
        </w:rPr>
        <w:t>1. Вида работ</w:t>
      </w:r>
      <w:r>
        <w:rPr>
          <w:sz w:val="28"/>
          <w:szCs w:val="28"/>
          <w:u w:val="single"/>
          <w:lang w:eastAsia="ru-RU"/>
        </w:rPr>
        <w:t>;</w:t>
      </w:r>
    </w:p>
    <w:p w:rsidR="00BD27AC" w:rsidRDefault="00BD27AC" w:rsidP="001C7673">
      <w:pPr>
        <w:ind w:left="284" w:hanging="284"/>
        <w:jc w:val="both"/>
        <w:rPr>
          <w:sz w:val="28"/>
          <w:szCs w:val="28"/>
          <w:lang w:eastAsia="ru-RU"/>
        </w:rPr>
      </w:pPr>
      <w:r>
        <w:rPr>
          <w:sz w:val="28"/>
          <w:szCs w:val="28"/>
          <w:lang w:eastAsia="ru-RU"/>
        </w:rPr>
        <w:t>2. Настроения;</w:t>
      </w:r>
    </w:p>
    <w:p w:rsidR="00BD27AC" w:rsidRDefault="00BD27AC" w:rsidP="001C7673">
      <w:pPr>
        <w:ind w:left="284" w:hanging="284"/>
        <w:jc w:val="both"/>
        <w:rPr>
          <w:sz w:val="28"/>
          <w:szCs w:val="28"/>
          <w:lang w:eastAsia="ru-RU"/>
        </w:rPr>
      </w:pPr>
      <w:r>
        <w:rPr>
          <w:sz w:val="28"/>
          <w:szCs w:val="28"/>
          <w:lang w:eastAsia="ru-RU"/>
        </w:rPr>
        <w:t>3. Метеорологических условий;</w:t>
      </w:r>
    </w:p>
    <w:p w:rsidR="00BD27AC" w:rsidRDefault="00BD27AC" w:rsidP="001C7673">
      <w:pPr>
        <w:ind w:left="284" w:hanging="284"/>
        <w:jc w:val="both"/>
        <w:rPr>
          <w:sz w:val="28"/>
          <w:szCs w:val="28"/>
          <w:lang w:eastAsia="ru-RU"/>
        </w:rPr>
      </w:pPr>
      <w:r>
        <w:rPr>
          <w:sz w:val="28"/>
          <w:szCs w:val="28"/>
          <w:lang w:eastAsia="ru-RU"/>
        </w:rPr>
        <w:t>4. Внимания к работе.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51. Какими средствами индивидуальной защиты необходимо пользоваться при снятии и установке предохранителей под напряжением в электроустановках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color w:val="FF0000"/>
          <w:sz w:val="28"/>
          <w:szCs w:val="28"/>
          <w:lang w:eastAsia="ru-RU"/>
        </w:rPr>
      </w:pPr>
      <w:r>
        <w:rPr>
          <w:sz w:val="28"/>
          <w:szCs w:val="28"/>
          <w:lang w:eastAsia="ru-RU"/>
        </w:rPr>
        <w:t>1. Изолирующими клещами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2. Диэлектрическими перчатками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3. Применим любой из вышеперечисленных вариантов.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52. </w:t>
      </w:r>
      <w:r>
        <w:rPr>
          <w:b/>
          <w:sz w:val="28"/>
          <w:szCs w:val="28"/>
          <w:lang w:eastAsia="ru-RU"/>
        </w:rPr>
        <w:t>Какие требования предъявляются к работникам, осуществляющим оперативное обслуживание электроустановок?</w:t>
      </w:r>
    </w:p>
    <w:p w:rsidR="00BD27AC" w:rsidRDefault="00BD27AC" w:rsidP="001C7673">
      <w:pPr>
        <w:ind w:left="284" w:right="-284" w:hanging="284"/>
        <w:rPr>
          <w:sz w:val="28"/>
          <w:szCs w:val="28"/>
          <w:lang w:eastAsia="ru-RU"/>
        </w:rPr>
      </w:pPr>
      <w:r>
        <w:rPr>
          <w:sz w:val="28"/>
          <w:szCs w:val="28"/>
          <w:lang w:eastAsia="ru-RU"/>
        </w:rPr>
        <w:t>1. Все ниже перечисленное.</w:t>
      </w:r>
    </w:p>
    <w:p w:rsidR="00BD27AC" w:rsidRDefault="00BD27AC" w:rsidP="001C7673">
      <w:pPr>
        <w:ind w:left="284" w:right="-284" w:hanging="284"/>
        <w:rPr>
          <w:sz w:val="28"/>
          <w:szCs w:val="28"/>
          <w:lang w:eastAsia="ru-RU"/>
        </w:rPr>
      </w:pPr>
      <w:r>
        <w:rPr>
          <w:sz w:val="28"/>
          <w:szCs w:val="28"/>
          <w:lang w:eastAsia="ru-RU"/>
        </w:rPr>
        <w:t xml:space="preserve">2. Не моложе 18 лет, </w:t>
      </w:r>
      <w:proofErr w:type="gramStart"/>
      <w:r>
        <w:rPr>
          <w:sz w:val="28"/>
          <w:szCs w:val="28"/>
          <w:lang w:eastAsia="ru-RU"/>
        </w:rPr>
        <w:t>прошедшие</w:t>
      </w:r>
      <w:proofErr w:type="gramEnd"/>
      <w:r>
        <w:rPr>
          <w:sz w:val="28"/>
          <w:szCs w:val="28"/>
          <w:lang w:eastAsia="ru-RU"/>
        </w:rPr>
        <w:t xml:space="preserve"> обучение и проверку знаний Правил.</w:t>
      </w:r>
    </w:p>
    <w:p w:rsidR="00BD27AC" w:rsidRDefault="00BD27AC" w:rsidP="001C7673">
      <w:pPr>
        <w:ind w:left="284" w:right="-284" w:hanging="284"/>
        <w:rPr>
          <w:sz w:val="28"/>
          <w:szCs w:val="28"/>
          <w:lang w:eastAsia="ru-RU"/>
        </w:rPr>
      </w:pPr>
      <w:r>
        <w:rPr>
          <w:sz w:val="28"/>
          <w:szCs w:val="28"/>
          <w:lang w:eastAsia="ru-RU"/>
        </w:rPr>
        <w:t>3. Знающие оперативные схемы, должностные и эксплуатационные инструкции.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53. </w:t>
      </w:r>
      <w:r>
        <w:rPr>
          <w:b/>
          <w:sz w:val="28"/>
          <w:szCs w:val="28"/>
          <w:lang w:eastAsia="ru-RU"/>
        </w:rPr>
        <w:t xml:space="preserve">Является ли член бригады ответственным за безопасное ведение работ? </w:t>
      </w:r>
    </w:p>
    <w:p w:rsidR="00BD27AC" w:rsidRDefault="00BD27AC" w:rsidP="001C7673">
      <w:pPr>
        <w:ind w:left="284" w:right="-284" w:hanging="284"/>
        <w:rPr>
          <w:sz w:val="28"/>
          <w:szCs w:val="28"/>
          <w:lang w:eastAsia="ru-RU"/>
        </w:rPr>
      </w:pPr>
      <w:r>
        <w:rPr>
          <w:sz w:val="28"/>
          <w:szCs w:val="28"/>
          <w:lang w:eastAsia="ru-RU"/>
        </w:rPr>
        <w:t>1. Да, является.</w:t>
      </w:r>
    </w:p>
    <w:p w:rsidR="00BD27AC" w:rsidRDefault="00BD27AC" w:rsidP="001C7673">
      <w:pPr>
        <w:ind w:left="284" w:right="-284" w:hanging="284"/>
        <w:rPr>
          <w:sz w:val="28"/>
          <w:szCs w:val="28"/>
          <w:lang w:eastAsia="ru-RU"/>
        </w:rPr>
      </w:pPr>
      <w:r>
        <w:rPr>
          <w:sz w:val="28"/>
          <w:szCs w:val="28"/>
          <w:lang w:eastAsia="ru-RU"/>
        </w:rPr>
        <w:t>2. Нет, так как ответственными являются: выдающий наряд, ответственный руководитель и производитель работ.</w:t>
      </w:r>
    </w:p>
    <w:p w:rsidR="00BD27AC" w:rsidRDefault="00BD27AC" w:rsidP="001C7673">
      <w:pPr>
        <w:ind w:left="284" w:right="-284" w:hanging="284"/>
        <w:rPr>
          <w:sz w:val="28"/>
          <w:szCs w:val="28"/>
          <w:lang w:eastAsia="ru-RU"/>
        </w:rPr>
      </w:pPr>
      <w:r>
        <w:rPr>
          <w:sz w:val="28"/>
          <w:szCs w:val="28"/>
          <w:lang w:eastAsia="ru-RU"/>
        </w:rPr>
        <w:t>3. Нет, так как ответственными являются: допускающий, производитель работ и наблюдающий.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54. </w:t>
      </w:r>
      <w:r>
        <w:rPr>
          <w:b/>
          <w:sz w:val="28"/>
          <w:szCs w:val="28"/>
          <w:lang w:eastAsia="ru-RU"/>
        </w:rPr>
        <w:t xml:space="preserve">Какова последовательность установки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BD27AC" w:rsidRDefault="00BD27AC" w:rsidP="001C7673">
      <w:pPr>
        <w:ind w:left="284" w:right="-284" w:hanging="284"/>
        <w:rPr>
          <w:sz w:val="28"/>
          <w:szCs w:val="28"/>
          <w:lang w:eastAsia="ru-RU"/>
        </w:rPr>
      </w:pPr>
      <w:r>
        <w:rPr>
          <w:sz w:val="28"/>
          <w:szCs w:val="28"/>
          <w:lang w:eastAsia="ru-RU"/>
        </w:rPr>
        <w:t>2. Проверить отсутствие напряжения, установить переносное заземление на токоведущие части, а затем присоединить к заземляющему устройству.</w:t>
      </w:r>
    </w:p>
    <w:p w:rsidR="00BD27AC" w:rsidRDefault="00BD27AC" w:rsidP="001C7673">
      <w:pPr>
        <w:ind w:left="284" w:right="-284" w:hanging="284"/>
        <w:rPr>
          <w:sz w:val="28"/>
          <w:szCs w:val="28"/>
          <w:lang w:eastAsia="ru-RU"/>
        </w:rPr>
      </w:pPr>
      <w:r>
        <w:rPr>
          <w:sz w:val="28"/>
          <w:szCs w:val="28"/>
          <w:lang w:eastAsia="ru-RU"/>
        </w:rPr>
        <w:t>3. Сначала необходимо проверить отсутствие напряжения, дальнейший порядок присоединения не важен.</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55. К средствам индивидуальной защиты относятся:</w:t>
      </w:r>
    </w:p>
    <w:p w:rsidR="00BD27AC" w:rsidRDefault="00BD27AC" w:rsidP="001C7673">
      <w:pPr>
        <w:ind w:left="284" w:right="-284" w:hanging="284"/>
        <w:rPr>
          <w:sz w:val="28"/>
          <w:szCs w:val="28"/>
          <w:lang w:eastAsia="ru-RU"/>
        </w:rPr>
      </w:pPr>
      <w:r>
        <w:rPr>
          <w:sz w:val="28"/>
          <w:szCs w:val="28"/>
          <w:lang w:eastAsia="ru-RU"/>
        </w:rPr>
        <w:t xml:space="preserve">1. Огнетушитель;  </w:t>
      </w:r>
    </w:p>
    <w:p w:rsidR="00BD27AC" w:rsidRDefault="00BD27AC" w:rsidP="001C7673">
      <w:pPr>
        <w:ind w:left="284" w:right="-284" w:hanging="284"/>
        <w:rPr>
          <w:sz w:val="28"/>
          <w:szCs w:val="28"/>
          <w:lang w:eastAsia="ru-RU"/>
        </w:rPr>
      </w:pPr>
      <w:r>
        <w:rPr>
          <w:sz w:val="28"/>
          <w:szCs w:val="28"/>
          <w:lang w:eastAsia="ru-RU"/>
        </w:rPr>
        <w:t xml:space="preserve">2. Защитные очки;  </w:t>
      </w:r>
    </w:p>
    <w:p w:rsidR="00BD27AC" w:rsidRDefault="00BD27AC" w:rsidP="001C7673">
      <w:pPr>
        <w:ind w:left="284" w:right="-284" w:hanging="284"/>
        <w:rPr>
          <w:sz w:val="28"/>
          <w:szCs w:val="28"/>
          <w:lang w:eastAsia="ru-RU"/>
        </w:rPr>
      </w:pPr>
      <w:r>
        <w:rPr>
          <w:sz w:val="28"/>
          <w:szCs w:val="28"/>
          <w:lang w:eastAsia="ru-RU"/>
        </w:rPr>
        <w:t xml:space="preserve">3. Временные ограждения;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lastRenderedPageBreak/>
        <w:t>56.Может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p>
    <w:p w:rsidR="00BD27AC" w:rsidRDefault="00BD27AC" w:rsidP="001C7673">
      <w:pPr>
        <w:ind w:left="284" w:right="-284" w:hanging="284"/>
        <w:rPr>
          <w:sz w:val="28"/>
          <w:szCs w:val="28"/>
          <w:lang w:eastAsia="ru-RU"/>
        </w:rPr>
      </w:pPr>
      <w:r>
        <w:rPr>
          <w:sz w:val="28"/>
          <w:szCs w:val="28"/>
          <w:lang w:eastAsia="ru-RU"/>
        </w:rPr>
        <w:t xml:space="preserve">1. Не может;  </w:t>
      </w:r>
    </w:p>
    <w:p w:rsidR="00BD27AC" w:rsidRDefault="00BD27AC" w:rsidP="001C7673">
      <w:pPr>
        <w:ind w:left="284" w:right="-284" w:hanging="284"/>
        <w:rPr>
          <w:sz w:val="28"/>
          <w:szCs w:val="28"/>
          <w:lang w:eastAsia="ru-RU"/>
        </w:rPr>
      </w:pPr>
      <w:r>
        <w:rPr>
          <w:sz w:val="28"/>
          <w:szCs w:val="28"/>
          <w:lang w:eastAsia="ru-RU"/>
        </w:rPr>
        <w:t xml:space="preserve">2. Может отказаться от работы до устранения опасности;  </w:t>
      </w:r>
    </w:p>
    <w:p w:rsidR="00BD27AC" w:rsidRDefault="00BD27AC" w:rsidP="001C7673">
      <w:pPr>
        <w:ind w:left="284" w:right="-284" w:hanging="284"/>
        <w:rPr>
          <w:sz w:val="28"/>
          <w:szCs w:val="28"/>
          <w:lang w:eastAsia="ru-RU"/>
        </w:rPr>
      </w:pPr>
      <w:r>
        <w:rPr>
          <w:sz w:val="28"/>
          <w:szCs w:val="28"/>
          <w:lang w:eastAsia="ru-RU"/>
        </w:rPr>
        <w:t xml:space="preserve">3. Только по решению руководителя работ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57. Какое минимальное значение сопротивления тела человека принимается для практических расчетов?</w:t>
      </w:r>
    </w:p>
    <w:p w:rsidR="00BD27AC" w:rsidRDefault="00BD27AC" w:rsidP="001C7673">
      <w:pPr>
        <w:ind w:left="284" w:right="-284" w:hanging="284"/>
        <w:rPr>
          <w:sz w:val="28"/>
          <w:szCs w:val="28"/>
          <w:lang w:eastAsia="ru-RU"/>
        </w:rPr>
      </w:pPr>
      <w:r>
        <w:rPr>
          <w:sz w:val="28"/>
          <w:szCs w:val="28"/>
          <w:lang w:eastAsia="ru-RU"/>
        </w:rPr>
        <w:t xml:space="preserve">1. 100 Ом;  </w:t>
      </w:r>
    </w:p>
    <w:p w:rsidR="00BD27AC" w:rsidRDefault="00BD27AC" w:rsidP="001C7673">
      <w:pPr>
        <w:ind w:left="284" w:right="-284" w:hanging="284"/>
        <w:rPr>
          <w:sz w:val="28"/>
          <w:szCs w:val="28"/>
          <w:lang w:eastAsia="ru-RU"/>
        </w:rPr>
      </w:pPr>
      <w:r>
        <w:rPr>
          <w:sz w:val="28"/>
          <w:szCs w:val="28"/>
          <w:lang w:eastAsia="ru-RU"/>
        </w:rPr>
        <w:t xml:space="preserve">2. 1000 Ом;  </w:t>
      </w:r>
    </w:p>
    <w:p w:rsidR="00BD27AC" w:rsidRDefault="00BD27AC" w:rsidP="001C7673">
      <w:pPr>
        <w:ind w:left="284" w:right="-284" w:hanging="284"/>
        <w:rPr>
          <w:sz w:val="28"/>
          <w:szCs w:val="28"/>
          <w:lang w:eastAsia="ru-RU"/>
        </w:rPr>
      </w:pPr>
      <w:r>
        <w:rPr>
          <w:sz w:val="28"/>
          <w:szCs w:val="28"/>
          <w:lang w:eastAsia="ru-RU"/>
        </w:rPr>
        <w:t xml:space="preserve">3. 10000 Ом;  </w:t>
      </w:r>
    </w:p>
    <w:p w:rsidR="00BD27AC" w:rsidRDefault="00BD27AC" w:rsidP="001C7673">
      <w:pPr>
        <w:ind w:left="284" w:right="-284" w:hanging="284"/>
        <w:rPr>
          <w:sz w:val="28"/>
          <w:szCs w:val="28"/>
          <w:lang w:eastAsia="ru-RU"/>
        </w:rPr>
      </w:pPr>
      <w:r>
        <w:rPr>
          <w:sz w:val="28"/>
          <w:szCs w:val="28"/>
          <w:lang w:eastAsia="ru-RU"/>
        </w:rPr>
        <w:t>4. 100000 Ом.</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sz w:val="28"/>
          <w:szCs w:val="28"/>
          <w:lang w:eastAsia="ru-RU"/>
        </w:rPr>
        <w:t xml:space="preserve">58. </w:t>
      </w:r>
      <w:r>
        <w:rPr>
          <w:b/>
          <w:sz w:val="28"/>
          <w:szCs w:val="28"/>
          <w:lang w:eastAsia="ru-RU"/>
        </w:rPr>
        <w:t xml:space="preserve">Какой ток называется  </w:t>
      </w:r>
      <w:proofErr w:type="spellStart"/>
      <w:r w:rsidR="003F5B8E">
        <w:rPr>
          <w:b/>
          <w:sz w:val="28"/>
          <w:szCs w:val="28"/>
          <w:lang w:eastAsia="ru-RU"/>
        </w:rPr>
        <w:t>фибрилляционным</w:t>
      </w:r>
      <w:proofErr w:type="spell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1. 0,001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2. 0,01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3. 0,1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4. 0,0001А.</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59. По опасности поражения человека электрическим током помещения делятся на помещения:</w:t>
      </w:r>
    </w:p>
    <w:p w:rsidR="00BD27AC" w:rsidRDefault="00BD27AC" w:rsidP="001C7673">
      <w:pPr>
        <w:ind w:left="284" w:right="-284" w:hanging="284"/>
        <w:rPr>
          <w:sz w:val="28"/>
          <w:szCs w:val="28"/>
          <w:lang w:eastAsia="ru-RU"/>
        </w:rPr>
      </w:pPr>
      <w:r>
        <w:rPr>
          <w:sz w:val="28"/>
          <w:szCs w:val="28"/>
          <w:lang w:eastAsia="ru-RU"/>
        </w:rPr>
        <w:t>1. Сухие, влажные, пыльные, пожароопасные, с химически активной средой;</w:t>
      </w:r>
    </w:p>
    <w:p w:rsidR="00BD27AC" w:rsidRDefault="00BD27AC" w:rsidP="001C7673">
      <w:pPr>
        <w:ind w:left="284" w:right="-284" w:hanging="284"/>
        <w:rPr>
          <w:sz w:val="28"/>
          <w:szCs w:val="28"/>
          <w:lang w:eastAsia="ru-RU"/>
        </w:rPr>
      </w:pPr>
      <w:r>
        <w:rPr>
          <w:sz w:val="28"/>
          <w:szCs w:val="28"/>
          <w:lang w:eastAsia="ru-RU"/>
        </w:rPr>
        <w:t xml:space="preserve">2. </w:t>
      </w:r>
      <w:proofErr w:type="gramStart"/>
      <w:r>
        <w:rPr>
          <w:sz w:val="28"/>
          <w:szCs w:val="28"/>
          <w:lang w:eastAsia="ru-RU"/>
        </w:rPr>
        <w:t>Особо опасные, взрывоопасные,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3. </w:t>
      </w:r>
      <w:proofErr w:type="gramStart"/>
      <w:r>
        <w:rPr>
          <w:sz w:val="28"/>
          <w:szCs w:val="28"/>
          <w:lang w:eastAsia="ru-RU"/>
        </w:rPr>
        <w:t>Особо опасные, с повышенной опасностью,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4. </w:t>
      </w:r>
      <w:proofErr w:type="gramStart"/>
      <w:r>
        <w:rPr>
          <w:sz w:val="28"/>
          <w:szCs w:val="28"/>
          <w:lang w:eastAsia="ru-RU"/>
        </w:rPr>
        <w:t>Пожароопасные</w:t>
      </w:r>
      <w:proofErr w:type="gramEnd"/>
      <w:r>
        <w:rPr>
          <w:sz w:val="28"/>
          <w:szCs w:val="28"/>
          <w:lang w:eastAsia="ru-RU"/>
        </w:rPr>
        <w:t>, с химически активной средой, взрывоопасные.</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60. На какие группы подразделяются защитные средства?</w:t>
      </w:r>
    </w:p>
    <w:p w:rsidR="00BD27AC" w:rsidRDefault="00BD27AC" w:rsidP="001C7673">
      <w:pPr>
        <w:ind w:left="284" w:right="-284" w:hanging="284"/>
        <w:rPr>
          <w:sz w:val="28"/>
          <w:szCs w:val="28"/>
          <w:lang w:eastAsia="ru-RU"/>
        </w:rPr>
      </w:pPr>
      <w:r>
        <w:rPr>
          <w:sz w:val="28"/>
          <w:szCs w:val="28"/>
          <w:lang w:eastAsia="ru-RU"/>
        </w:rPr>
        <w:t>1. Основные и дополнительные;</w:t>
      </w:r>
    </w:p>
    <w:p w:rsidR="00BD27AC" w:rsidRDefault="00BD27AC" w:rsidP="001C7673">
      <w:pPr>
        <w:ind w:left="284" w:right="-284" w:hanging="284"/>
        <w:rPr>
          <w:sz w:val="28"/>
          <w:szCs w:val="28"/>
          <w:lang w:eastAsia="ru-RU"/>
        </w:rPr>
      </w:pPr>
      <w:r>
        <w:rPr>
          <w:sz w:val="28"/>
          <w:szCs w:val="28"/>
          <w:lang w:eastAsia="ru-RU"/>
        </w:rPr>
        <w:t>2. Основные, вспомогательные и дополнительные;</w:t>
      </w:r>
    </w:p>
    <w:p w:rsidR="00BD27AC" w:rsidRDefault="00BD27AC" w:rsidP="001C7673">
      <w:pPr>
        <w:ind w:left="284" w:right="-284" w:hanging="284"/>
        <w:rPr>
          <w:sz w:val="28"/>
          <w:szCs w:val="28"/>
          <w:lang w:eastAsia="ru-RU"/>
        </w:rPr>
      </w:pPr>
      <w:r>
        <w:rPr>
          <w:sz w:val="28"/>
          <w:szCs w:val="28"/>
          <w:lang w:eastAsia="ru-RU"/>
        </w:rPr>
        <w:t>3. Основные и неосновные.</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61.Укажите дополнительные защитные средства, применяемые в электроустановках напряжением до 1000В:</w:t>
      </w:r>
    </w:p>
    <w:p w:rsidR="00BD27AC" w:rsidRDefault="00BD27AC" w:rsidP="001C7673">
      <w:pPr>
        <w:ind w:left="284" w:right="-284" w:hanging="284"/>
        <w:rPr>
          <w:sz w:val="28"/>
          <w:szCs w:val="28"/>
          <w:lang w:eastAsia="ru-RU"/>
        </w:rPr>
      </w:pPr>
      <w:r>
        <w:rPr>
          <w:sz w:val="28"/>
          <w:szCs w:val="28"/>
          <w:lang w:eastAsia="ru-RU"/>
        </w:rPr>
        <w:t xml:space="preserve">1. Диэлектрические перчатки;  </w:t>
      </w:r>
    </w:p>
    <w:p w:rsidR="00BD27AC" w:rsidRDefault="00BD27AC" w:rsidP="001C7673">
      <w:pPr>
        <w:ind w:left="284" w:right="-284" w:hanging="284"/>
        <w:rPr>
          <w:sz w:val="28"/>
          <w:szCs w:val="28"/>
          <w:lang w:eastAsia="ru-RU"/>
        </w:rPr>
      </w:pPr>
      <w:r>
        <w:rPr>
          <w:sz w:val="28"/>
          <w:szCs w:val="28"/>
          <w:lang w:eastAsia="ru-RU"/>
        </w:rPr>
        <w:t xml:space="preserve">2. Диэлектрические галоши;  </w:t>
      </w:r>
    </w:p>
    <w:p w:rsidR="00BD27AC" w:rsidRDefault="00BD27AC" w:rsidP="001C7673">
      <w:pPr>
        <w:ind w:left="284" w:right="-284" w:hanging="284"/>
        <w:rPr>
          <w:sz w:val="28"/>
          <w:szCs w:val="28"/>
          <w:lang w:eastAsia="ru-RU"/>
        </w:rPr>
      </w:pPr>
      <w:r>
        <w:rPr>
          <w:sz w:val="28"/>
          <w:szCs w:val="28"/>
          <w:lang w:eastAsia="ru-RU"/>
        </w:rPr>
        <w:t xml:space="preserve">3. Изолирующие клещи;  </w:t>
      </w:r>
    </w:p>
    <w:p w:rsidR="00BD27AC" w:rsidRDefault="00AF16EB" w:rsidP="001C7673">
      <w:pPr>
        <w:ind w:left="284" w:right="-284" w:hanging="284"/>
        <w:rPr>
          <w:sz w:val="28"/>
          <w:szCs w:val="28"/>
          <w:lang w:eastAsia="ru-RU"/>
        </w:rPr>
      </w:pPr>
      <w:r>
        <w:rPr>
          <w:sz w:val="28"/>
          <w:szCs w:val="28"/>
          <w:lang w:eastAsia="ru-RU"/>
        </w:rPr>
        <w:t>4. Указатели напряжения</w:t>
      </w:r>
      <w:r w:rsidR="00BD27AC">
        <w:rPr>
          <w:sz w:val="28"/>
          <w:szCs w:val="28"/>
          <w:lang w:eastAsia="ru-RU"/>
        </w:rPr>
        <w:t>.</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62. </w:t>
      </w:r>
      <w:proofErr w:type="gramStart"/>
      <w:r>
        <w:rPr>
          <w:b/>
          <w:sz w:val="28"/>
          <w:szCs w:val="28"/>
          <w:lang w:eastAsia="ru-RU"/>
        </w:rPr>
        <w:t>В каких случаях проводится внеочередная проверка знаний по ОТ у руководителей и специалистов?</w:t>
      </w:r>
      <w:proofErr w:type="gramEnd"/>
    </w:p>
    <w:p w:rsidR="00BD27AC" w:rsidRDefault="00BD27AC" w:rsidP="001C7673">
      <w:pPr>
        <w:ind w:left="284" w:right="-284" w:hanging="284"/>
        <w:rPr>
          <w:sz w:val="28"/>
          <w:szCs w:val="28"/>
          <w:lang w:eastAsia="ru-RU"/>
        </w:rPr>
      </w:pPr>
      <w:r>
        <w:rPr>
          <w:sz w:val="28"/>
          <w:szCs w:val="28"/>
          <w:lang w:eastAsia="ru-RU"/>
        </w:rPr>
        <w:t xml:space="preserve">1. Все ниже перечисленное;  </w:t>
      </w:r>
    </w:p>
    <w:p w:rsidR="00BD27AC" w:rsidRDefault="00BD27AC" w:rsidP="001C7673">
      <w:pPr>
        <w:ind w:left="284" w:right="-284" w:hanging="284"/>
        <w:rPr>
          <w:sz w:val="28"/>
          <w:szCs w:val="28"/>
          <w:lang w:eastAsia="ru-RU"/>
        </w:rPr>
      </w:pPr>
      <w:r>
        <w:rPr>
          <w:sz w:val="28"/>
          <w:szCs w:val="28"/>
          <w:lang w:eastAsia="ru-RU"/>
        </w:rPr>
        <w:t xml:space="preserve">2. При введении новых нормативных актов, при вводе в эксплуатацию нового оборудования;   </w:t>
      </w:r>
    </w:p>
    <w:p w:rsidR="00BD27AC" w:rsidRDefault="00BD27AC" w:rsidP="001C7673">
      <w:pPr>
        <w:ind w:left="284" w:right="-284" w:hanging="284"/>
        <w:rPr>
          <w:sz w:val="28"/>
          <w:szCs w:val="28"/>
          <w:lang w:eastAsia="ru-RU"/>
        </w:rPr>
      </w:pPr>
      <w:r>
        <w:rPr>
          <w:sz w:val="28"/>
          <w:szCs w:val="28"/>
          <w:lang w:eastAsia="ru-RU"/>
        </w:rPr>
        <w:t xml:space="preserve">3. При переводе на другое место или назначении на другую должность, требующих дополнительных знаний;  </w:t>
      </w:r>
    </w:p>
    <w:p w:rsidR="00BD27AC" w:rsidRDefault="00BD27AC" w:rsidP="001C7673">
      <w:pPr>
        <w:ind w:left="284" w:right="-284" w:hanging="284"/>
        <w:rPr>
          <w:sz w:val="28"/>
          <w:szCs w:val="28"/>
          <w:lang w:eastAsia="ru-RU"/>
        </w:rPr>
      </w:pPr>
      <w:r>
        <w:rPr>
          <w:sz w:val="28"/>
          <w:szCs w:val="28"/>
          <w:lang w:eastAsia="ru-RU"/>
        </w:rPr>
        <w:lastRenderedPageBreak/>
        <w:t>4. По требованию органов государственного надзора.</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b/>
          <w:sz w:val="28"/>
          <w:szCs w:val="28"/>
          <w:lang w:eastAsia="ru-RU"/>
        </w:rPr>
        <w:t>63.Как подразделяются электроустановки по уровню напряжения?</w:t>
      </w:r>
    </w:p>
    <w:p w:rsidR="00BD27AC" w:rsidRDefault="00BD27AC" w:rsidP="001C7673">
      <w:pPr>
        <w:ind w:left="284" w:right="-284" w:hanging="284"/>
        <w:rPr>
          <w:sz w:val="28"/>
          <w:szCs w:val="28"/>
          <w:lang w:eastAsia="ru-RU"/>
        </w:rPr>
      </w:pPr>
      <w:r>
        <w:rPr>
          <w:sz w:val="28"/>
          <w:szCs w:val="28"/>
          <w:lang w:eastAsia="ru-RU"/>
        </w:rPr>
        <w:t>1. До 42</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2. До 1000</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3. Не более 220</w:t>
      </w:r>
      <w:proofErr w:type="gramStart"/>
      <w:r>
        <w:rPr>
          <w:sz w:val="28"/>
          <w:szCs w:val="28"/>
          <w:lang w:eastAsia="ru-RU"/>
        </w:rPr>
        <w:t xml:space="preserve"> В</w:t>
      </w:r>
      <w:proofErr w:type="gramEnd"/>
      <w:r>
        <w:rPr>
          <w:sz w:val="28"/>
          <w:szCs w:val="28"/>
          <w:lang w:eastAsia="ru-RU"/>
        </w:rPr>
        <w:t xml:space="preserve"> и выше;</w:t>
      </w:r>
    </w:p>
    <w:p w:rsidR="00BD27AC" w:rsidRDefault="00BD27AC" w:rsidP="001C7673">
      <w:pPr>
        <w:ind w:left="284" w:right="-284" w:hanging="284"/>
        <w:rPr>
          <w:sz w:val="28"/>
          <w:szCs w:val="28"/>
          <w:lang w:eastAsia="ru-RU"/>
        </w:rPr>
      </w:pPr>
      <w:r>
        <w:rPr>
          <w:sz w:val="28"/>
          <w:szCs w:val="28"/>
          <w:lang w:eastAsia="ru-RU"/>
        </w:rPr>
        <w:t>4. Низкого, высокого и сверхвысокого напряжения.</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64.Укажите тип плаката с надписью «Не влезай – убьет»?</w:t>
      </w:r>
    </w:p>
    <w:p w:rsidR="00BD27AC" w:rsidRDefault="00BD27AC" w:rsidP="001C7673">
      <w:pPr>
        <w:ind w:left="284" w:right="-284" w:hanging="284"/>
        <w:rPr>
          <w:sz w:val="28"/>
          <w:szCs w:val="28"/>
          <w:lang w:eastAsia="ru-RU"/>
        </w:rPr>
      </w:pPr>
      <w:r>
        <w:rPr>
          <w:sz w:val="28"/>
          <w:szCs w:val="28"/>
          <w:lang w:eastAsia="ru-RU"/>
        </w:rPr>
        <w:t xml:space="preserve">1. Предупреждающий;  </w:t>
      </w:r>
    </w:p>
    <w:p w:rsidR="00BD27AC" w:rsidRDefault="00BD27AC" w:rsidP="001C7673">
      <w:pPr>
        <w:ind w:left="284" w:right="-284" w:hanging="284"/>
        <w:rPr>
          <w:sz w:val="28"/>
          <w:szCs w:val="28"/>
          <w:lang w:eastAsia="ru-RU"/>
        </w:rPr>
      </w:pPr>
      <w:r>
        <w:rPr>
          <w:sz w:val="28"/>
          <w:szCs w:val="28"/>
          <w:lang w:eastAsia="ru-RU"/>
        </w:rPr>
        <w:t xml:space="preserve">2. Запрещающий;  </w:t>
      </w:r>
    </w:p>
    <w:p w:rsidR="00BD27AC" w:rsidRDefault="00BD27AC" w:rsidP="001C7673">
      <w:pPr>
        <w:ind w:left="284" w:right="-284" w:hanging="284"/>
        <w:rPr>
          <w:sz w:val="28"/>
          <w:szCs w:val="28"/>
          <w:lang w:eastAsia="ru-RU"/>
        </w:rPr>
      </w:pPr>
      <w:r>
        <w:rPr>
          <w:sz w:val="28"/>
          <w:szCs w:val="28"/>
          <w:lang w:eastAsia="ru-RU"/>
        </w:rPr>
        <w:t xml:space="preserve">3. Предписывающий;  </w:t>
      </w:r>
    </w:p>
    <w:p w:rsidR="00BD27AC" w:rsidRDefault="00BD27AC" w:rsidP="001C7673">
      <w:pPr>
        <w:ind w:left="284" w:right="-284" w:hanging="284"/>
        <w:rPr>
          <w:sz w:val="28"/>
          <w:szCs w:val="28"/>
          <w:lang w:eastAsia="ru-RU"/>
        </w:rPr>
      </w:pPr>
      <w:r>
        <w:rPr>
          <w:sz w:val="28"/>
          <w:szCs w:val="28"/>
          <w:lang w:eastAsia="ru-RU"/>
        </w:rPr>
        <w:t>4. Указательный.</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65. Каким огнетушителем необходимо тушить загоревшуюся электроустановку, находящуюся под напряжением?</w:t>
      </w:r>
    </w:p>
    <w:p w:rsidR="00BD27AC" w:rsidRDefault="00BD27AC" w:rsidP="001C7673">
      <w:pPr>
        <w:ind w:left="284" w:right="-284" w:hanging="284"/>
        <w:rPr>
          <w:sz w:val="28"/>
          <w:szCs w:val="28"/>
          <w:lang w:eastAsia="ru-RU"/>
        </w:rPr>
      </w:pPr>
      <w:r>
        <w:rPr>
          <w:sz w:val="28"/>
          <w:szCs w:val="28"/>
          <w:lang w:eastAsia="ru-RU"/>
        </w:rPr>
        <w:t xml:space="preserve">1. Водным;  </w:t>
      </w:r>
    </w:p>
    <w:p w:rsidR="00BD27AC" w:rsidRDefault="00BD27AC" w:rsidP="001C7673">
      <w:pPr>
        <w:ind w:left="284" w:right="-284" w:hanging="284"/>
        <w:rPr>
          <w:sz w:val="28"/>
          <w:szCs w:val="28"/>
          <w:lang w:eastAsia="ru-RU"/>
        </w:rPr>
      </w:pPr>
      <w:r>
        <w:rPr>
          <w:sz w:val="28"/>
          <w:szCs w:val="28"/>
          <w:lang w:eastAsia="ru-RU"/>
        </w:rPr>
        <w:t xml:space="preserve">2. Пенным;  </w:t>
      </w:r>
    </w:p>
    <w:p w:rsidR="00BD27AC" w:rsidRDefault="00BD27AC" w:rsidP="001C7673">
      <w:pPr>
        <w:ind w:left="284" w:right="-284" w:hanging="284"/>
        <w:rPr>
          <w:sz w:val="28"/>
          <w:szCs w:val="28"/>
          <w:lang w:eastAsia="ru-RU"/>
        </w:rPr>
      </w:pPr>
      <w:r>
        <w:rPr>
          <w:sz w:val="28"/>
          <w:szCs w:val="28"/>
          <w:lang w:eastAsia="ru-RU"/>
        </w:rPr>
        <w:t xml:space="preserve">3. Воздушно-пенным;  </w:t>
      </w:r>
    </w:p>
    <w:p w:rsidR="00BD27AC" w:rsidRDefault="00BD27AC" w:rsidP="001C7673">
      <w:pPr>
        <w:ind w:left="284" w:right="-284" w:hanging="284"/>
        <w:rPr>
          <w:sz w:val="28"/>
          <w:szCs w:val="28"/>
          <w:lang w:eastAsia="ru-RU"/>
        </w:rPr>
      </w:pPr>
      <w:r>
        <w:rPr>
          <w:sz w:val="28"/>
          <w:szCs w:val="28"/>
          <w:lang w:eastAsia="ru-RU"/>
        </w:rPr>
        <w:t>4. Углекислотным.</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66. Какие основные мероприятия по предупреждению пожаров</w:t>
      </w:r>
      <w:r w:rsidR="00AF16EB">
        <w:rPr>
          <w:b/>
          <w:sz w:val="28"/>
          <w:szCs w:val="28"/>
          <w:lang w:eastAsia="ru-RU"/>
        </w:rPr>
        <w:t xml:space="preserve"> существуют</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Наличие противопожарного водопровода высокого давления;  </w:t>
      </w:r>
    </w:p>
    <w:p w:rsidR="00BD27AC" w:rsidRDefault="00BD27AC" w:rsidP="001C7673">
      <w:pPr>
        <w:ind w:left="284" w:right="-284" w:hanging="284"/>
        <w:rPr>
          <w:sz w:val="28"/>
          <w:szCs w:val="28"/>
          <w:lang w:eastAsia="ru-RU"/>
        </w:rPr>
      </w:pPr>
      <w:r>
        <w:rPr>
          <w:sz w:val="28"/>
          <w:szCs w:val="28"/>
          <w:lang w:eastAsia="ru-RU"/>
        </w:rPr>
        <w:t xml:space="preserve">2. Использование при строительстве несгораемых материалов;  </w:t>
      </w:r>
    </w:p>
    <w:p w:rsidR="00BD27AC" w:rsidRDefault="00BD27AC" w:rsidP="001C7673">
      <w:pPr>
        <w:ind w:left="284" w:right="-284" w:hanging="284"/>
        <w:rPr>
          <w:sz w:val="28"/>
          <w:szCs w:val="28"/>
          <w:lang w:eastAsia="ru-RU"/>
        </w:rPr>
      </w:pPr>
      <w:r>
        <w:rPr>
          <w:sz w:val="28"/>
          <w:szCs w:val="28"/>
          <w:lang w:eastAsia="ru-RU"/>
        </w:rPr>
        <w:t>3. Наличие эвакуационных выходов.</w:t>
      </w:r>
    </w:p>
    <w:p w:rsidR="00BD27AC" w:rsidRDefault="00BD27AC" w:rsidP="001C7673">
      <w:pPr>
        <w:spacing w:after="240"/>
        <w:ind w:left="284" w:right="-284" w:hanging="284"/>
        <w:rPr>
          <w:sz w:val="28"/>
          <w:szCs w:val="28"/>
          <w:lang w:eastAsia="ru-RU"/>
        </w:rPr>
      </w:pPr>
      <w:r>
        <w:rPr>
          <w:sz w:val="28"/>
          <w:szCs w:val="28"/>
          <w:lang w:eastAsia="ru-RU"/>
        </w:rPr>
        <w:t>4. Все выше перечисленные мероприятия</w:t>
      </w:r>
    </w:p>
    <w:p w:rsidR="00BD27AC" w:rsidRDefault="00BD27AC" w:rsidP="001C7673">
      <w:pPr>
        <w:ind w:left="284" w:hanging="284"/>
        <w:rPr>
          <w:b/>
          <w:spacing w:val="-2"/>
          <w:sz w:val="28"/>
          <w:szCs w:val="28"/>
        </w:rPr>
      </w:pPr>
      <w:r>
        <w:rPr>
          <w:b/>
          <w:spacing w:val="-2"/>
          <w:sz w:val="28"/>
          <w:szCs w:val="28"/>
        </w:rPr>
        <w:t>67.  Какого вида ответственности не существует?</w:t>
      </w:r>
    </w:p>
    <w:p w:rsidR="00BD27AC" w:rsidRDefault="003F5B8E" w:rsidP="001C7673">
      <w:pPr>
        <w:rPr>
          <w:spacing w:val="-2"/>
          <w:sz w:val="28"/>
          <w:szCs w:val="28"/>
        </w:rPr>
      </w:pPr>
      <w:r>
        <w:rPr>
          <w:spacing w:val="-2"/>
          <w:sz w:val="28"/>
          <w:szCs w:val="28"/>
        </w:rPr>
        <w:t xml:space="preserve">1. Обязательная, </w:t>
      </w:r>
      <w:r w:rsidR="00BD27AC">
        <w:rPr>
          <w:spacing w:val="-2"/>
          <w:sz w:val="28"/>
          <w:szCs w:val="28"/>
        </w:rPr>
        <w:t xml:space="preserve">уголовная;  </w:t>
      </w:r>
    </w:p>
    <w:p w:rsidR="00BD27AC" w:rsidRDefault="00BD27AC" w:rsidP="001C7673">
      <w:pPr>
        <w:rPr>
          <w:spacing w:val="-2"/>
          <w:sz w:val="28"/>
          <w:szCs w:val="28"/>
        </w:rPr>
      </w:pPr>
      <w:r>
        <w:rPr>
          <w:spacing w:val="-2"/>
          <w:sz w:val="28"/>
          <w:szCs w:val="28"/>
        </w:rPr>
        <w:t xml:space="preserve">2. Административная, уголовная;  </w:t>
      </w:r>
    </w:p>
    <w:p w:rsidR="00BD27AC" w:rsidRDefault="00BD27AC" w:rsidP="001C7673">
      <w:pPr>
        <w:spacing w:after="240"/>
        <w:rPr>
          <w:spacing w:val="-2"/>
          <w:sz w:val="28"/>
          <w:szCs w:val="28"/>
        </w:rPr>
      </w:pPr>
      <w:r>
        <w:rPr>
          <w:spacing w:val="-2"/>
          <w:sz w:val="28"/>
          <w:szCs w:val="28"/>
        </w:rPr>
        <w:t>3. Дисциплинарная, материальная.</w:t>
      </w:r>
    </w:p>
    <w:p w:rsidR="00BD27AC" w:rsidRDefault="00BD27AC" w:rsidP="001C7673">
      <w:pPr>
        <w:ind w:left="284" w:hanging="284"/>
        <w:rPr>
          <w:b/>
          <w:spacing w:val="-2"/>
          <w:sz w:val="28"/>
          <w:szCs w:val="28"/>
        </w:rPr>
      </w:pPr>
      <w:r>
        <w:rPr>
          <w:b/>
          <w:spacing w:val="-2"/>
          <w:sz w:val="28"/>
          <w:szCs w:val="28"/>
        </w:rPr>
        <w:t>68. В обязанности работодателя входит…</w:t>
      </w:r>
    </w:p>
    <w:p w:rsidR="00BD27AC" w:rsidRDefault="00BD27AC" w:rsidP="001C7673">
      <w:pPr>
        <w:rPr>
          <w:spacing w:val="-2"/>
          <w:sz w:val="28"/>
          <w:szCs w:val="28"/>
        </w:rPr>
      </w:pPr>
      <w:r>
        <w:rPr>
          <w:spacing w:val="-2"/>
          <w:sz w:val="28"/>
          <w:szCs w:val="28"/>
        </w:rPr>
        <w:t xml:space="preserve">1. Наказание работника;  </w:t>
      </w:r>
    </w:p>
    <w:p w:rsidR="00BD27AC" w:rsidRDefault="00BD27AC" w:rsidP="001C7673">
      <w:pPr>
        <w:rPr>
          <w:spacing w:val="-2"/>
          <w:sz w:val="28"/>
          <w:szCs w:val="28"/>
        </w:rPr>
      </w:pPr>
      <w:r>
        <w:rPr>
          <w:spacing w:val="-2"/>
          <w:sz w:val="28"/>
          <w:szCs w:val="28"/>
        </w:rPr>
        <w:t xml:space="preserve">2. Поощрение работника;  </w:t>
      </w:r>
    </w:p>
    <w:p w:rsidR="00BD27AC" w:rsidRDefault="00BD27AC" w:rsidP="001C7673">
      <w:pPr>
        <w:rPr>
          <w:spacing w:val="-2"/>
          <w:sz w:val="28"/>
          <w:szCs w:val="28"/>
        </w:rPr>
      </w:pPr>
      <w:r>
        <w:rPr>
          <w:spacing w:val="-2"/>
          <w:sz w:val="28"/>
          <w:szCs w:val="28"/>
        </w:rPr>
        <w:t xml:space="preserve">3. Увольнение работника;  </w:t>
      </w:r>
    </w:p>
    <w:p w:rsidR="00BD27AC" w:rsidRDefault="00BD27AC" w:rsidP="001C7673">
      <w:pPr>
        <w:spacing w:after="240"/>
        <w:rPr>
          <w:spacing w:val="-2"/>
          <w:sz w:val="28"/>
          <w:szCs w:val="28"/>
          <w:u w:val="single"/>
        </w:rPr>
      </w:pPr>
      <w:r>
        <w:rPr>
          <w:spacing w:val="-2"/>
          <w:sz w:val="28"/>
          <w:szCs w:val="28"/>
        </w:rPr>
        <w:t>4. Страхование работника.</w:t>
      </w:r>
    </w:p>
    <w:p w:rsidR="00BD27AC" w:rsidRDefault="00BD27AC" w:rsidP="001C7673">
      <w:pPr>
        <w:ind w:left="284" w:hanging="284"/>
        <w:rPr>
          <w:b/>
          <w:spacing w:val="-2"/>
          <w:sz w:val="28"/>
          <w:szCs w:val="28"/>
        </w:rPr>
      </w:pPr>
      <w:r>
        <w:rPr>
          <w:b/>
          <w:spacing w:val="-2"/>
          <w:sz w:val="28"/>
          <w:szCs w:val="28"/>
        </w:rPr>
        <w:t xml:space="preserve">69. Какое средство тушения пожаров обладает универсальными </w:t>
      </w:r>
      <w:proofErr w:type="spellStart"/>
      <w:r>
        <w:rPr>
          <w:b/>
          <w:spacing w:val="-2"/>
          <w:sz w:val="28"/>
          <w:szCs w:val="28"/>
        </w:rPr>
        <w:t>огнегасительными</w:t>
      </w:r>
      <w:proofErr w:type="spellEnd"/>
      <w:r>
        <w:rPr>
          <w:b/>
          <w:spacing w:val="-2"/>
          <w:sz w:val="28"/>
          <w:szCs w:val="28"/>
        </w:rPr>
        <w:t xml:space="preserve"> свойствами?</w:t>
      </w:r>
    </w:p>
    <w:p w:rsidR="00BD27AC" w:rsidRDefault="00BD27AC" w:rsidP="001C7673">
      <w:pPr>
        <w:rPr>
          <w:spacing w:val="-2"/>
          <w:sz w:val="28"/>
          <w:szCs w:val="28"/>
        </w:rPr>
      </w:pPr>
      <w:r>
        <w:rPr>
          <w:spacing w:val="-2"/>
          <w:sz w:val="28"/>
          <w:szCs w:val="28"/>
        </w:rPr>
        <w:t xml:space="preserve">1. Порошкообразные составы;  </w:t>
      </w:r>
    </w:p>
    <w:p w:rsidR="00BD27AC" w:rsidRDefault="00BD27AC" w:rsidP="001C7673">
      <w:pPr>
        <w:rPr>
          <w:spacing w:val="-2"/>
          <w:sz w:val="28"/>
          <w:szCs w:val="28"/>
        </w:rPr>
      </w:pPr>
      <w:r>
        <w:rPr>
          <w:spacing w:val="-2"/>
          <w:sz w:val="28"/>
          <w:szCs w:val="28"/>
        </w:rPr>
        <w:t xml:space="preserve">2. Вода;  </w:t>
      </w:r>
    </w:p>
    <w:p w:rsidR="00BD27AC" w:rsidRDefault="00BD27AC" w:rsidP="001C7673">
      <w:pPr>
        <w:rPr>
          <w:spacing w:val="-2"/>
          <w:sz w:val="28"/>
          <w:szCs w:val="28"/>
        </w:rPr>
      </w:pPr>
      <w:r>
        <w:rPr>
          <w:spacing w:val="-2"/>
          <w:sz w:val="28"/>
          <w:szCs w:val="28"/>
        </w:rPr>
        <w:t xml:space="preserve">3. Инертные газы;  </w:t>
      </w:r>
    </w:p>
    <w:p w:rsidR="00BD27AC" w:rsidRDefault="00BD27AC" w:rsidP="001C7673">
      <w:pPr>
        <w:spacing w:after="240"/>
        <w:rPr>
          <w:spacing w:val="-2"/>
          <w:sz w:val="28"/>
          <w:szCs w:val="28"/>
        </w:rPr>
      </w:pPr>
      <w:r>
        <w:rPr>
          <w:spacing w:val="-2"/>
          <w:sz w:val="28"/>
          <w:szCs w:val="28"/>
        </w:rPr>
        <w:t xml:space="preserve">4. Химическая и воздушно-механическая пена. </w:t>
      </w:r>
    </w:p>
    <w:p w:rsidR="00BD27AC" w:rsidRDefault="00BD27AC" w:rsidP="001C7673">
      <w:pPr>
        <w:ind w:left="284" w:hanging="284"/>
        <w:rPr>
          <w:b/>
          <w:spacing w:val="-2"/>
          <w:sz w:val="28"/>
          <w:szCs w:val="28"/>
        </w:rPr>
      </w:pPr>
      <w:r>
        <w:rPr>
          <w:b/>
          <w:spacing w:val="-2"/>
          <w:sz w:val="28"/>
          <w:szCs w:val="28"/>
        </w:rPr>
        <w:t>70. Какие виды вибрации вы знаете?</w:t>
      </w:r>
    </w:p>
    <w:p w:rsidR="00BD27AC" w:rsidRDefault="00BD27AC" w:rsidP="001C7673">
      <w:pPr>
        <w:rPr>
          <w:spacing w:val="-2"/>
          <w:sz w:val="28"/>
          <w:szCs w:val="28"/>
        </w:rPr>
      </w:pPr>
      <w:r>
        <w:rPr>
          <w:spacing w:val="-2"/>
          <w:sz w:val="28"/>
          <w:szCs w:val="28"/>
        </w:rPr>
        <w:t xml:space="preserve">1. Общая и локальная;  </w:t>
      </w:r>
    </w:p>
    <w:p w:rsidR="00BD27AC" w:rsidRDefault="00BD27AC" w:rsidP="001C7673">
      <w:pPr>
        <w:rPr>
          <w:spacing w:val="-2"/>
          <w:sz w:val="28"/>
          <w:szCs w:val="28"/>
        </w:rPr>
      </w:pPr>
      <w:r>
        <w:rPr>
          <w:spacing w:val="-2"/>
          <w:sz w:val="28"/>
          <w:szCs w:val="28"/>
        </w:rPr>
        <w:lastRenderedPageBreak/>
        <w:t xml:space="preserve">2. Общая и частная;  </w:t>
      </w:r>
    </w:p>
    <w:p w:rsidR="00BD27AC" w:rsidRDefault="00BD27AC" w:rsidP="001C7673">
      <w:pPr>
        <w:rPr>
          <w:spacing w:val="-2"/>
          <w:sz w:val="28"/>
          <w:szCs w:val="28"/>
        </w:rPr>
      </w:pPr>
      <w:r>
        <w:rPr>
          <w:spacing w:val="-2"/>
          <w:sz w:val="28"/>
          <w:szCs w:val="28"/>
        </w:rPr>
        <w:t xml:space="preserve">3. Личная и локальная;  </w:t>
      </w:r>
    </w:p>
    <w:p w:rsidR="00BD27AC" w:rsidRDefault="00BD27AC" w:rsidP="001C7673">
      <w:pPr>
        <w:spacing w:after="240"/>
        <w:rPr>
          <w:spacing w:val="-2"/>
          <w:sz w:val="28"/>
          <w:szCs w:val="28"/>
        </w:rPr>
      </w:pPr>
      <w:r>
        <w:rPr>
          <w:spacing w:val="-2"/>
          <w:sz w:val="28"/>
          <w:szCs w:val="28"/>
        </w:rPr>
        <w:t>4. Личная и частная.</w:t>
      </w:r>
    </w:p>
    <w:p w:rsidR="00BD27AC" w:rsidRPr="00A212E7" w:rsidRDefault="00BD27AC" w:rsidP="00A212E7">
      <w:pPr>
        <w:spacing w:after="240" w:line="240" w:lineRule="exact"/>
        <w:rPr>
          <w:b/>
          <w:spacing w:val="-2"/>
          <w:sz w:val="28"/>
          <w:szCs w:val="28"/>
        </w:rPr>
      </w:pPr>
      <w:r w:rsidRPr="00A212E7">
        <w:rPr>
          <w:b/>
          <w:spacing w:val="-2"/>
          <w:sz w:val="28"/>
          <w:szCs w:val="28"/>
        </w:rPr>
        <w:t>71. Каковы ваши первоначальные действия при пожаре?</w:t>
      </w:r>
    </w:p>
    <w:p w:rsidR="00BD27AC" w:rsidRDefault="00BD27AC" w:rsidP="00A212E7">
      <w:pPr>
        <w:rPr>
          <w:spacing w:val="-2"/>
          <w:sz w:val="28"/>
          <w:szCs w:val="28"/>
        </w:rPr>
      </w:pPr>
      <w:r>
        <w:rPr>
          <w:spacing w:val="-2"/>
          <w:sz w:val="28"/>
          <w:szCs w:val="28"/>
        </w:rPr>
        <w:t>1. Сообщить в пожарную службу, эвакуировать людей.</w:t>
      </w:r>
    </w:p>
    <w:p w:rsidR="00BD27AC" w:rsidRDefault="00BD27AC" w:rsidP="00A212E7">
      <w:pPr>
        <w:rPr>
          <w:spacing w:val="-2"/>
          <w:sz w:val="28"/>
          <w:szCs w:val="28"/>
        </w:rPr>
      </w:pPr>
      <w:r>
        <w:rPr>
          <w:spacing w:val="-2"/>
          <w:sz w:val="28"/>
          <w:szCs w:val="28"/>
        </w:rPr>
        <w:t>2. Тушить пожар.</w:t>
      </w:r>
    </w:p>
    <w:p w:rsidR="00BD27AC" w:rsidRDefault="00BD27AC" w:rsidP="00A212E7">
      <w:pPr>
        <w:rPr>
          <w:spacing w:val="-2"/>
          <w:sz w:val="28"/>
          <w:szCs w:val="28"/>
        </w:rPr>
      </w:pPr>
      <w:r>
        <w:rPr>
          <w:spacing w:val="-2"/>
          <w:sz w:val="28"/>
          <w:szCs w:val="28"/>
        </w:rPr>
        <w:t>3. Сохранить ценности, потушить пожар.</w:t>
      </w:r>
    </w:p>
    <w:p w:rsidR="00BD27AC" w:rsidRDefault="00BD27AC" w:rsidP="00A212E7">
      <w:pPr>
        <w:rPr>
          <w:spacing w:val="-2"/>
          <w:sz w:val="28"/>
          <w:szCs w:val="28"/>
        </w:rPr>
      </w:pPr>
      <w:r>
        <w:rPr>
          <w:spacing w:val="-2"/>
          <w:sz w:val="28"/>
          <w:szCs w:val="28"/>
        </w:rPr>
        <w:t>4. Бежать за помощью.</w:t>
      </w:r>
    </w:p>
    <w:p w:rsidR="00BD27AC" w:rsidRDefault="00BD27AC" w:rsidP="00A212E7">
      <w:pPr>
        <w:rPr>
          <w:spacing w:val="-2"/>
          <w:sz w:val="28"/>
          <w:szCs w:val="28"/>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2</w:t>
      </w:r>
      <w:r w:rsidRPr="00A212E7">
        <w:rPr>
          <w:b/>
          <w:spacing w:val="-2"/>
          <w:sz w:val="28"/>
          <w:szCs w:val="28"/>
        </w:rPr>
        <w:t xml:space="preserve">. </w:t>
      </w:r>
      <w:r>
        <w:rPr>
          <w:b/>
          <w:spacing w:val="-2"/>
          <w:sz w:val="28"/>
          <w:szCs w:val="28"/>
        </w:rPr>
        <w:t>Сколько групп знаков безопасности вы  знаете</w:t>
      </w:r>
      <w:r w:rsidRPr="00A212E7">
        <w:rPr>
          <w:b/>
          <w:spacing w:val="-2"/>
          <w:sz w:val="28"/>
          <w:szCs w:val="28"/>
        </w:rPr>
        <w:t>?</w:t>
      </w:r>
    </w:p>
    <w:p w:rsidR="00BD27AC" w:rsidRDefault="00BD27AC" w:rsidP="00A212E7">
      <w:pPr>
        <w:rPr>
          <w:spacing w:val="-2"/>
          <w:sz w:val="28"/>
          <w:szCs w:val="28"/>
        </w:rPr>
      </w:pPr>
      <w:r>
        <w:rPr>
          <w:spacing w:val="-2"/>
          <w:sz w:val="28"/>
          <w:szCs w:val="28"/>
        </w:rPr>
        <w:t>1. 3.</w:t>
      </w:r>
    </w:p>
    <w:p w:rsidR="00BD27AC" w:rsidRDefault="00BD27AC" w:rsidP="00A212E7">
      <w:pPr>
        <w:rPr>
          <w:spacing w:val="-2"/>
          <w:sz w:val="28"/>
          <w:szCs w:val="28"/>
        </w:rPr>
      </w:pPr>
      <w:r>
        <w:rPr>
          <w:spacing w:val="-2"/>
          <w:sz w:val="28"/>
          <w:szCs w:val="28"/>
        </w:rPr>
        <w:t>2. 4.</w:t>
      </w:r>
    </w:p>
    <w:p w:rsidR="00BD27AC" w:rsidRDefault="00BD27AC" w:rsidP="00A212E7">
      <w:pPr>
        <w:rPr>
          <w:spacing w:val="-2"/>
          <w:sz w:val="28"/>
          <w:szCs w:val="28"/>
        </w:rPr>
      </w:pPr>
      <w:r>
        <w:rPr>
          <w:spacing w:val="-2"/>
          <w:sz w:val="28"/>
          <w:szCs w:val="28"/>
        </w:rPr>
        <w:t>3. 5.</w:t>
      </w:r>
    </w:p>
    <w:p w:rsidR="00BD27AC" w:rsidRDefault="00BD27AC" w:rsidP="00A212E7">
      <w:pPr>
        <w:rPr>
          <w:spacing w:val="-2"/>
          <w:sz w:val="28"/>
          <w:szCs w:val="28"/>
        </w:rPr>
      </w:pPr>
      <w:r>
        <w:rPr>
          <w:spacing w:val="-2"/>
          <w:sz w:val="28"/>
          <w:szCs w:val="28"/>
        </w:rPr>
        <w:t>4. 6.</w:t>
      </w:r>
    </w:p>
    <w:p w:rsidR="00BD27AC" w:rsidRDefault="00BD27AC" w:rsidP="00A212E7">
      <w:pPr>
        <w:rPr>
          <w:lang w:eastAsia="ru-RU"/>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3</w:t>
      </w:r>
      <w:r w:rsidRPr="00A212E7">
        <w:rPr>
          <w:b/>
          <w:spacing w:val="-2"/>
          <w:sz w:val="28"/>
          <w:szCs w:val="28"/>
        </w:rPr>
        <w:t xml:space="preserve">. </w:t>
      </w:r>
      <w:r>
        <w:rPr>
          <w:b/>
          <w:spacing w:val="-2"/>
          <w:sz w:val="28"/>
          <w:szCs w:val="28"/>
        </w:rPr>
        <w:t>К работам на высоте относятся работы…</w:t>
      </w:r>
    </w:p>
    <w:p w:rsidR="00BD27AC" w:rsidRDefault="00BD27AC" w:rsidP="00A212E7">
      <w:pPr>
        <w:rPr>
          <w:spacing w:val="-2"/>
          <w:sz w:val="28"/>
          <w:szCs w:val="28"/>
        </w:rPr>
      </w:pPr>
      <w:r>
        <w:rPr>
          <w:spacing w:val="-2"/>
          <w:sz w:val="28"/>
          <w:szCs w:val="28"/>
        </w:rPr>
        <w:t>1. Нахождение работника выше 5 м. от поверхности грунта.</w:t>
      </w:r>
    </w:p>
    <w:p w:rsidR="00BD27AC" w:rsidRDefault="00BD27AC" w:rsidP="00A212E7">
      <w:pPr>
        <w:rPr>
          <w:spacing w:val="-2"/>
          <w:sz w:val="28"/>
          <w:szCs w:val="28"/>
        </w:rPr>
      </w:pPr>
      <w:r>
        <w:rPr>
          <w:spacing w:val="-2"/>
          <w:sz w:val="28"/>
          <w:szCs w:val="28"/>
        </w:rPr>
        <w:t>2. Нахождение работника выше 1,3 м. от поверхности грунта.</w:t>
      </w:r>
    </w:p>
    <w:p w:rsidR="00BD27AC" w:rsidRDefault="00BD27AC" w:rsidP="00A212E7">
      <w:pPr>
        <w:rPr>
          <w:spacing w:val="-2"/>
          <w:sz w:val="28"/>
          <w:szCs w:val="28"/>
        </w:rPr>
      </w:pPr>
      <w:r>
        <w:rPr>
          <w:spacing w:val="-2"/>
          <w:sz w:val="28"/>
          <w:szCs w:val="28"/>
        </w:rPr>
        <w:t>3. Нахождение работника выше 1,2 м. от поверхности грунта.</w:t>
      </w:r>
    </w:p>
    <w:p w:rsidR="00BD27AC" w:rsidRDefault="00BD27AC" w:rsidP="00B61DC2">
      <w:pPr>
        <w:rPr>
          <w:spacing w:val="-2"/>
          <w:sz w:val="28"/>
          <w:szCs w:val="28"/>
        </w:rPr>
      </w:pPr>
      <w:r>
        <w:rPr>
          <w:spacing w:val="-2"/>
          <w:sz w:val="28"/>
          <w:szCs w:val="28"/>
        </w:rPr>
        <w:t>4. Нахождение работника выше 1,8 м. от поверхности грунта.</w:t>
      </w:r>
    </w:p>
    <w:p w:rsidR="00BD27AC" w:rsidRDefault="00BD27AC" w:rsidP="00A212E7">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4</w:t>
      </w:r>
      <w:r w:rsidRPr="00A212E7">
        <w:rPr>
          <w:b/>
          <w:spacing w:val="-2"/>
          <w:sz w:val="28"/>
          <w:szCs w:val="28"/>
        </w:rPr>
        <w:t xml:space="preserve">. </w:t>
      </w:r>
      <w:r>
        <w:rPr>
          <w:b/>
          <w:spacing w:val="-2"/>
          <w:sz w:val="28"/>
          <w:szCs w:val="28"/>
        </w:rPr>
        <w:t>Нормальная продолжительность рабочего времени в неделю не может превышать…</w:t>
      </w:r>
    </w:p>
    <w:p w:rsidR="00BD27AC" w:rsidRDefault="00BD27AC" w:rsidP="00B61DC2">
      <w:pPr>
        <w:rPr>
          <w:spacing w:val="-2"/>
          <w:sz w:val="28"/>
          <w:szCs w:val="28"/>
        </w:rPr>
      </w:pPr>
      <w:r>
        <w:rPr>
          <w:spacing w:val="-2"/>
          <w:sz w:val="28"/>
          <w:szCs w:val="28"/>
        </w:rPr>
        <w:t>1. 36 часов.</w:t>
      </w:r>
    </w:p>
    <w:p w:rsidR="00BD27AC" w:rsidRDefault="00BD27AC" w:rsidP="00B61DC2">
      <w:pPr>
        <w:rPr>
          <w:spacing w:val="-2"/>
          <w:sz w:val="28"/>
          <w:szCs w:val="28"/>
        </w:rPr>
      </w:pPr>
      <w:r>
        <w:rPr>
          <w:spacing w:val="-2"/>
          <w:sz w:val="28"/>
          <w:szCs w:val="28"/>
        </w:rPr>
        <w:t>2. 42 часов.</w:t>
      </w:r>
    </w:p>
    <w:p w:rsidR="00BD27AC" w:rsidRDefault="00BD27AC" w:rsidP="00B61DC2">
      <w:pPr>
        <w:rPr>
          <w:spacing w:val="-2"/>
          <w:sz w:val="28"/>
          <w:szCs w:val="28"/>
        </w:rPr>
      </w:pPr>
      <w:r>
        <w:rPr>
          <w:spacing w:val="-2"/>
          <w:sz w:val="28"/>
          <w:szCs w:val="28"/>
        </w:rPr>
        <w:t>3. 40 часов.</w:t>
      </w:r>
    </w:p>
    <w:p w:rsidR="00BD27AC" w:rsidRDefault="00BD27AC" w:rsidP="00B61DC2">
      <w:pPr>
        <w:rPr>
          <w:spacing w:val="-2"/>
          <w:sz w:val="28"/>
          <w:szCs w:val="28"/>
        </w:rPr>
      </w:pPr>
      <w:r>
        <w:rPr>
          <w:spacing w:val="-2"/>
          <w:sz w:val="28"/>
          <w:szCs w:val="28"/>
        </w:rPr>
        <w:t>4. 48 часов.</w:t>
      </w:r>
    </w:p>
    <w:p w:rsidR="00BD27AC" w:rsidRDefault="00BD27AC" w:rsidP="00B61DC2">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5</w:t>
      </w:r>
      <w:r w:rsidRPr="00A212E7">
        <w:rPr>
          <w:b/>
          <w:spacing w:val="-2"/>
          <w:sz w:val="28"/>
          <w:szCs w:val="28"/>
        </w:rPr>
        <w:t xml:space="preserve">. </w:t>
      </w:r>
      <w:r>
        <w:rPr>
          <w:b/>
          <w:spacing w:val="-2"/>
          <w:sz w:val="28"/>
          <w:szCs w:val="28"/>
        </w:rPr>
        <w:t>Какой инструктаж проводится при выполнении разовых работ?</w:t>
      </w:r>
    </w:p>
    <w:p w:rsidR="00BD27AC" w:rsidRDefault="00BD27AC" w:rsidP="00B61DC2">
      <w:pPr>
        <w:rPr>
          <w:spacing w:val="-2"/>
          <w:sz w:val="28"/>
          <w:szCs w:val="28"/>
        </w:rPr>
      </w:pPr>
      <w:r>
        <w:rPr>
          <w:spacing w:val="-2"/>
          <w:sz w:val="28"/>
          <w:szCs w:val="28"/>
        </w:rPr>
        <w:t>1. Целевой.</w:t>
      </w:r>
    </w:p>
    <w:p w:rsidR="00BD27AC" w:rsidRDefault="00BD27AC" w:rsidP="00B61DC2">
      <w:pPr>
        <w:rPr>
          <w:spacing w:val="-2"/>
          <w:sz w:val="28"/>
          <w:szCs w:val="28"/>
        </w:rPr>
      </w:pPr>
      <w:r>
        <w:rPr>
          <w:spacing w:val="-2"/>
          <w:sz w:val="28"/>
          <w:szCs w:val="28"/>
        </w:rPr>
        <w:t>2. Первичный.</w:t>
      </w:r>
    </w:p>
    <w:p w:rsidR="00BD27AC" w:rsidRDefault="00BD27AC" w:rsidP="00B61DC2">
      <w:pPr>
        <w:rPr>
          <w:spacing w:val="-2"/>
          <w:sz w:val="28"/>
          <w:szCs w:val="28"/>
        </w:rPr>
      </w:pPr>
      <w:r>
        <w:rPr>
          <w:spacing w:val="-2"/>
          <w:sz w:val="28"/>
          <w:szCs w:val="28"/>
        </w:rPr>
        <w:t>3. Вводный.</w:t>
      </w:r>
    </w:p>
    <w:p w:rsidR="00411AD8" w:rsidRDefault="00364BCB" w:rsidP="001C7673">
      <w:pPr>
        <w:rPr>
          <w:spacing w:val="-2"/>
          <w:sz w:val="28"/>
          <w:szCs w:val="28"/>
        </w:rPr>
      </w:pPr>
      <w:r>
        <w:rPr>
          <w:spacing w:val="-2"/>
          <w:sz w:val="28"/>
          <w:szCs w:val="28"/>
        </w:rPr>
        <w:t>4. Внеочередной.</w:t>
      </w: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Default="00364BCB" w:rsidP="001C7673">
      <w:pPr>
        <w:rPr>
          <w:spacing w:val="-2"/>
          <w:sz w:val="28"/>
          <w:szCs w:val="28"/>
        </w:rPr>
      </w:pPr>
    </w:p>
    <w:p w:rsidR="00364BCB" w:rsidRPr="00364BCB" w:rsidRDefault="00364BCB" w:rsidP="001C7673">
      <w:pPr>
        <w:rPr>
          <w:spacing w:val="-2"/>
          <w:sz w:val="28"/>
          <w:szCs w:val="28"/>
        </w:rPr>
      </w:pPr>
    </w:p>
    <w:p w:rsidR="00BD27AC" w:rsidRDefault="00BD27AC" w:rsidP="001C7673">
      <w:pPr>
        <w:rPr>
          <w:lang w:eastAsia="ru-RU"/>
        </w:rPr>
      </w:pPr>
    </w:p>
    <w:p w:rsidR="00BD27AC" w:rsidRDefault="00BD27AC" w:rsidP="001C7673">
      <w:pPr>
        <w:jc w:val="center"/>
        <w:rPr>
          <w:b/>
          <w:lang w:eastAsia="ru-RU"/>
        </w:rPr>
      </w:pPr>
      <w:r>
        <w:rPr>
          <w:b/>
          <w:lang w:eastAsia="ru-RU"/>
        </w:rPr>
        <w:lastRenderedPageBreak/>
        <w:t>Таблица кодов правильных ответов.</w:t>
      </w:r>
    </w:p>
    <w:p w:rsidR="00BD27AC" w:rsidRDefault="00BD27AC" w:rsidP="001C7673">
      <w:pPr>
        <w:rPr>
          <w:lang w:eastAsia="ru-RU"/>
        </w:rPr>
      </w:pPr>
    </w:p>
    <w:p w:rsidR="00BD27AC" w:rsidRDefault="00757550" w:rsidP="00757550">
      <w:pPr>
        <w:rPr>
          <w:sz w:val="28"/>
          <w:szCs w:val="28"/>
          <w:lang w:eastAsia="ru-RU"/>
        </w:rPr>
      </w:pPr>
      <w:r>
        <w:rPr>
          <w:sz w:val="28"/>
          <w:szCs w:val="28"/>
          <w:lang w:eastAsia="ru-RU"/>
        </w:rPr>
        <w:t>Вариант 1</w:t>
      </w:r>
    </w:p>
    <w:p w:rsidR="00BD27AC" w:rsidRDefault="00BD27AC" w:rsidP="001C7673">
      <w:pPr>
        <w:jc w:val="center"/>
        <w:rPr>
          <w:sz w:val="28"/>
          <w:szCs w:val="28"/>
          <w:lang w:eastAsia="ru-RU"/>
        </w:rPr>
      </w:pPr>
    </w:p>
    <w:tbl>
      <w:tblPr>
        <w:tblStyle w:val="afe"/>
        <w:tblW w:w="0" w:type="auto"/>
        <w:tblLook w:val="04A0"/>
      </w:tblPr>
      <w:tblGrid>
        <w:gridCol w:w="2084"/>
        <w:gridCol w:w="2084"/>
        <w:gridCol w:w="2084"/>
        <w:gridCol w:w="2084"/>
        <w:gridCol w:w="2084"/>
      </w:tblGrid>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1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 xml:space="preserve">2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3 </w:t>
            </w:r>
            <w:r w:rsidR="00757550">
              <w:rPr>
                <w:sz w:val="28"/>
                <w:szCs w:val="28"/>
                <w:lang w:eastAsia="ru-RU"/>
              </w:rPr>
              <w:t>–</w:t>
            </w:r>
            <w:r>
              <w:rPr>
                <w:sz w:val="28"/>
                <w:szCs w:val="28"/>
                <w:lang w:eastAsia="ru-RU"/>
              </w:rPr>
              <w:t xml:space="preserve"> 2</w:t>
            </w:r>
          </w:p>
        </w:tc>
        <w:tc>
          <w:tcPr>
            <w:tcW w:w="2084" w:type="dxa"/>
          </w:tcPr>
          <w:p w:rsidR="00EF69C1" w:rsidRDefault="00EF69C1" w:rsidP="001C7673">
            <w:pPr>
              <w:jc w:val="center"/>
              <w:rPr>
                <w:sz w:val="28"/>
                <w:szCs w:val="28"/>
                <w:lang w:eastAsia="ru-RU"/>
              </w:rPr>
            </w:pPr>
            <w:r>
              <w:rPr>
                <w:sz w:val="28"/>
                <w:szCs w:val="28"/>
                <w:lang w:eastAsia="ru-RU"/>
              </w:rPr>
              <w:t xml:space="preserve">4 </w:t>
            </w:r>
            <w:r w:rsidR="00757550">
              <w:rPr>
                <w:sz w:val="28"/>
                <w:szCs w:val="28"/>
                <w:lang w:eastAsia="ru-RU"/>
              </w:rPr>
              <w:t>–</w:t>
            </w:r>
            <w:r>
              <w:rPr>
                <w:sz w:val="28"/>
                <w:szCs w:val="28"/>
                <w:lang w:eastAsia="ru-RU"/>
              </w:rPr>
              <w:t xml:space="preserve"> 2</w:t>
            </w:r>
          </w:p>
        </w:tc>
        <w:tc>
          <w:tcPr>
            <w:tcW w:w="2084" w:type="dxa"/>
          </w:tcPr>
          <w:p w:rsidR="00EF69C1" w:rsidRDefault="00EF69C1" w:rsidP="001C7673">
            <w:pPr>
              <w:jc w:val="center"/>
              <w:rPr>
                <w:sz w:val="28"/>
                <w:szCs w:val="28"/>
                <w:lang w:eastAsia="ru-RU"/>
              </w:rPr>
            </w:pPr>
            <w:r>
              <w:rPr>
                <w:sz w:val="28"/>
                <w:szCs w:val="28"/>
                <w:lang w:eastAsia="ru-RU"/>
              </w:rPr>
              <w:t xml:space="preserve">5 </w:t>
            </w:r>
            <w:r w:rsidR="00757550">
              <w:rPr>
                <w:sz w:val="28"/>
                <w:szCs w:val="28"/>
                <w:lang w:eastAsia="ru-RU"/>
              </w:rPr>
              <w:t>–</w:t>
            </w:r>
            <w:r>
              <w:rPr>
                <w:sz w:val="28"/>
                <w:szCs w:val="28"/>
                <w:lang w:eastAsia="ru-RU"/>
              </w:rPr>
              <w:t xml:space="preserve"> 2</w:t>
            </w:r>
          </w:p>
        </w:tc>
      </w:tr>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6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 xml:space="preserve">7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8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9 </w:t>
            </w:r>
            <w:r w:rsidR="00757550">
              <w:rPr>
                <w:sz w:val="28"/>
                <w:szCs w:val="28"/>
                <w:lang w:eastAsia="ru-RU"/>
              </w:rPr>
              <w:t>–</w:t>
            </w:r>
            <w:r>
              <w:rPr>
                <w:sz w:val="28"/>
                <w:szCs w:val="28"/>
                <w:lang w:eastAsia="ru-RU"/>
              </w:rPr>
              <w:t xml:space="preserve"> 3</w:t>
            </w:r>
          </w:p>
        </w:tc>
        <w:tc>
          <w:tcPr>
            <w:tcW w:w="2084" w:type="dxa"/>
          </w:tcPr>
          <w:p w:rsidR="00EF69C1" w:rsidRDefault="00EF69C1" w:rsidP="001C7673">
            <w:pPr>
              <w:jc w:val="center"/>
              <w:rPr>
                <w:sz w:val="28"/>
                <w:szCs w:val="28"/>
                <w:lang w:eastAsia="ru-RU"/>
              </w:rPr>
            </w:pPr>
            <w:r>
              <w:rPr>
                <w:sz w:val="28"/>
                <w:szCs w:val="28"/>
                <w:lang w:eastAsia="ru-RU"/>
              </w:rPr>
              <w:t>10 -3</w:t>
            </w:r>
          </w:p>
        </w:tc>
      </w:tr>
      <w:tr w:rsidR="00EF69C1" w:rsidTr="00EF69C1">
        <w:tc>
          <w:tcPr>
            <w:tcW w:w="2084" w:type="dxa"/>
          </w:tcPr>
          <w:p w:rsidR="00EF69C1" w:rsidRDefault="00EF69C1" w:rsidP="001C7673">
            <w:pPr>
              <w:jc w:val="center"/>
              <w:rPr>
                <w:sz w:val="28"/>
                <w:szCs w:val="28"/>
                <w:lang w:eastAsia="ru-RU"/>
              </w:rPr>
            </w:pPr>
            <w:r>
              <w:rPr>
                <w:sz w:val="28"/>
                <w:szCs w:val="28"/>
                <w:lang w:eastAsia="ru-RU"/>
              </w:rPr>
              <w:t xml:space="preserve">11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12 </w:t>
            </w:r>
            <w:r w:rsidR="00757550">
              <w:rPr>
                <w:sz w:val="28"/>
                <w:szCs w:val="28"/>
                <w:lang w:eastAsia="ru-RU"/>
              </w:rPr>
              <w:t>–</w:t>
            </w:r>
            <w:r>
              <w:rPr>
                <w:sz w:val="28"/>
                <w:szCs w:val="28"/>
                <w:lang w:eastAsia="ru-RU"/>
              </w:rPr>
              <w:t xml:space="preserve"> 4</w:t>
            </w:r>
          </w:p>
        </w:tc>
        <w:tc>
          <w:tcPr>
            <w:tcW w:w="2084" w:type="dxa"/>
          </w:tcPr>
          <w:p w:rsidR="00EF69C1" w:rsidRDefault="00EF69C1" w:rsidP="001C7673">
            <w:pPr>
              <w:jc w:val="center"/>
              <w:rPr>
                <w:sz w:val="28"/>
                <w:szCs w:val="28"/>
                <w:lang w:eastAsia="ru-RU"/>
              </w:rPr>
            </w:pPr>
            <w:r>
              <w:rPr>
                <w:sz w:val="28"/>
                <w:szCs w:val="28"/>
                <w:lang w:eastAsia="ru-RU"/>
              </w:rPr>
              <w:t xml:space="preserve">13 </w:t>
            </w:r>
            <w:r w:rsidR="00757550">
              <w:rPr>
                <w:sz w:val="28"/>
                <w:szCs w:val="28"/>
                <w:lang w:eastAsia="ru-RU"/>
              </w:rPr>
              <w:t>–</w:t>
            </w:r>
            <w:r>
              <w:rPr>
                <w:sz w:val="28"/>
                <w:szCs w:val="28"/>
                <w:lang w:eastAsia="ru-RU"/>
              </w:rPr>
              <w:t xml:space="preserve"> 1</w:t>
            </w:r>
          </w:p>
        </w:tc>
        <w:tc>
          <w:tcPr>
            <w:tcW w:w="2084" w:type="dxa"/>
          </w:tcPr>
          <w:p w:rsidR="00EF69C1" w:rsidRDefault="00EF69C1" w:rsidP="001C7673">
            <w:pPr>
              <w:jc w:val="center"/>
              <w:rPr>
                <w:sz w:val="28"/>
                <w:szCs w:val="28"/>
                <w:lang w:eastAsia="ru-RU"/>
              </w:rPr>
            </w:pPr>
            <w:r>
              <w:rPr>
                <w:sz w:val="28"/>
                <w:szCs w:val="28"/>
                <w:lang w:eastAsia="ru-RU"/>
              </w:rPr>
              <w:t xml:space="preserve">14 </w:t>
            </w:r>
            <w:r w:rsidR="00757550">
              <w:rPr>
                <w:sz w:val="28"/>
                <w:szCs w:val="28"/>
                <w:lang w:eastAsia="ru-RU"/>
              </w:rPr>
              <w:t>–</w:t>
            </w:r>
            <w:r>
              <w:rPr>
                <w:sz w:val="28"/>
                <w:szCs w:val="28"/>
                <w:lang w:eastAsia="ru-RU"/>
              </w:rPr>
              <w:t xml:space="preserve"> 3</w:t>
            </w:r>
          </w:p>
        </w:tc>
        <w:tc>
          <w:tcPr>
            <w:tcW w:w="2084" w:type="dxa"/>
          </w:tcPr>
          <w:p w:rsidR="00EF69C1" w:rsidRDefault="00757550" w:rsidP="001C7673">
            <w:pPr>
              <w:jc w:val="center"/>
              <w:rPr>
                <w:sz w:val="28"/>
                <w:szCs w:val="28"/>
                <w:lang w:eastAsia="ru-RU"/>
              </w:rPr>
            </w:pPr>
            <w:r>
              <w:rPr>
                <w:sz w:val="28"/>
                <w:szCs w:val="28"/>
                <w:lang w:eastAsia="ru-RU"/>
              </w:rPr>
              <w:t>15 – 1</w:t>
            </w:r>
          </w:p>
        </w:tc>
      </w:tr>
      <w:tr w:rsidR="00EF69C1" w:rsidTr="00EF69C1">
        <w:tc>
          <w:tcPr>
            <w:tcW w:w="2084" w:type="dxa"/>
          </w:tcPr>
          <w:p w:rsidR="00EF69C1" w:rsidRDefault="00757550" w:rsidP="001C7673">
            <w:pPr>
              <w:jc w:val="center"/>
              <w:rPr>
                <w:sz w:val="28"/>
                <w:szCs w:val="28"/>
                <w:lang w:eastAsia="ru-RU"/>
              </w:rPr>
            </w:pPr>
            <w:r>
              <w:rPr>
                <w:sz w:val="28"/>
                <w:szCs w:val="28"/>
                <w:lang w:eastAsia="ru-RU"/>
              </w:rPr>
              <w:t>16 – 3</w:t>
            </w:r>
          </w:p>
        </w:tc>
        <w:tc>
          <w:tcPr>
            <w:tcW w:w="2084" w:type="dxa"/>
          </w:tcPr>
          <w:p w:rsidR="00EF69C1" w:rsidRDefault="00757550" w:rsidP="001C7673">
            <w:pPr>
              <w:jc w:val="center"/>
              <w:rPr>
                <w:sz w:val="28"/>
                <w:szCs w:val="28"/>
                <w:lang w:eastAsia="ru-RU"/>
              </w:rPr>
            </w:pPr>
            <w:r>
              <w:rPr>
                <w:sz w:val="28"/>
                <w:szCs w:val="28"/>
                <w:lang w:eastAsia="ru-RU"/>
              </w:rPr>
              <w:t>17 – 3</w:t>
            </w:r>
          </w:p>
        </w:tc>
        <w:tc>
          <w:tcPr>
            <w:tcW w:w="2084" w:type="dxa"/>
          </w:tcPr>
          <w:p w:rsidR="00EF69C1" w:rsidRDefault="00757550" w:rsidP="001C7673">
            <w:pPr>
              <w:jc w:val="center"/>
              <w:rPr>
                <w:sz w:val="28"/>
                <w:szCs w:val="28"/>
                <w:lang w:eastAsia="ru-RU"/>
              </w:rPr>
            </w:pPr>
            <w:r>
              <w:rPr>
                <w:sz w:val="28"/>
                <w:szCs w:val="28"/>
                <w:lang w:eastAsia="ru-RU"/>
              </w:rPr>
              <w:t>18 – 4</w:t>
            </w:r>
          </w:p>
        </w:tc>
        <w:tc>
          <w:tcPr>
            <w:tcW w:w="2084" w:type="dxa"/>
          </w:tcPr>
          <w:p w:rsidR="00EF69C1" w:rsidRDefault="00757550" w:rsidP="001C7673">
            <w:pPr>
              <w:jc w:val="center"/>
              <w:rPr>
                <w:sz w:val="28"/>
                <w:szCs w:val="28"/>
                <w:lang w:eastAsia="ru-RU"/>
              </w:rPr>
            </w:pPr>
            <w:r>
              <w:rPr>
                <w:sz w:val="28"/>
                <w:szCs w:val="28"/>
                <w:lang w:eastAsia="ru-RU"/>
              </w:rPr>
              <w:t>19 – 3</w:t>
            </w:r>
          </w:p>
        </w:tc>
        <w:tc>
          <w:tcPr>
            <w:tcW w:w="2084" w:type="dxa"/>
          </w:tcPr>
          <w:p w:rsidR="00EF69C1" w:rsidRDefault="00757550" w:rsidP="001C7673">
            <w:pPr>
              <w:jc w:val="center"/>
              <w:rPr>
                <w:sz w:val="28"/>
                <w:szCs w:val="28"/>
                <w:lang w:eastAsia="ru-RU"/>
              </w:rPr>
            </w:pPr>
            <w:r>
              <w:rPr>
                <w:sz w:val="28"/>
                <w:szCs w:val="28"/>
                <w:lang w:eastAsia="ru-RU"/>
              </w:rPr>
              <w:t>20 – 3</w:t>
            </w:r>
          </w:p>
        </w:tc>
      </w:tr>
      <w:tr w:rsidR="00757550" w:rsidTr="00EF69C1">
        <w:tc>
          <w:tcPr>
            <w:tcW w:w="2084" w:type="dxa"/>
          </w:tcPr>
          <w:p w:rsidR="00757550" w:rsidRDefault="00757550" w:rsidP="001C7673">
            <w:pPr>
              <w:jc w:val="center"/>
              <w:rPr>
                <w:sz w:val="28"/>
                <w:szCs w:val="28"/>
                <w:lang w:eastAsia="ru-RU"/>
              </w:rPr>
            </w:pPr>
            <w:r>
              <w:rPr>
                <w:sz w:val="28"/>
                <w:szCs w:val="28"/>
                <w:lang w:eastAsia="ru-RU"/>
              </w:rPr>
              <w:t>21 – 4</w:t>
            </w:r>
          </w:p>
        </w:tc>
        <w:tc>
          <w:tcPr>
            <w:tcW w:w="2084" w:type="dxa"/>
          </w:tcPr>
          <w:p w:rsidR="00757550" w:rsidRDefault="00757550" w:rsidP="001C7673">
            <w:pPr>
              <w:jc w:val="center"/>
              <w:rPr>
                <w:sz w:val="28"/>
                <w:szCs w:val="28"/>
                <w:lang w:eastAsia="ru-RU"/>
              </w:rPr>
            </w:pPr>
            <w:r>
              <w:rPr>
                <w:sz w:val="28"/>
                <w:szCs w:val="28"/>
                <w:lang w:eastAsia="ru-RU"/>
              </w:rPr>
              <w:t>22 – 1</w:t>
            </w:r>
          </w:p>
        </w:tc>
        <w:tc>
          <w:tcPr>
            <w:tcW w:w="2084" w:type="dxa"/>
          </w:tcPr>
          <w:p w:rsidR="00757550" w:rsidRDefault="00757550" w:rsidP="00FA42E9">
            <w:pPr>
              <w:jc w:val="center"/>
              <w:rPr>
                <w:sz w:val="28"/>
                <w:szCs w:val="28"/>
                <w:lang w:eastAsia="ru-RU"/>
              </w:rPr>
            </w:pPr>
            <w:r>
              <w:rPr>
                <w:sz w:val="28"/>
                <w:szCs w:val="28"/>
                <w:lang w:eastAsia="ru-RU"/>
              </w:rPr>
              <w:t>23 – 1</w:t>
            </w:r>
          </w:p>
        </w:tc>
        <w:tc>
          <w:tcPr>
            <w:tcW w:w="2084" w:type="dxa"/>
          </w:tcPr>
          <w:p w:rsidR="00757550" w:rsidRDefault="00757550" w:rsidP="001C7673">
            <w:pPr>
              <w:jc w:val="center"/>
              <w:rPr>
                <w:sz w:val="28"/>
                <w:szCs w:val="28"/>
                <w:lang w:eastAsia="ru-RU"/>
              </w:rPr>
            </w:pPr>
            <w:r>
              <w:rPr>
                <w:sz w:val="28"/>
                <w:szCs w:val="28"/>
                <w:lang w:eastAsia="ru-RU"/>
              </w:rPr>
              <w:t>24 – 4</w:t>
            </w:r>
          </w:p>
        </w:tc>
        <w:tc>
          <w:tcPr>
            <w:tcW w:w="2084" w:type="dxa"/>
          </w:tcPr>
          <w:p w:rsidR="00757550" w:rsidRDefault="00757550" w:rsidP="00FA42E9">
            <w:pPr>
              <w:jc w:val="center"/>
              <w:rPr>
                <w:sz w:val="28"/>
                <w:szCs w:val="28"/>
                <w:lang w:eastAsia="ru-RU"/>
              </w:rPr>
            </w:pPr>
            <w:r>
              <w:rPr>
                <w:sz w:val="28"/>
                <w:szCs w:val="28"/>
                <w:lang w:eastAsia="ru-RU"/>
              </w:rPr>
              <w:t>25 – 1</w:t>
            </w:r>
          </w:p>
        </w:tc>
      </w:tr>
    </w:tbl>
    <w:p w:rsidR="00757550" w:rsidRDefault="00757550" w:rsidP="00757550">
      <w:pPr>
        <w:rPr>
          <w:sz w:val="28"/>
          <w:szCs w:val="28"/>
          <w:lang w:eastAsia="ru-RU"/>
        </w:rPr>
      </w:pPr>
      <w:r>
        <w:rPr>
          <w:sz w:val="28"/>
          <w:szCs w:val="28"/>
          <w:lang w:eastAsia="ru-RU"/>
        </w:rPr>
        <w:t>Вариант 2</w:t>
      </w:r>
    </w:p>
    <w:p w:rsidR="00BD27AC" w:rsidRDefault="00BD27AC" w:rsidP="001C7673">
      <w:pPr>
        <w:jc w:val="center"/>
        <w:rPr>
          <w:sz w:val="28"/>
          <w:szCs w:val="28"/>
          <w:lang w:eastAsia="ru-RU"/>
        </w:rPr>
      </w:pPr>
    </w:p>
    <w:tbl>
      <w:tblPr>
        <w:tblStyle w:val="afe"/>
        <w:tblW w:w="0" w:type="auto"/>
        <w:tblLook w:val="04A0"/>
      </w:tblPr>
      <w:tblGrid>
        <w:gridCol w:w="2084"/>
        <w:gridCol w:w="2084"/>
        <w:gridCol w:w="2084"/>
        <w:gridCol w:w="2084"/>
        <w:gridCol w:w="2084"/>
      </w:tblGrid>
      <w:tr w:rsidR="00757550" w:rsidTr="00FA42E9">
        <w:tc>
          <w:tcPr>
            <w:tcW w:w="2084" w:type="dxa"/>
          </w:tcPr>
          <w:p w:rsidR="00757550" w:rsidRDefault="00757550" w:rsidP="00FA42E9">
            <w:pPr>
              <w:jc w:val="center"/>
              <w:rPr>
                <w:sz w:val="28"/>
                <w:szCs w:val="28"/>
                <w:lang w:eastAsia="ru-RU"/>
              </w:rPr>
            </w:pPr>
            <w:r>
              <w:rPr>
                <w:sz w:val="28"/>
                <w:szCs w:val="28"/>
                <w:lang w:eastAsia="ru-RU"/>
              </w:rPr>
              <w:t>26 - 1</w:t>
            </w:r>
          </w:p>
        </w:tc>
        <w:tc>
          <w:tcPr>
            <w:tcW w:w="2084" w:type="dxa"/>
          </w:tcPr>
          <w:p w:rsidR="00757550" w:rsidRDefault="00757550" w:rsidP="00FA42E9">
            <w:pPr>
              <w:jc w:val="center"/>
              <w:rPr>
                <w:sz w:val="28"/>
                <w:szCs w:val="28"/>
                <w:lang w:eastAsia="ru-RU"/>
              </w:rPr>
            </w:pPr>
            <w:r>
              <w:rPr>
                <w:sz w:val="28"/>
                <w:szCs w:val="28"/>
                <w:lang w:eastAsia="ru-RU"/>
              </w:rPr>
              <w:t>27 - 3</w:t>
            </w:r>
          </w:p>
        </w:tc>
        <w:tc>
          <w:tcPr>
            <w:tcW w:w="2084" w:type="dxa"/>
          </w:tcPr>
          <w:p w:rsidR="00757550" w:rsidRDefault="00757550" w:rsidP="00FA42E9">
            <w:pPr>
              <w:jc w:val="center"/>
              <w:rPr>
                <w:sz w:val="28"/>
                <w:szCs w:val="28"/>
                <w:lang w:eastAsia="ru-RU"/>
              </w:rPr>
            </w:pPr>
            <w:r>
              <w:rPr>
                <w:sz w:val="28"/>
                <w:szCs w:val="28"/>
                <w:lang w:eastAsia="ru-RU"/>
              </w:rPr>
              <w:t>28 - 4</w:t>
            </w:r>
          </w:p>
        </w:tc>
        <w:tc>
          <w:tcPr>
            <w:tcW w:w="2084" w:type="dxa"/>
          </w:tcPr>
          <w:p w:rsidR="00757550" w:rsidRDefault="00757550" w:rsidP="00FA42E9">
            <w:pPr>
              <w:jc w:val="center"/>
              <w:rPr>
                <w:sz w:val="28"/>
                <w:szCs w:val="28"/>
                <w:lang w:eastAsia="ru-RU"/>
              </w:rPr>
            </w:pPr>
            <w:r>
              <w:rPr>
                <w:sz w:val="28"/>
                <w:szCs w:val="28"/>
                <w:lang w:eastAsia="ru-RU"/>
              </w:rPr>
              <w:t>29 - 2</w:t>
            </w:r>
          </w:p>
        </w:tc>
        <w:tc>
          <w:tcPr>
            <w:tcW w:w="2084" w:type="dxa"/>
          </w:tcPr>
          <w:p w:rsidR="00757550" w:rsidRDefault="00757550" w:rsidP="00FA42E9">
            <w:pPr>
              <w:jc w:val="center"/>
              <w:rPr>
                <w:sz w:val="28"/>
                <w:szCs w:val="28"/>
                <w:lang w:eastAsia="ru-RU"/>
              </w:rPr>
            </w:pPr>
            <w:r>
              <w:rPr>
                <w:sz w:val="28"/>
                <w:szCs w:val="28"/>
                <w:lang w:eastAsia="ru-RU"/>
              </w:rPr>
              <w:t>30 - 4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31 - 4</w:t>
            </w:r>
          </w:p>
        </w:tc>
        <w:tc>
          <w:tcPr>
            <w:tcW w:w="2084" w:type="dxa"/>
          </w:tcPr>
          <w:p w:rsidR="00757550" w:rsidRDefault="00757550" w:rsidP="00FA42E9">
            <w:pPr>
              <w:jc w:val="center"/>
              <w:rPr>
                <w:sz w:val="28"/>
                <w:szCs w:val="28"/>
                <w:lang w:eastAsia="ru-RU"/>
              </w:rPr>
            </w:pPr>
            <w:r>
              <w:rPr>
                <w:sz w:val="28"/>
                <w:szCs w:val="28"/>
                <w:lang w:eastAsia="ru-RU"/>
              </w:rPr>
              <w:t>32 - 2</w:t>
            </w:r>
          </w:p>
        </w:tc>
        <w:tc>
          <w:tcPr>
            <w:tcW w:w="2084" w:type="dxa"/>
          </w:tcPr>
          <w:p w:rsidR="00757550" w:rsidRDefault="00757550" w:rsidP="00FA42E9">
            <w:pPr>
              <w:jc w:val="center"/>
              <w:rPr>
                <w:sz w:val="28"/>
                <w:szCs w:val="28"/>
                <w:lang w:eastAsia="ru-RU"/>
              </w:rPr>
            </w:pPr>
            <w:r>
              <w:rPr>
                <w:sz w:val="28"/>
                <w:szCs w:val="28"/>
                <w:lang w:eastAsia="ru-RU"/>
              </w:rPr>
              <w:t>33 - 3</w:t>
            </w:r>
          </w:p>
        </w:tc>
        <w:tc>
          <w:tcPr>
            <w:tcW w:w="2084" w:type="dxa"/>
          </w:tcPr>
          <w:p w:rsidR="00757550" w:rsidRDefault="00757550" w:rsidP="00FA42E9">
            <w:pPr>
              <w:jc w:val="center"/>
              <w:rPr>
                <w:sz w:val="28"/>
                <w:szCs w:val="28"/>
                <w:lang w:eastAsia="ru-RU"/>
              </w:rPr>
            </w:pPr>
            <w:r>
              <w:rPr>
                <w:sz w:val="28"/>
                <w:szCs w:val="28"/>
                <w:lang w:eastAsia="ru-RU"/>
              </w:rPr>
              <w:t>34 - 4</w:t>
            </w:r>
          </w:p>
        </w:tc>
        <w:tc>
          <w:tcPr>
            <w:tcW w:w="2084" w:type="dxa"/>
          </w:tcPr>
          <w:p w:rsidR="00757550" w:rsidRDefault="00757550" w:rsidP="00FA42E9">
            <w:pPr>
              <w:jc w:val="center"/>
              <w:rPr>
                <w:sz w:val="28"/>
                <w:szCs w:val="28"/>
                <w:lang w:eastAsia="ru-RU"/>
              </w:rPr>
            </w:pPr>
            <w:r>
              <w:rPr>
                <w:sz w:val="28"/>
                <w:szCs w:val="28"/>
                <w:lang w:eastAsia="ru-RU"/>
              </w:rPr>
              <w:t>35 - 4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36 - 3</w:t>
            </w:r>
          </w:p>
        </w:tc>
        <w:tc>
          <w:tcPr>
            <w:tcW w:w="2084" w:type="dxa"/>
          </w:tcPr>
          <w:p w:rsidR="00757550" w:rsidRDefault="00757550" w:rsidP="00FA42E9">
            <w:pPr>
              <w:jc w:val="center"/>
              <w:rPr>
                <w:sz w:val="28"/>
                <w:szCs w:val="28"/>
                <w:lang w:eastAsia="ru-RU"/>
              </w:rPr>
            </w:pPr>
            <w:r>
              <w:rPr>
                <w:sz w:val="28"/>
                <w:szCs w:val="28"/>
                <w:lang w:eastAsia="ru-RU"/>
              </w:rPr>
              <w:t>37 - 1</w:t>
            </w:r>
          </w:p>
        </w:tc>
        <w:tc>
          <w:tcPr>
            <w:tcW w:w="2084" w:type="dxa"/>
          </w:tcPr>
          <w:p w:rsidR="00757550" w:rsidRDefault="00757550" w:rsidP="00FA42E9">
            <w:pPr>
              <w:jc w:val="center"/>
              <w:rPr>
                <w:sz w:val="28"/>
                <w:szCs w:val="28"/>
                <w:lang w:eastAsia="ru-RU"/>
              </w:rPr>
            </w:pPr>
            <w:r>
              <w:rPr>
                <w:sz w:val="28"/>
                <w:szCs w:val="28"/>
                <w:lang w:eastAsia="ru-RU"/>
              </w:rPr>
              <w:t>38 - 4</w:t>
            </w:r>
          </w:p>
        </w:tc>
        <w:tc>
          <w:tcPr>
            <w:tcW w:w="2084" w:type="dxa"/>
          </w:tcPr>
          <w:p w:rsidR="00757550" w:rsidRDefault="00757550" w:rsidP="00FA42E9">
            <w:pPr>
              <w:jc w:val="center"/>
              <w:rPr>
                <w:sz w:val="28"/>
                <w:szCs w:val="28"/>
                <w:lang w:eastAsia="ru-RU"/>
              </w:rPr>
            </w:pPr>
            <w:r>
              <w:rPr>
                <w:sz w:val="28"/>
                <w:szCs w:val="28"/>
                <w:lang w:eastAsia="ru-RU"/>
              </w:rPr>
              <w:t>39 - 1</w:t>
            </w:r>
          </w:p>
        </w:tc>
        <w:tc>
          <w:tcPr>
            <w:tcW w:w="2084" w:type="dxa"/>
          </w:tcPr>
          <w:p w:rsidR="00757550" w:rsidRDefault="00757550" w:rsidP="00FA42E9">
            <w:pPr>
              <w:jc w:val="center"/>
              <w:rPr>
                <w:sz w:val="28"/>
                <w:szCs w:val="28"/>
                <w:lang w:eastAsia="ru-RU"/>
              </w:rPr>
            </w:pPr>
            <w:r>
              <w:rPr>
                <w:sz w:val="28"/>
                <w:szCs w:val="28"/>
                <w:lang w:eastAsia="ru-RU"/>
              </w:rPr>
              <w:t>40 - 4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41 - 2</w:t>
            </w:r>
          </w:p>
        </w:tc>
        <w:tc>
          <w:tcPr>
            <w:tcW w:w="2084" w:type="dxa"/>
          </w:tcPr>
          <w:p w:rsidR="00757550" w:rsidRDefault="00757550" w:rsidP="00FA42E9">
            <w:pPr>
              <w:jc w:val="center"/>
              <w:rPr>
                <w:sz w:val="28"/>
                <w:szCs w:val="28"/>
                <w:lang w:eastAsia="ru-RU"/>
              </w:rPr>
            </w:pPr>
            <w:r>
              <w:rPr>
                <w:sz w:val="28"/>
                <w:szCs w:val="28"/>
                <w:lang w:eastAsia="ru-RU"/>
              </w:rPr>
              <w:t>42 - 4</w:t>
            </w:r>
          </w:p>
        </w:tc>
        <w:tc>
          <w:tcPr>
            <w:tcW w:w="2084" w:type="dxa"/>
          </w:tcPr>
          <w:p w:rsidR="00757550" w:rsidRDefault="00757550" w:rsidP="00FA42E9">
            <w:pPr>
              <w:jc w:val="center"/>
              <w:rPr>
                <w:sz w:val="28"/>
                <w:szCs w:val="28"/>
                <w:lang w:eastAsia="ru-RU"/>
              </w:rPr>
            </w:pPr>
            <w:r>
              <w:rPr>
                <w:sz w:val="28"/>
                <w:szCs w:val="28"/>
                <w:lang w:eastAsia="ru-RU"/>
              </w:rPr>
              <w:t>43 - 4</w:t>
            </w:r>
          </w:p>
        </w:tc>
        <w:tc>
          <w:tcPr>
            <w:tcW w:w="2084" w:type="dxa"/>
          </w:tcPr>
          <w:p w:rsidR="00757550" w:rsidRDefault="00757550" w:rsidP="00FA42E9">
            <w:pPr>
              <w:jc w:val="center"/>
              <w:rPr>
                <w:sz w:val="28"/>
                <w:szCs w:val="28"/>
                <w:lang w:eastAsia="ru-RU"/>
              </w:rPr>
            </w:pPr>
            <w:r>
              <w:rPr>
                <w:sz w:val="28"/>
                <w:szCs w:val="28"/>
                <w:lang w:eastAsia="ru-RU"/>
              </w:rPr>
              <w:t>44 - 1</w:t>
            </w:r>
          </w:p>
        </w:tc>
        <w:tc>
          <w:tcPr>
            <w:tcW w:w="2084" w:type="dxa"/>
          </w:tcPr>
          <w:p w:rsidR="00757550" w:rsidRDefault="00757550" w:rsidP="00FA42E9">
            <w:pPr>
              <w:jc w:val="center"/>
              <w:rPr>
                <w:sz w:val="28"/>
                <w:szCs w:val="28"/>
                <w:lang w:eastAsia="ru-RU"/>
              </w:rPr>
            </w:pPr>
            <w:r>
              <w:rPr>
                <w:sz w:val="28"/>
                <w:szCs w:val="28"/>
                <w:lang w:eastAsia="ru-RU"/>
              </w:rPr>
              <w:t>45 - 3</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46 - 4</w:t>
            </w:r>
          </w:p>
        </w:tc>
        <w:tc>
          <w:tcPr>
            <w:tcW w:w="2084" w:type="dxa"/>
          </w:tcPr>
          <w:p w:rsidR="00757550" w:rsidRDefault="00757550" w:rsidP="00FA42E9">
            <w:pPr>
              <w:jc w:val="center"/>
              <w:rPr>
                <w:sz w:val="28"/>
                <w:szCs w:val="28"/>
                <w:lang w:eastAsia="ru-RU"/>
              </w:rPr>
            </w:pPr>
            <w:r>
              <w:rPr>
                <w:sz w:val="28"/>
                <w:szCs w:val="28"/>
                <w:lang w:eastAsia="ru-RU"/>
              </w:rPr>
              <w:t>47 - 3</w:t>
            </w:r>
          </w:p>
        </w:tc>
        <w:tc>
          <w:tcPr>
            <w:tcW w:w="2084" w:type="dxa"/>
          </w:tcPr>
          <w:p w:rsidR="00757550" w:rsidRDefault="00757550" w:rsidP="00FA42E9">
            <w:pPr>
              <w:jc w:val="center"/>
              <w:rPr>
                <w:sz w:val="28"/>
                <w:szCs w:val="28"/>
                <w:lang w:eastAsia="ru-RU"/>
              </w:rPr>
            </w:pPr>
            <w:r>
              <w:rPr>
                <w:sz w:val="28"/>
                <w:szCs w:val="28"/>
                <w:lang w:eastAsia="ru-RU"/>
              </w:rPr>
              <w:t>48 - 4</w:t>
            </w:r>
          </w:p>
        </w:tc>
        <w:tc>
          <w:tcPr>
            <w:tcW w:w="2084" w:type="dxa"/>
          </w:tcPr>
          <w:p w:rsidR="00757550" w:rsidRDefault="00757550" w:rsidP="00FA42E9">
            <w:pPr>
              <w:jc w:val="center"/>
              <w:rPr>
                <w:sz w:val="28"/>
                <w:szCs w:val="28"/>
                <w:lang w:eastAsia="ru-RU"/>
              </w:rPr>
            </w:pPr>
            <w:r>
              <w:rPr>
                <w:sz w:val="28"/>
                <w:szCs w:val="28"/>
                <w:lang w:eastAsia="ru-RU"/>
              </w:rPr>
              <w:t>49 - 1</w:t>
            </w:r>
          </w:p>
        </w:tc>
        <w:tc>
          <w:tcPr>
            <w:tcW w:w="2084" w:type="dxa"/>
          </w:tcPr>
          <w:p w:rsidR="00757550" w:rsidRDefault="00757550" w:rsidP="00FA42E9">
            <w:pPr>
              <w:jc w:val="center"/>
              <w:rPr>
                <w:sz w:val="28"/>
                <w:szCs w:val="28"/>
                <w:lang w:eastAsia="ru-RU"/>
              </w:rPr>
            </w:pPr>
            <w:r>
              <w:rPr>
                <w:sz w:val="28"/>
                <w:szCs w:val="28"/>
                <w:lang w:eastAsia="ru-RU"/>
              </w:rPr>
              <w:t>50 - 1</w:t>
            </w:r>
          </w:p>
        </w:tc>
      </w:tr>
    </w:tbl>
    <w:p w:rsidR="00BD27AC" w:rsidRDefault="00757550" w:rsidP="00757550">
      <w:pPr>
        <w:rPr>
          <w:sz w:val="28"/>
          <w:szCs w:val="28"/>
          <w:lang w:eastAsia="ru-RU"/>
        </w:rPr>
      </w:pPr>
      <w:r>
        <w:rPr>
          <w:sz w:val="28"/>
          <w:szCs w:val="28"/>
          <w:lang w:eastAsia="ru-RU"/>
        </w:rPr>
        <w:t>Вариант 3</w:t>
      </w:r>
    </w:p>
    <w:p w:rsidR="00BD27AC" w:rsidRDefault="00BD27AC" w:rsidP="001C7673">
      <w:pPr>
        <w:jc w:val="center"/>
        <w:rPr>
          <w:sz w:val="28"/>
          <w:szCs w:val="28"/>
          <w:lang w:eastAsia="ru-RU"/>
        </w:rPr>
      </w:pPr>
    </w:p>
    <w:tbl>
      <w:tblPr>
        <w:tblStyle w:val="afe"/>
        <w:tblW w:w="0" w:type="auto"/>
        <w:tblLook w:val="04A0"/>
      </w:tblPr>
      <w:tblGrid>
        <w:gridCol w:w="2084"/>
        <w:gridCol w:w="2084"/>
        <w:gridCol w:w="2084"/>
        <w:gridCol w:w="2084"/>
        <w:gridCol w:w="2084"/>
      </w:tblGrid>
      <w:tr w:rsidR="00757550" w:rsidTr="00FA42E9">
        <w:tc>
          <w:tcPr>
            <w:tcW w:w="2084" w:type="dxa"/>
          </w:tcPr>
          <w:p w:rsidR="00757550" w:rsidRDefault="00757550" w:rsidP="00FA42E9">
            <w:pPr>
              <w:jc w:val="center"/>
              <w:rPr>
                <w:sz w:val="28"/>
                <w:szCs w:val="28"/>
                <w:lang w:eastAsia="ru-RU"/>
              </w:rPr>
            </w:pPr>
            <w:r>
              <w:rPr>
                <w:sz w:val="28"/>
                <w:szCs w:val="28"/>
                <w:lang w:eastAsia="ru-RU"/>
              </w:rPr>
              <w:t>51 – 3</w:t>
            </w:r>
          </w:p>
        </w:tc>
        <w:tc>
          <w:tcPr>
            <w:tcW w:w="2084" w:type="dxa"/>
          </w:tcPr>
          <w:p w:rsidR="00757550" w:rsidRDefault="00757550" w:rsidP="00FA42E9">
            <w:pPr>
              <w:jc w:val="center"/>
              <w:rPr>
                <w:sz w:val="28"/>
                <w:szCs w:val="28"/>
                <w:lang w:eastAsia="ru-RU"/>
              </w:rPr>
            </w:pPr>
            <w:r>
              <w:rPr>
                <w:sz w:val="28"/>
                <w:szCs w:val="28"/>
                <w:lang w:eastAsia="ru-RU"/>
              </w:rPr>
              <w:t>52 - 1</w:t>
            </w:r>
          </w:p>
        </w:tc>
        <w:tc>
          <w:tcPr>
            <w:tcW w:w="2084" w:type="dxa"/>
          </w:tcPr>
          <w:p w:rsidR="00757550" w:rsidRDefault="00757550" w:rsidP="00FA42E9">
            <w:pPr>
              <w:jc w:val="center"/>
              <w:rPr>
                <w:sz w:val="28"/>
                <w:szCs w:val="28"/>
                <w:lang w:eastAsia="ru-RU"/>
              </w:rPr>
            </w:pPr>
            <w:r>
              <w:rPr>
                <w:sz w:val="28"/>
                <w:szCs w:val="28"/>
                <w:lang w:eastAsia="ru-RU"/>
              </w:rPr>
              <w:t>53 - 1</w:t>
            </w:r>
          </w:p>
        </w:tc>
        <w:tc>
          <w:tcPr>
            <w:tcW w:w="2084" w:type="dxa"/>
          </w:tcPr>
          <w:p w:rsidR="00757550" w:rsidRDefault="00757550" w:rsidP="00FA42E9">
            <w:pPr>
              <w:jc w:val="center"/>
              <w:rPr>
                <w:sz w:val="28"/>
                <w:szCs w:val="28"/>
                <w:lang w:eastAsia="ru-RU"/>
              </w:rPr>
            </w:pPr>
            <w:r>
              <w:rPr>
                <w:sz w:val="28"/>
                <w:szCs w:val="28"/>
                <w:lang w:eastAsia="ru-RU"/>
              </w:rPr>
              <w:t>54 - 1</w:t>
            </w:r>
          </w:p>
        </w:tc>
        <w:tc>
          <w:tcPr>
            <w:tcW w:w="2084" w:type="dxa"/>
          </w:tcPr>
          <w:p w:rsidR="00757550" w:rsidRDefault="00757550" w:rsidP="00FA42E9">
            <w:pPr>
              <w:jc w:val="center"/>
              <w:rPr>
                <w:sz w:val="28"/>
                <w:szCs w:val="28"/>
                <w:lang w:eastAsia="ru-RU"/>
              </w:rPr>
            </w:pPr>
            <w:r>
              <w:rPr>
                <w:sz w:val="28"/>
                <w:szCs w:val="28"/>
                <w:lang w:eastAsia="ru-RU"/>
              </w:rPr>
              <w:t>55 - 2</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56 – 2</w:t>
            </w:r>
          </w:p>
        </w:tc>
        <w:tc>
          <w:tcPr>
            <w:tcW w:w="2084" w:type="dxa"/>
          </w:tcPr>
          <w:p w:rsidR="00757550" w:rsidRDefault="00757550" w:rsidP="00FA42E9">
            <w:pPr>
              <w:jc w:val="center"/>
              <w:rPr>
                <w:sz w:val="28"/>
                <w:szCs w:val="28"/>
                <w:lang w:eastAsia="ru-RU"/>
              </w:rPr>
            </w:pPr>
            <w:r>
              <w:rPr>
                <w:sz w:val="28"/>
                <w:szCs w:val="28"/>
                <w:lang w:eastAsia="ru-RU"/>
              </w:rPr>
              <w:t>57 - 2</w:t>
            </w:r>
          </w:p>
        </w:tc>
        <w:tc>
          <w:tcPr>
            <w:tcW w:w="2084" w:type="dxa"/>
          </w:tcPr>
          <w:p w:rsidR="00757550" w:rsidRDefault="00757550" w:rsidP="00FA42E9">
            <w:pPr>
              <w:jc w:val="center"/>
              <w:rPr>
                <w:sz w:val="28"/>
                <w:szCs w:val="28"/>
                <w:lang w:eastAsia="ru-RU"/>
              </w:rPr>
            </w:pPr>
            <w:r>
              <w:rPr>
                <w:sz w:val="28"/>
                <w:szCs w:val="28"/>
                <w:lang w:eastAsia="ru-RU"/>
              </w:rPr>
              <w:t>58 - 3</w:t>
            </w:r>
          </w:p>
        </w:tc>
        <w:tc>
          <w:tcPr>
            <w:tcW w:w="2084" w:type="dxa"/>
          </w:tcPr>
          <w:p w:rsidR="00757550" w:rsidRDefault="00757550" w:rsidP="00FA42E9">
            <w:pPr>
              <w:jc w:val="center"/>
              <w:rPr>
                <w:sz w:val="28"/>
                <w:szCs w:val="28"/>
                <w:lang w:eastAsia="ru-RU"/>
              </w:rPr>
            </w:pPr>
            <w:r>
              <w:rPr>
                <w:sz w:val="28"/>
                <w:szCs w:val="28"/>
                <w:lang w:eastAsia="ru-RU"/>
              </w:rPr>
              <w:t>59 - 3</w:t>
            </w:r>
          </w:p>
        </w:tc>
        <w:tc>
          <w:tcPr>
            <w:tcW w:w="2084" w:type="dxa"/>
          </w:tcPr>
          <w:p w:rsidR="00757550" w:rsidRDefault="00757550" w:rsidP="00FA42E9">
            <w:pPr>
              <w:jc w:val="center"/>
              <w:rPr>
                <w:sz w:val="28"/>
                <w:szCs w:val="28"/>
                <w:lang w:eastAsia="ru-RU"/>
              </w:rPr>
            </w:pPr>
            <w:r>
              <w:rPr>
                <w:sz w:val="28"/>
                <w:szCs w:val="28"/>
                <w:lang w:eastAsia="ru-RU"/>
              </w:rPr>
              <w:t>60 - 1</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61 – 2</w:t>
            </w:r>
          </w:p>
        </w:tc>
        <w:tc>
          <w:tcPr>
            <w:tcW w:w="2084" w:type="dxa"/>
          </w:tcPr>
          <w:p w:rsidR="00757550" w:rsidRDefault="00757550" w:rsidP="00FA42E9">
            <w:pPr>
              <w:jc w:val="center"/>
              <w:rPr>
                <w:sz w:val="28"/>
                <w:szCs w:val="28"/>
                <w:lang w:eastAsia="ru-RU"/>
              </w:rPr>
            </w:pPr>
            <w:r>
              <w:rPr>
                <w:sz w:val="28"/>
                <w:szCs w:val="28"/>
                <w:lang w:eastAsia="ru-RU"/>
              </w:rPr>
              <w:t>62 – 1</w:t>
            </w:r>
          </w:p>
        </w:tc>
        <w:tc>
          <w:tcPr>
            <w:tcW w:w="2084" w:type="dxa"/>
          </w:tcPr>
          <w:p w:rsidR="00757550" w:rsidRDefault="00757550" w:rsidP="00FA42E9">
            <w:pPr>
              <w:jc w:val="center"/>
              <w:rPr>
                <w:sz w:val="28"/>
                <w:szCs w:val="28"/>
                <w:lang w:eastAsia="ru-RU"/>
              </w:rPr>
            </w:pPr>
            <w:r>
              <w:rPr>
                <w:sz w:val="28"/>
                <w:szCs w:val="28"/>
                <w:lang w:eastAsia="ru-RU"/>
              </w:rPr>
              <w:t>63 - 2</w:t>
            </w:r>
          </w:p>
        </w:tc>
        <w:tc>
          <w:tcPr>
            <w:tcW w:w="2084" w:type="dxa"/>
          </w:tcPr>
          <w:p w:rsidR="00757550" w:rsidRDefault="00757550" w:rsidP="00FA42E9">
            <w:pPr>
              <w:jc w:val="center"/>
              <w:rPr>
                <w:sz w:val="28"/>
                <w:szCs w:val="28"/>
                <w:lang w:eastAsia="ru-RU"/>
              </w:rPr>
            </w:pPr>
            <w:r>
              <w:rPr>
                <w:sz w:val="28"/>
                <w:szCs w:val="28"/>
                <w:lang w:eastAsia="ru-RU"/>
              </w:rPr>
              <w:t>64 – 1</w:t>
            </w:r>
          </w:p>
        </w:tc>
        <w:tc>
          <w:tcPr>
            <w:tcW w:w="2084" w:type="dxa"/>
          </w:tcPr>
          <w:p w:rsidR="00757550" w:rsidRDefault="00757550" w:rsidP="00FA42E9">
            <w:pPr>
              <w:jc w:val="center"/>
              <w:rPr>
                <w:sz w:val="28"/>
                <w:szCs w:val="28"/>
                <w:lang w:eastAsia="ru-RU"/>
              </w:rPr>
            </w:pPr>
            <w:r>
              <w:rPr>
                <w:sz w:val="28"/>
                <w:szCs w:val="28"/>
                <w:lang w:eastAsia="ru-RU"/>
              </w:rPr>
              <w:t>65 – 4</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66 - 4</w:t>
            </w:r>
          </w:p>
        </w:tc>
        <w:tc>
          <w:tcPr>
            <w:tcW w:w="2084" w:type="dxa"/>
          </w:tcPr>
          <w:p w:rsidR="00757550" w:rsidRDefault="00757550" w:rsidP="00FA42E9">
            <w:pPr>
              <w:jc w:val="center"/>
              <w:rPr>
                <w:sz w:val="28"/>
                <w:szCs w:val="28"/>
                <w:lang w:eastAsia="ru-RU"/>
              </w:rPr>
            </w:pPr>
            <w:r>
              <w:rPr>
                <w:sz w:val="28"/>
                <w:szCs w:val="28"/>
                <w:lang w:eastAsia="ru-RU"/>
              </w:rPr>
              <w:t>67 - 1</w:t>
            </w:r>
          </w:p>
        </w:tc>
        <w:tc>
          <w:tcPr>
            <w:tcW w:w="2084" w:type="dxa"/>
          </w:tcPr>
          <w:p w:rsidR="00757550" w:rsidRDefault="00757550" w:rsidP="00FA42E9">
            <w:pPr>
              <w:jc w:val="center"/>
              <w:rPr>
                <w:sz w:val="28"/>
                <w:szCs w:val="28"/>
                <w:lang w:eastAsia="ru-RU"/>
              </w:rPr>
            </w:pPr>
            <w:r>
              <w:rPr>
                <w:sz w:val="28"/>
                <w:szCs w:val="28"/>
                <w:lang w:eastAsia="ru-RU"/>
              </w:rPr>
              <w:t>68 – 4</w:t>
            </w:r>
          </w:p>
        </w:tc>
        <w:tc>
          <w:tcPr>
            <w:tcW w:w="2084" w:type="dxa"/>
          </w:tcPr>
          <w:p w:rsidR="00757550" w:rsidRDefault="00757550" w:rsidP="00FA42E9">
            <w:pPr>
              <w:jc w:val="center"/>
              <w:rPr>
                <w:sz w:val="28"/>
                <w:szCs w:val="28"/>
                <w:lang w:eastAsia="ru-RU"/>
              </w:rPr>
            </w:pPr>
            <w:r>
              <w:rPr>
                <w:sz w:val="28"/>
                <w:szCs w:val="28"/>
                <w:lang w:eastAsia="ru-RU"/>
              </w:rPr>
              <w:t>69 - 1</w:t>
            </w:r>
          </w:p>
        </w:tc>
        <w:tc>
          <w:tcPr>
            <w:tcW w:w="2084" w:type="dxa"/>
          </w:tcPr>
          <w:p w:rsidR="00757550" w:rsidRDefault="00757550" w:rsidP="00FA42E9">
            <w:pPr>
              <w:jc w:val="center"/>
              <w:rPr>
                <w:sz w:val="28"/>
                <w:szCs w:val="28"/>
                <w:lang w:eastAsia="ru-RU"/>
              </w:rPr>
            </w:pPr>
            <w:r>
              <w:rPr>
                <w:sz w:val="28"/>
                <w:szCs w:val="28"/>
                <w:lang w:eastAsia="ru-RU"/>
              </w:rPr>
              <w:t>70 - 1</w:t>
            </w:r>
          </w:p>
        </w:tc>
      </w:tr>
      <w:tr w:rsidR="00757550" w:rsidTr="00FA42E9">
        <w:tc>
          <w:tcPr>
            <w:tcW w:w="2084" w:type="dxa"/>
          </w:tcPr>
          <w:p w:rsidR="00757550" w:rsidRDefault="00757550" w:rsidP="00FA42E9">
            <w:pPr>
              <w:jc w:val="center"/>
              <w:rPr>
                <w:sz w:val="28"/>
                <w:szCs w:val="28"/>
                <w:lang w:eastAsia="ru-RU"/>
              </w:rPr>
            </w:pPr>
            <w:r>
              <w:rPr>
                <w:sz w:val="28"/>
                <w:szCs w:val="28"/>
                <w:lang w:eastAsia="ru-RU"/>
              </w:rPr>
              <w:t>71 - 1</w:t>
            </w:r>
          </w:p>
        </w:tc>
        <w:tc>
          <w:tcPr>
            <w:tcW w:w="2084" w:type="dxa"/>
          </w:tcPr>
          <w:p w:rsidR="00757550" w:rsidRDefault="00757550" w:rsidP="00FA42E9">
            <w:pPr>
              <w:ind w:left="-108" w:right="-108"/>
              <w:jc w:val="center"/>
              <w:rPr>
                <w:sz w:val="28"/>
                <w:szCs w:val="28"/>
                <w:lang w:eastAsia="ru-RU"/>
              </w:rPr>
            </w:pPr>
            <w:r>
              <w:rPr>
                <w:sz w:val="28"/>
                <w:szCs w:val="28"/>
                <w:lang w:eastAsia="ru-RU"/>
              </w:rPr>
              <w:t>72 - 2</w:t>
            </w:r>
          </w:p>
        </w:tc>
        <w:tc>
          <w:tcPr>
            <w:tcW w:w="2084" w:type="dxa"/>
          </w:tcPr>
          <w:p w:rsidR="00757550" w:rsidRDefault="00757550" w:rsidP="00FA42E9">
            <w:pPr>
              <w:jc w:val="center"/>
              <w:rPr>
                <w:sz w:val="28"/>
                <w:szCs w:val="28"/>
                <w:lang w:eastAsia="ru-RU"/>
              </w:rPr>
            </w:pPr>
            <w:r>
              <w:rPr>
                <w:sz w:val="28"/>
                <w:szCs w:val="28"/>
                <w:lang w:eastAsia="ru-RU"/>
              </w:rPr>
              <w:t>73 - 2</w:t>
            </w:r>
          </w:p>
        </w:tc>
        <w:tc>
          <w:tcPr>
            <w:tcW w:w="2084" w:type="dxa"/>
          </w:tcPr>
          <w:p w:rsidR="00757550" w:rsidRDefault="00757550" w:rsidP="00FA42E9">
            <w:pPr>
              <w:jc w:val="center"/>
              <w:rPr>
                <w:sz w:val="28"/>
                <w:szCs w:val="28"/>
                <w:lang w:eastAsia="ru-RU"/>
              </w:rPr>
            </w:pPr>
            <w:r>
              <w:rPr>
                <w:sz w:val="28"/>
                <w:szCs w:val="28"/>
                <w:lang w:eastAsia="ru-RU"/>
              </w:rPr>
              <w:t xml:space="preserve">74 - 3 </w:t>
            </w:r>
          </w:p>
        </w:tc>
        <w:tc>
          <w:tcPr>
            <w:tcW w:w="2084" w:type="dxa"/>
          </w:tcPr>
          <w:p w:rsidR="00757550" w:rsidRDefault="00757550" w:rsidP="00FA42E9">
            <w:pPr>
              <w:jc w:val="center"/>
              <w:rPr>
                <w:sz w:val="28"/>
                <w:szCs w:val="28"/>
                <w:lang w:eastAsia="ru-RU"/>
              </w:rPr>
            </w:pPr>
            <w:r>
              <w:rPr>
                <w:sz w:val="28"/>
                <w:szCs w:val="28"/>
                <w:lang w:eastAsia="ru-RU"/>
              </w:rPr>
              <w:t>75 - 1</w:t>
            </w:r>
          </w:p>
        </w:tc>
      </w:tr>
    </w:tbl>
    <w:p w:rsidR="00BD27AC" w:rsidRDefault="00BD27AC" w:rsidP="001C7673">
      <w:pPr>
        <w:jc w:val="center"/>
        <w:rPr>
          <w:sz w:val="28"/>
          <w:szCs w:val="28"/>
          <w:lang w:eastAsia="ru-RU"/>
        </w:rPr>
      </w:pPr>
    </w:p>
    <w:p w:rsidR="00BD27AC" w:rsidRDefault="00BD27AC" w:rsidP="001C7673">
      <w:pPr>
        <w:jc w:val="cente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364BCB">
      <w:pPr>
        <w:spacing w:after="200" w:line="276" w:lineRule="auto"/>
        <w:rPr>
          <w:b/>
        </w:rPr>
      </w:pPr>
    </w:p>
    <w:p w:rsidR="00364BCB" w:rsidRDefault="00364BCB" w:rsidP="00364BCB">
      <w:pPr>
        <w:spacing w:after="200" w:line="276" w:lineRule="auto"/>
        <w:rPr>
          <w:b/>
        </w:rPr>
      </w:pPr>
    </w:p>
    <w:p w:rsidR="00364BCB" w:rsidRDefault="00364BCB" w:rsidP="00364BCB">
      <w:pPr>
        <w:spacing w:after="200" w:line="276" w:lineRule="auto"/>
        <w:rPr>
          <w:b/>
        </w:rPr>
      </w:pPr>
    </w:p>
    <w:p w:rsidR="00364BCB" w:rsidRDefault="00364BCB" w:rsidP="00364BCB">
      <w:pPr>
        <w:spacing w:after="200" w:line="276" w:lineRule="auto"/>
        <w:rPr>
          <w:b/>
        </w:rPr>
      </w:pPr>
    </w:p>
    <w:p w:rsidR="00364BCB" w:rsidRDefault="00364BCB" w:rsidP="00364BCB">
      <w:pPr>
        <w:spacing w:after="200" w:line="276" w:lineRule="auto"/>
        <w:rPr>
          <w:b/>
        </w:rPr>
      </w:pPr>
    </w:p>
    <w:p w:rsidR="00364BCB" w:rsidRDefault="00364BCB" w:rsidP="00364BCB">
      <w:pPr>
        <w:spacing w:after="200" w:line="276" w:lineRule="auto"/>
        <w:rPr>
          <w:b/>
        </w:rPr>
      </w:pPr>
    </w:p>
    <w:p w:rsidR="00364BCB" w:rsidRDefault="00364BCB" w:rsidP="00364BCB">
      <w:pPr>
        <w:spacing w:after="200" w:line="276" w:lineRule="auto"/>
        <w:rPr>
          <w:b/>
        </w:rPr>
      </w:pPr>
    </w:p>
    <w:p w:rsidR="00BD27AC" w:rsidRPr="00384F4E" w:rsidRDefault="00BD27AC" w:rsidP="001C7673">
      <w:pPr>
        <w:rPr>
          <w:sz w:val="28"/>
          <w:szCs w:val="28"/>
          <w:lang w:eastAsia="ru-RU"/>
        </w:rPr>
      </w:pPr>
      <w:r w:rsidRPr="00384F4E">
        <w:rPr>
          <w:sz w:val="28"/>
          <w:szCs w:val="28"/>
          <w:lang w:eastAsia="ru-RU"/>
        </w:rPr>
        <w:lastRenderedPageBreak/>
        <w:t>Приложение 3</w:t>
      </w:r>
    </w:p>
    <w:p w:rsidR="00AB0EC7" w:rsidRPr="00AB0EC7" w:rsidRDefault="00AB0EC7" w:rsidP="00AB0EC7">
      <w:pPr>
        <w:rPr>
          <w:noProof/>
          <w:sz w:val="24"/>
          <w:szCs w:val="24"/>
          <w:lang w:eastAsia="ru-RU"/>
        </w:rPr>
      </w:pPr>
    </w:p>
    <w:p w:rsidR="00AB0EC7" w:rsidRPr="00AB0EC7" w:rsidRDefault="00AB0EC7" w:rsidP="00AB0EC7">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AB0EC7" w:rsidRPr="00AB0EC7" w:rsidRDefault="00AB0EC7" w:rsidP="00AB0EC7">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sidR="000D2E9E">
        <w:rPr>
          <w:b/>
          <w:bCs/>
          <w:noProof/>
          <w:sz w:val="28"/>
          <w:szCs w:val="28"/>
          <w:lang w:eastAsia="ru-RU"/>
        </w:rPr>
        <w:t>профессиональное</w:t>
      </w:r>
      <w:r w:rsidR="00906D10">
        <w:rPr>
          <w:b/>
          <w:bCs/>
          <w:noProof/>
          <w:sz w:val="28"/>
          <w:szCs w:val="28"/>
          <w:lang w:eastAsia="ru-RU"/>
        </w:rPr>
        <w:t xml:space="preserve"> </w:t>
      </w:r>
      <w:r w:rsidRPr="00AB0EC7">
        <w:rPr>
          <w:b/>
          <w:bCs/>
          <w:noProof/>
          <w:sz w:val="28"/>
          <w:szCs w:val="28"/>
          <w:lang w:eastAsia="ru-RU"/>
        </w:rPr>
        <w:t>образовательно</w:t>
      </w:r>
      <w:r w:rsidR="00411AD8">
        <w:rPr>
          <w:b/>
          <w:bCs/>
          <w:noProof/>
          <w:sz w:val="28"/>
          <w:szCs w:val="28"/>
          <w:lang w:eastAsia="ru-RU"/>
        </w:rPr>
        <w:t>е</w:t>
      </w:r>
      <w:r w:rsidRPr="00AB0EC7">
        <w:rPr>
          <w:b/>
          <w:bCs/>
          <w:noProof/>
          <w:sz w:val="28"/>
          <w:szCs w:val="28"/>
          <w:lang w:eastAsia="ru-RU"/>
        </w:rPr>
        <w:t xml:space="preserve"> учреждение </w:t>
      </w:r>
    </w:p>
    <w:p w:rsidR="00AB0EC7" w:rsidRPr="00AB0EC7" w:rsidRDefault="00AB0EC7" w:rsidP="00AB0EC7">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BD27AC" w:rsidRPr="00384F4E" w:rsidRDefault="00BD27AC" w:rsidP="001C7673">
      <w:pPr>
        <w:rPr>
          <w:bCs/>
          <w:sz w:val="28"/>
          <w:szCs w:val="28"/>
          <w:lang w:eastAsia="ru-RU"/>
        </w:rPr>
      </w:pPr>
    </w:p>
    <w:p w:rsidR="000D2E9E" w:rsidRPr="00D35454" w:rsidRDefault="00BD27AC" w:rsidP="00E9114F">
      <w:pPr>
        <w:rPr>
          <w:sz w:val="28"/>
          <w:szCs w:val="28"/>
          <w:lang w:eastAsia="ru-RU"/>
        </w:rPr>
      </w:pPr>
      <w:r w:rsidRPr="00384F4E">
        <w:rPr>
          <w:sz w:val="28"/>
          <w:szCs w:val="28"/>
          <w:lang w:eastAsia="ru-RU"/>
        </w:rPr>
        <w:t xml:space="preserve">Перечень тем для </w:t>
      </w:r>
      <w:r w:rsidR="000D2E9E">
        <w:rPr>
          <w:sz w:val="28"/>
          <w:szCs w:val="28"/>
          <w:lang w:eastAsia="ru-RU"/>
        </w:rPr>
        <w:t>самостоятельной работы студенто</w:t>
      </w:r>
      <w:r w:rsidR="00E9114F">
        <w:rPr>
          <w:sz w:val="28"/>
          <w:szCs w:val="28"/>
          <w:lang w:eastAsia="ru-RU"/>
        </w:rPr>
        <w:t xml:space="preserve">в </w:t>
      </w:r>
      <w:r w:rsidR="000D2E9E">
        <w:rPr>
          <w:sz w:val="28"/>
          <w:szCs w:val="28"/>
          <w:lang w:eastAsia="ru-RU"/>
        </w:rPr>
        <w:t>п</w:t>
      </w:r>
      <w:r w:rsidR="000D2E9E" w:rsidRPr="00384F4E">
        <w:rPr>
          <w:sz w:val="28"/>
          <w:szCs w:val="28"/>
          <w:lang w:eastAsia="ru-RU"/>
        </w:rPr>
        <w:t>о</w:t>
      </w:r>
      <w:r w:rsidR="000D2E9E">
        <w:rPr>
          <w:sz w:val="28"/>
          <w:szCs w:val="28"/>
          <w:lang w:eastAsia="ru-RU"/>
        </w:rPr>
        <w:t xml:space="preserve"> профессиональному</w:t>
      </w:r>
      <w:r w:rsidR="00906D10">
        <w:rPr>
          <w:sz w:val="28"/>
          <w:szCs w:val="28"/>
          <w:lang w:eastAsia="ru-RU"/>
        </w:rPr>
        <w:t xml:space="preserve"> </w:t>
      </w:r>
      <w:r w:rsidR="000D2E9E">
        <w:rPr>
          <w:sz w:val="28"/>
          <w:szCs w:val="28"/>
          <w:lang w:eastAsia="ru-RU"/>
        </w:rPr>
        <w:t>модулю</w:t>
      </w:r>
      <w:r w:rsidR="00906D10">
        <w:rPr>
          <w:sz w:val="28"/>
          <w:szCs w:val="28"/>
          <w:lang w:eastAsia="ru-RU"/>
        </w:rPr>
        <w:t xml:space="preserve"> </w:t>
      </w:r>
      <w:r w:rsidR="00337034">
        <w:rPr>
          <w:sz w:val="28"/>
          <w:szCs w:val="28"/>
          <w:lang w:eastAsia="ru-RU"/>
        </w:rPr>
        <w:t>«</w:t>
      </w:r>
      <w:r w:rsidR="000D2E9E" w:rsidRPr="00D35454">
        <w:rPr>
          <w:sz w:val="28"/>
          <w:szCs w:val="28"/>
          <w:lang w:eastAsia="ru-RU"/>
        </w:rPr>
        <w:t>ОРГАНИЗАЦИЯ БЕЗОПАСНЫХ УСЛОВИЙ ТРУДА</w:t>
      </w:r>
      <w:r w:rsidR="00337034">
        <w:rPr>
          <w:sz w:val="28"/>
          <w:szCs w:val="28"/>
          <w:lang w:eastAsia="ru-RU"/>
        </w:rPr>
        <w:t>»</w:t>
      </w:r>
    </w:p>
    <w:p w:rsidR="00D35454" w:rsidRPr="00D35454" w:rsidRDefault="00D35454" w:rsidP="00D35454">
      <w:pPr>
        <w:jc w:val="center"/>
        <w:rPr>
          <w:sz w:val="28"/>
          <w:szCs w:val="28"/>
          <w:lang w:eastAsia="ru-RU"/>
        </w:rPr>
      </w:pPr>
    </w:p>
    <w:p w:rsidR="00EE2D6E" w:rsidRPr="00EE2D6E" w:rsidRDefault="00EE2D6E" w:rsidP="000D2E9E">
      <w:pPr>
        <w:rPr>
          <w:bCs/>
          <w:i/>
          <w:sz w:val="28"/>
          <w:szCs w:val="28"/>
          <w:lang w:eastAsia="ru-RU"/>
        </w:rPr>
      </w:pPr>
      <w:r w:rsidRPr="00EE2D6E">
        <w:rPr>
          <w:bCs/>
          <w:i/>
          <w:sz w:val="28"/>
          <w:szCs w:val="28"/>
          <w:lang w:eastAsia="ru-RU"/>
        </w:rPr>
        <w:t xml:space="preserve">Организация работы по охране труда на предприятии </w:t>
      </w:r>
    </w:p>
    <w:p w:rsidR="000D2E9E" w:rsidRPr="00EE2D6E" w:rsidRDefault="00EE2D6E" w:rsidP="000D2E9E">
      <w:pPr>
        <w:rPr>
          <w:bCs/>
          <w:i/>
          <w:sz w:val="28"/>
          <w:szCs w:val="28"/>
          <w:lang w:eastAsia="ru-RU"/>
        </w:rPr>
      </w:pPr>
      <w:r w:rsidRPr="00EE2D6E">
        <w:rPr>
          <w:bCs/>
          <w:i/>
          <w:sz w:val="28"/>
          <w:szCs w:val="28"/>
          <w:lang w:eastAsia="ru-RU"/>
        </w:rPr>
        <w:t>Методы обеспечения комфортных климатических условий в производственных помещениях</w:t>
      </w:r>
    </w:p>
    <w:p w:rsidR="00EE2D6E" w:rsidRPr="00EE2D6E" w:rsidRDefault="00EE2D6E" w:rsidP="000D2E9E">
      <w:pPr>
        <w:rPr>
          <w:bCs/>
          <w:i/>
          <w:sz w:val="28"/>
          <w:szCs w:val="28"/>
          <w:lang w:eastAsia="ru-RU"/>
        </w:rPr>
      </w:pPr>
      <w:r w:rsidRPr="00EE2D6E">
        <w:rPr>
          <w:bCs/>
          <w:i/>
          <w:sz w:val="28"/>
          <w:szCs w:val="28"/>
          <w:lang w:eastAsia="ru-RU"/>
        </w:rPr>
        <w:t xml:space="preserve">Чрезмерные формы психического напряжения. </w:t>
      </w:r>
    </w:p>
    <w:p w:rsidR="00EE2D6E" w:rsidRPr="00EE2D6E" w:rsidRDefault="00EE2D6E" w:rsidP="000D2E9E">
      <w:pPr>
        <w:rPr>
          <w:bCs/>
          <w:i/>
          <w:sz w:val="28"/>
          <w:szCs w:val="28"/>
          <w:lang w:eastAsia="ru-RU"/>
        </w:rPr>
      </w:pPr>
      <w:r w:rsidRPr="00EE2D6E">
        <w:rPr>
          <w:bCs/>
          <w:i/>
          <w:sz w:val="28"/>
          <w:szCs w:val="28"/>
          <w:lang w:eastAsia="ru-RU"/>
        </w:rPr>
        <w:t>Влияние алкоголя на безопасность труда.</w:t>
      </w:r>
    </w:p>
    <w:p w:rsidR="00EE2D6E" w:rsidRDefault="00EE2D6E" w:rsidP="000D2E9E">
      <w:pPr>
        <w:rPr>
          <w:bCs/>
          <w:i/>
          <w:sz w:val="28"/>
          <w:szCs w:val="28"/>
          <w:lang w:eastAsia="ru-RU"/>
        </w:rPr>
      </w:pPr>
      <w:r w:rsidRPr="00EE2D6E">
        <w:rPr>
          <w:bCs/>
          <w:i/>
          <w:sz w:val="28"/>
          <w:szCs w:val="28"/>
          <w:lang w:eastAsia="ru-RU"/>
        </w:rPr>
        <w:t>Роль безопасных условий труда в повышении качества трудовой жизни</w:t>
      </w:r>
    </w:p>
    <w:p w:rsidR="000D2E9E" w:rsidRPr="00EE2D6E" w:rsidRDefault="00EE2D6E" w:rsidP="000D2E9E">
      <w:pPr>
        <w:rPr>
          <w:bCs/>
          <w:i/>
          <w:sz w:val="28"/>
          <w:szCs w:val="28"/>
          <w:lang w:eastAsia="ru-RU"/>
        </w:rPr>
      </w:pPr>
      <w:r w:rsidRPr="00EE2D6E">
        <w:rPr>
          <w:bCs/>
          <w:i/>
          <w:sz w:val="28"/>
          <w:szCs w:val="28"/>
          <w:lang w:eastAsia="ru-RU"/>
        </w:rPr>
        <w:t xml:space="preserve"> Основные направления улучшения условий труда на предприятии</w:t>
      </w:r>
    </w:p>
    <w:p w:rsidR="00EE2D6E" w:rsidRPr="00EE2D6E" w:rsidRDefault="00EE2D6E" w:rsidP="000D2E9E">
      <w:pPr>
        <w:rPr>
          <w:i/>
          <w:sz w:val="28"/>
          <w:szCs w:val="28"/>
          <w:lang w:eastAsia="ru-RU"/>
        </w:rPr>
      </w:pPr>
      <w:r w:rsidRPr="00EE2D6E">
        <w:rPr>
          <w:i/>
          <w:sz w:val="28"/>
          <w:szCs w:val="28"/>
          <w:lang w:eastAsia="ru-RU"/>
        </w:rPr>
        <w:t xml:space="preserve">Производственные вредности и меры борьбы с ними </w:t>
      </w:r>
    </w:p>
    <w:p w:rsidR="00EE2D6E" w:rsidRPr="00EE2D6E" w:rsidRDefault="00EE2D6E" w:rsidP="000D2E9E">
      <w:pPr>
        <w:rPr>
          <w:i/>
          <w:sz w:val="28"/>
          <w:szCs w:val="28"/>
          <w:lang w:eastAsia="ru-RU"/>
        </w:rPr>
      </w:pPr>
      <w:r w:rsidRPr="00EE2D6E">
        <w:rPr>
          <w:i/>
          <w:sz w:val="28"/>
          <w:szCs w:val="28"/>
          <w:lang w:eastAsia="ru-RU"/>
        </w:rPr>
        <w:t>Травматизм и</w:t>
      </w:r>
      <w:r>
        <w:rPr>
          <w:i/>
          <w:sz w:val="28"/>
          <w:szCs w:val="28"/>
          <w:lang w:eastAsia="ru-RU"/>
        </w:rPr>
        <w:t xml:space="preserve"> заболеваемость на производстве</w:t>
      </w:r>
    </w:p>
    <w:p w:rsidR="00EE2D6E" w:rsidRPr="00EE2D6E" w:rsidRDefault="00EE2D6E" w:rsidP="000D2E9E">
      <w:pPr>
        <w:rPr>
          <w:i/>
          <w:sz w:val="28"/>
          <w:szCs w:val="28"/>
          <w:lang w:eastAsia="ru-RU"/>
        </w:rPr>
      </w:pPr>
      <w:r w:rsidRPr="00EE2D6E">
        <w:rPr>
          <w:i/>
          <w:sz w:val="28"/>
          <w:szCs w:val="28"/>
          <w:lang w:eastAsia="ru-RU"/>
        </w:rPr>
        <w:t>О</w:t>
      </w:r>
      <w:r>
        <w:rPr>
          <w:i/>
          <w:sz w:val="28"/>
          <w:szCs w:val="28"/>
          <w:lang w:eastAsia="ru-RU"/>
        </w:rPr>
        <w:t>пасные производственные объекты</w:t>
      </w:r>
    </w:p>
    <w:p w:rsidR="00EE2D6E" w:rsidRPr="00EE2D6E" w:rsidRDefault="00EE2D6E" w:rsidP="000D2E9E">
      <w:pPr>
        <w:rPr>
          <w:i/>
          <w:sz w:val="28"/>
          <w:szCs w:val="28"/>
          <w:lang w:eastAsia="ru-RU"/>
        </w:rPr>
      </w:pPr>
      <w:r w:rsidRPr="00EE2D6E">
        <w:rPr>
          <w:i/>
          <w:sz w:val="28"/>
          <w:szCs w:val="28"/>
          <w:lang w:eastAsia="ru-RU"/>
        </w:rPr>
        <w:t>Требования промышленной безопасности к эксплуатации опас</w:t>
      </w:r>
      <w:r>
        <w:rPr>
          <w:i/>
          <w:sz w:val="28"/>
          <w:szCs w:val="28"/>
          <w:lang w:eastAsia="ru-RU"/>
        </w:rPr>
        <w:t>ного производственного объекта</w:t>
      </w:r>
    </w:p>
    <w:p w:rsidR="00EE2D6E" w:rsidRPr="00EE2D6E" w:rsidRDefault="00EE2D6E" w:rsidP="000D2E9E">
      <w:pPr>
        <w:rPr>
          <w:i/>
          <w:sz w:val="28"/>
          <w:szCs w:val="28"/>
          <w:lang w:eastAsia="ru-RU"/>
        </w:rPr>
      </w:pPr>
      <w:r w:rsidRPr="00EE2D6E">
        <w:rPr>
          <w:i/>
          <w:sz w:val="28"/>
          <w:szCs w:val="28"/>
          <w:lang w:eastAsia="ru-RU"/>
        </w:rPr>
        <w:t>Обязанности работников опа</w:t>
      </w:r>
      <w:r>
        <w:rPr>
          <w:i/>
          <w:sz w:val="28"/>
          <w:szCs w:val="28"/>
          <w:lang w:eastAsia="ru-RU"/>
        </w:rPr>
        <w:t>сного производственного объекта</w:t>
      </w:r>
    </w:p>
    <w:p w:rsidR="000D2E9E" w:rsidRDefault="00EE2D6E" w:rsidP="000D2E9E">
      <w:pPr>
        <w:rPr>
          <w:i/>
          <w:sz w:val="28"/>
          <w:szCs w:val="28"/>
          <w:lang w:eastAsia="ru-RU"/>
        </w:rPr>
      </w:pPr>
      <w:r w:rsidRPr="00EE2D6E">
        <w:rPr>
          <w:i/>
          <w:sz w:val="28"/>
          <w:szCs w:val="28"/>
          <w:lang w:eastAsia="ru-RU"/>
        </w:rPr>
        <w:t>Обеспечение системы управления промышленной безопасностью</w:t>
      </w:r>
    </w:p>
    <w:p w:rsidR="00EE2D6E" w:rsidRPr="00EE2D6E" w:rsidRDefault="00EE2D6E" w:rsidP="000D2E9E">
      <w:pPr>
        <w:rPr>
          <w:i/>
          <w:sz w:val="28"/>
          <w:szCs w:val="28"/>
          <w:lang w:eastAsia="ru-RU"/>
        </w:rPr>
      </w:pPr>
      <w:r w:rsidRPr="00EE2D6E">
        <w:rPr>
          <w:i/>
          <w:sz w:val="28"/>
          <w:szCs w:val="28"/>
          <w:lang w:eastAsia="ru-RU"/>
        </w:rPr>
        <w:t>Отчет по практической работе</w:t>
      </w:r>
    </w:p>
    <w:p w:rsidR="00EE2D6E" w:rsidRDefault="00EE2D6E" w:rsidP="00EE2D6E">
      <w:pPr>
        <w:jc w:val="both"/>
        <w:rPr>
          <w:i/>
          <w:sz w:val="28"/>
          <w:szCs w:val="28"/>
          <w:lang w:eastAsia="ru-RU"/>
        </w:rPr>
      </w:pPr>
      <w:r w:rsidRPr="00EE2D6E">
        <w:rPr>
          <w:i/>
          <w:sz w:val="28"/>
          <w:szCs w:val="28"/>
          <w:lang w:eastAsia="ru-RU"/>
        </w:rPr>
        <w:t xml:space="preserve">Проработка конспектов занятий </w:t>
      </w:r>
    </w:p>
    <w:p w:rsidR="00906D10" w:rsidRPr="00EE2D6E" w:rsidRDefault="00906D10" w:rsidP="00EE2D6E">
      <w:pPr>
        <w:jc w:val="both"/>
        <w:rPr>
          <w:i/>
          <w:sz w:val="28"/>
          <w:szCs w:val="28"/>
          <w:lang w:eastAsia="ru-RU"/>
        </w:rPr>
      </w:pPr>
    </w:p>
    <w:p w:rsidR="00BD27AC" w:rsidRDefault="00BD27AC" w:rsidP="001C7673">
      <w:pPr>
        <w:ind w:left="720" w:firstLine="360"/>
        <w:jc w:val="both"/>
        <w:rPr>
          <w:sz w:val="28"/>
          <w:szCs w:val="28"/>
        </w:rPr>
      </w:pPr>
      <w:r>
        <w:rPr>
          <w:sz w:val="28"/>
          <w:szCs w:val="28"/>
        </w:rPr>
        <w:t>Составитель:</w:t>
      </w:r>
    </w:p>
    <w:p w:rsidR="00BD27AC" w:rsidRDefault="00BD27AC" w:rsidP="000D2E9E">
      <w:pPr>
        <w:ind w:left="720" w:firstLine="360"/>
        <w:jc w:val="both"/>
        <w:rPr>
          <w:sz w:val="28"/>
          <w:szCs w:val="28"/>
        </w:rPr>
      </w:pPr>
      <w:r>
        <w:rPr>
          <w:sz w:val="28"/>
          <w:szCs w:val="28"/>
        </w:rPr>
        <w:t>Преподаватель охраны труда _______________Л. А. Новикова</w:t>
      </w: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sz w:val="28"/>
          <w:szCs w:val="28"/>
        </w:rPr>
      </w:pPr>
    </w:p>
    <w:p w:rsidR="00EE2D6E" w:rsidRDefault="00EE2D6E" w:rsidP="000D2E9E">
      <w:pPr>
        <w:ind w:left="720" w:firstLine="360"/>
        <w:jc w:val="both"/>
        <w:rPr>
          <w:b/>
          <w:sz w:val="28"/>
          <w:szCs w:val="28"/>
          <w:lang w:eastAsia="ru-RU"/>
        </w:rPr>
      </w:pPr>
    </w:p>
    <w:p w:rsidR="00D35454" w:rsidRDefault="00D35454" w:rsidP="001C7673">
      <w:pPr>
        <w:rPr>
          <w:b/>
          <w:sz w:val="28"/>
          <w:szCs w:val="28"/>
          <w:lang w:eastAsia="ru-RU"/>
        </w:rPr>
      </w:pPr>
    </w:p>
    <w:p w:rsidR="00BD27AC" w:rsidRPr="00384F4E" w:rsidRDefault="00BD27AC" w:rsidP="001C7673">
      <w:pPr>
        <w:spacing w:after="200" w:line="276" w:lineRule="auto"/>
        <w:jc w:val="right"/>
        <w:rPr>
          <w:b/>
        </w:rPr>
      </w:pPr>
      <w:r w:rsidRPr="00384F4E">
        <w:rPr>
          <w:b/>
        </w:rPr>
        <w:t>Приложение 4</w:t>
      </w:r>
    </w:p>
    <w:p w:rsidR="00AB0EC7" w:rsidRPr="00AB0EC7" w:rsidRDefault="00AB0EC7" w:rsidP="00AB0EC7">
      <w:pPr>
        <w:rPr>
          <w:noProof/>
          <w:sz w:val="24"/>
          <w:szCs w:val="24"/>
          <w:lang w:eastAsia="ru-RU"/>
        </w:rPr>
      </w:pPr>
    </w:p>
    <w:p w:rsidR="000D2E9E" w:rsidRPr="00AB0EC7" w:rsidRDefault="000D2E9E" w:rsidP="000D2E9E">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0D2E9E" w:rsidRPr="00AB0EC7" w:rsidRDefault="000D2E9E" w:rsidP="000D2E9E">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Pr>
          <w:b/>
          <w:bCs/>
          <w:noProof/>
          <w:sz w:val="28"/>
          <w:szCs w:val="28"/>
          <w:lang w:eastAsia="ru-RU"/>
        </w:rPr>
        <w:t>профессиональное</w:t>
      </w:r>
      <w:r w:rsidRPr="00AB0EC7">
        <w:rPr>
          <w:b/>
          <w:bCs/>
          <w:noProof/>
          <w:sz w:val="28"/>
          <w:szCs w:val="28"/>
          <w:lang w:eastAsia="ru-RU"/>
        </w:rPr>
        <w:t xml:space="preserve"> образовательно</w:t>
      </w:r>
      <w:r>
        <w:rPr>
          <w:b/>
          <w:bCs/>
          <w:noProof/>
          <w:sz w:val="28"/>
          <w:szCs w:val="28"/>
          <w:lang w:eastAsia="ru-RU"/>
        </w:rPr>
        <w:t>е</w:t>
      </w:r>
      <w:r w:rsidRPr="00AB0EC7">
        <w:rPr>
          <w:b/>
          <w:bCs/>
          <w:noProof/>
          <w:sz w:val="28"/>
          <w:szCs w:val="28"/>
          <w:lang w:eastAsia="ru-RU"/>
        </w:rPr>
        <w:t xml:space="preserve"> учреждение </w:t>
      </w:r>
    </w:p>
    <w:p w:rsidR="000D2E9E" w:rsidRDefault="000D2E9E" w:rsidP="000D2E9E">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337034" w:rsidRPr="00AB0EC7" w:rsidRDefault="00337034" w:rsidP="000D2E9E">
      <w:pPr>
        <w:jc w:val="center"/>
        <w:rPr>
          <w:b/>
          <w:bCs/>
          <w:noProof/>
          <w:sz w:val="28"/>
          <w:szCs w:val="28"/>
          <w:lang w:eastAsia="ru-RU"/>
        </w:rPr>
      </w:pPr>
    </w:p>
    <w:p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rsidR="00D35454" w:rsidRPr="00D35454" w:rsidRDefault="00D35454" w:rsidP="00D35454">
      <w:pPr>
        <w:jc w:val="center"/>
        <w:rPr>
          <w:sz w:val="28"/>
          <w:szCs w:val="28"/>
          <w:lang w:eastAsia="ru-RU"/>
        </w:rPr>
      </w:pPr>
      <w:r>
        <w:rPr>
          <w:sz w:val="28"/>
          <w:szCs w:val="28"/>
          <w:lang w:eastAsia="ru-RU"/>
        </w:rPr>
        <w:t>п</w:t>
      </w:r>
      <w:r w:rsidRPr="00384F4E">
        <w:rPr>
          <w:sz w:val="28"/>
          <w:szCs w:val="28"/>
          <w:lang w:eastAsia="ru-RU"/>
        </w:rPr>
        <w:t>о</w:t>
      </w:r>
      <w:r>
        <w:rPr>
          <w:sz w:val="28"/>
          <w:szCs w:val="28"/>
          <w:lang w:eastAsia="ru-RU"/>
        </w:rPr>
        <w:t xml:space="preserve"> профессиональному</w:t>
      </w:r>
      <w:r w:rsidR="00337034">
        <w:rPr>
          <w:sz w:val="28"/>
          <w:szCs w:val="28"/>
          <w:lang w:eastAsia="ru-RU"/>
        </w:rPr>
        <w:t xml:space="preserve"> </w:t>
      </w:r>
      <w:r>
        <w:rPr>
          <w:sz w:val="28"/>
          <w:szCs w:val="28"/>
          <w:lang w:eastAsia="ru-RU"/>
        </w:rPr>
        <w:t>модулю</w:t>
      </w:r>
    </w:p>
    <w:p w:rsidR="00D35454" w:rsidRPr="00D35454" w:rsidRDefault="00337034" w:rsidP="00D35454">
      <w:pPr>
        <w:jc w:val="center"/>
        <w:rPr>
          <w:sz w:val="28"/>
          <w:szCs w:val="28"/>
          <w:lang w:eastAsia="ru-RU"/>
        </w:rPr>
      </w:pPr>
      <w:r>
        <w:rPr>
          <w:sz w:val="28"/>
          <w:szCs w:val="28"/>
          <w:lang w:eastAsia="ru-RU"/>
        </w:rPr>
        <w:t>«</w:t>
      </w:r>
      <w:r w:rsidR="00D35454" w:rsidRPr="00D35454">
        <w:rPr>
          <w:sz w:val="28"/>
          <w:szCs w:val="28"/>
          <w:lang w:eastAsia="ru-RU"/>
        </w:rPr>
        <w:t>ОРГАНИЗАЦИЯ БЕЗОПАСНЫХ УСЛОВИЙ ТРУДА</w:t>
      </w:r>
      <w:r>
        <w:rPr>
          <w:sz w:val="28"/>
          <w:szCs w:val="28"/>
          <w:lang w:eastAsia="ru-RU"/>
        </w:rPr>
        <w:t>»</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Коллективный договор и ответственность сторон за его выполнение.</w:t>
      </w:r>
    </w:p>
    <w:p w:rsidR="00BD27AC" w:rsidRPr="00384F4E" w:rsidRDefault="00C25D5A" w:rsidP="00C435EE">
      <w:pPr>
        <w:numPr>
          <w:ilvl w:val="0"/>
          <w:numId w:val="26"/>
        </w:numPr>
        <w:suppressAutoHyphens/>
        <w:rPr>
          <w:sz w:val="28"/>
          <w:szCs w:val="28"/>
          <w:lang w:eastAsia="ru-RU"/>
        </w:rPr>
      </w:pPr>
      <w:r>
        <w:rPr>
          <w:sz w:val="28"/>
          <w:szCs w:val="28"/>
          <w:lang w:eastAsia="ru-RU"/>
        </w:rPr>
        <w:t>Трудовой договор.</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rsidR="00BD27AC" w:rsidRPr="00C25D5A"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w:t>
      </w:r>
      <w:proofErr w:type="gramStart"/>
      <w:r w:rsidRPr="00384F4E">
        <w:rPr>
          <w:bCs/>
          <w:sz w:val="28"/>
          <w:szCs w:val="28"/>
          <w:lang w:eastAsia="ru-RU"/>
        </w:rPr>
        <w:t>контроль за</w:t>
      </w:r>
      <w:proofErr w:type="gramEnd"/>
      <w:r w:rsidRPr="00384F4E">
        <w:rPr>
          <w:bCs/>
          <w:sz w:val="28"/>
          <w:szCs w:val="28"/>
          <w:lang w:eastAsia="ru-RU"/>
        </w:rPr>
        <w:t xml:space="preserve"> соблюдением законодательства об охране труда. </w:t>
      </w:r>
    </w:p>
    <w:p w:rsidR="00C25D5A" w:rsidRDefault="00C25D5A" w:rsidP="00C25D5A">
      <w:pPr>
        <w:numPr>
          <w:ilvl w:val="0"/>
          <w:numId w:val="26"/>
        </w:numPr>
        <w:suppressAutoHyphens/>
        <w:rPr>
          <w:sz w:val="28"/>
          <w:szCs w:val="28"/>
          <w:lang w:eastAsia="ru-RU"/>
        </w:rPr>
      </w:pPr>
      <w:r w:rsidRPr="00C25D5A">
        <w:rPr>
          <w:sz w:val="28"/>
          <w:szCs w:val="28"/>
          <w:lang w:eastAsia="ru-RU"/>
        </w:rPr>
        <w:t>Особенности охраны труда женщин и молодёжи</w:t>
      </w:r>
      <w:r>
        <w:rPr>
          <w:sz w:val="28"/>
          <w:szCs w:val="28"/>
          <w:lang w:eastAsia="ru-RU"/>
        </w:rPr>
        <w:t>.</w:t>
      </w:r>
    </w:p>
    <w:p w:rsidR="00C25D5A" w:rsidRPr="00384F4E" w:rsidRDefault="00C25D5A" w:rsidP="00C25D5A">
      <w:pPr>
        <w:numPr>
          <w:ilvl w:val="0"/>
          <w:numId w:val="26"/>
        </w:numPr>
        <w:suppressAutoHyphens/>
        <w:rPr>
          <w:sz w:val="28"/>
          <w:szCs w:val="28"/>
          <w:lang w:eastAsia="ru-RU"/>
        </w:rPr>
      </w:pPr>
      <w:r>
        <w:rPr>
          <w:sz w:val="28"/>
          <w:szCs w:val="28"/>
          <w:lang w:eastAsia="ru-RU"/>
        </w:rPr>
        <w:t>Рабочее время и время отдыха.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rsidR="00C25D5A" w:rsidRDefault="00C25D5A" w:rsidP="00C25D5A">
      <w:pPr>
        <w:numPr>
          <w:ilvl w:val="0"/>
          <w:numId w:val="26"/>
        </w:numPr>
        <w:suppressAutoHyphens/>
        <w:rPr>
          <w:sz w:val="28"/>
          <w:szCs w:val="28"/>
          <w:lang w:eastAsia="ru-RU"/>
        </w:rPr>
      </w:pPr>
      <w:r w:rsidRPr="00C25D5A">
        <w:rPr>
          <w:sz w:val="28"/>
          <w:szCs w:val="28"/>
          <w:lang w:eastAsia="ru-RU"/>
        </w:rPr>
        <w:t xml:space="preserve">Обязанности работников ОПО. </w:t>
      </w:r>
    </w:p>
    <w:p w:rsidR="00BD27AC" w:rsidRPr="00384F4E" w:rsidRDefault="00BD27AC" w:rsidP="00C25D5A">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rsidR="00BD27AC" w:rsidRPr="00384F4E" w:rsidRDefault="00C25D5A" w:rsidP="00C435EE">
      <w:pPr>
        <w:numPr>
          <w:ilvl w:val="0"/>
          <w:numId w:val="26"/>
        </w:numPr>
        <w:suppressAutoHyphens/>
        <w:rPr>
          <w:sz w:val="28"/>
          <w:szCs w:val="28"/>
          <w:lang w:eastAsia="ru-RU"/>
        </w:rPr>
      </w:pPr>
      <w:r>
        <w:rPr>
          <w:bCs/>
          <w:sz w:val="28"/>
          <w:szCs w:val="28"/>
          <w:lang w:eastAsia="ru-RU"/>
        </w:rPr>
        <w:t xml:space="preserve">Виды инструктажей. </w:t>
      </w:r>
      <w:r w:rsidR="00BD27AC"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384F4E" w:rsidRDefault="00C25D5A" w:rsidP="00C25D5A">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Вводный инструктаж по безопасности труда. Порядок проведения и оформления.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Повторный инструктаж. Порядок проведения и оформления.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Внеплановый инструктаж. Необходимость его проведения. </w:t>
      </w:r>
    </w:p>
    <w:p w:rsidR="00BD27AC" w:rsidRPr="00384F4E" w:rsidRDefault="00C25D5A" w:rsidP="00C435EE">
      <w:pPr>
        <w:numPr>
          <w:ilvl w:val="0"/>
          <w:numId w:val="26"/>
        </w:numPr>
        <w:suppressAutoHyphens/>
        <w:rPr>
          <w:sz w:val="28"/>
          <w:szCs w:val="28"/>
          <w:lang w:eastAsia="ru-RU"/>
        </w:rPr>
      </w:pPr>
      <w:r w:rsidRPr="00C25D5A">
        <w:rPr>
          <w:bCs/>
          <w:sz w:val="28"/>
          <w:szCs w:val="28"/>
          <w:lang w:eastAsia="ru-RU"/>
        </w:rPr>
        <w:t xml:space="preserve">Виды инструктажей. </w:t>
      </w:r>
      <w:r w:rsidR="00BD27AC" w:rsidRPr="00384F4E">
        <w:rPr>
          <w:bCs/>
          <w:sz w:val="28"/>
          <w:szCs w:val="28"/>
          <w:lang w:eastAsia="ru-RU"/>
        </w:rPr>
        <w:t xml:space="preserve">Целевой инструктаж. Причины проведения и порядок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lastRenderedPageBreak/>
        <w:t>В какие сроки и с кем проводится стажировка на рабочем месте. Допуск к самостоятельной работе.</w:t>
      </w:r>
    </w:p>
    <w:p w:rsidR="00BD27AC" w:rsidRPr="00EE2D6E" w:rsidRDefault="00C25D5A" w:rsidP="00C435EE">
      <w:pPr>
        <w:numPr>
          <w:ilvl w:val="0"/>
          <w:numId w:val="26"/>
        </w:numPr>
        <w:suppressAutoHyphens/>
        <w:rPr>
          <w:sz w:val="28"/>
          <w:szCs w:val="28"/>
          <w:lang w:eastAsia="ru-RU"/>
        </w:rPr>
      </w:pPr>
      <w:r>
        <w:rPr>
          <w:bCs/>
          <w:sz w:val="28"/>
          <w:szCs w:val="28"/>
          <w:lang w:eastAsia="ru-RU"/>
        </w:rPr>
        <w:t>Специальная оценка услови</w:t>
      </w:r>
      <w:r w:rsidR="00EE2D6E">
        <w:rPr>
          <w:bCs/>
          <w:sz w:val="28"/>
          <w:szCs w:val="28"/>
          <w:lang w:eastAsia="ru-RU"/>
        </w:rPr>
        <w:t>й</w:t>
      </w:r>
      <w:r>
        <w:rPr>
          <w:bCs/>
          <w:sz w:val="28"/>
          <w:szCs w:val="28"/>
          <w:lang w:eastAsia="ru-RU"/>
        </w:rPr>
        <w:t xml:space="preserve"> труда</w:t>
      </w:r>
      <w:r w:rsidR="00BD27AC" w:rsidRPr="00384F4E">
        <w:rPr>
          <w:bCs/>
          <w:sz w:val="28"/>
          <w:szCs w:val="28"/>
          <w:lang w:eastAsia="ru-RU"/>
        </w:rPr>
        <w:t xml:space="preserve">. </w:t>
      </w:r>
    </w:p>
    <w:p w:rsidR="00EE2D6E" w:rsidRPr="00384F4E" w:rsidRDefault="00EE2D6E" w:rsidP="00C435EE">
      <w:pPr>
        <w:numPr>
          <w:ilvl w:val="0"/>
          <w:numId w:val="26"/>
        </w:numPr>
        <w:suppressAutoHyphens/>
        <w:rPr>
          <w:sz w:val="28"/>
          <w:szCs w:val="28"/>
          <w:lang w:eastAsia="ru-RU"/>
        </w:rPr>
      </w:pPr>
      <w:r>
        <w:rPr>
          <w:bCs/>
          <w:sz w:val="28"/>
          <w:szCs w:val="28"/>
          <w:lang w:eastAsia="ru-RU"/>
        </w:rPr>
        <w:t>Внеочередная специальная оценка условий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rsidR="00BD27AC" w:rsidRPr="00C25D5A"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территории предприятия.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rsidR="00BD27AC"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rsidR="00C25D5A" w:rsidRDefault="00C25D5A" w:rsidP="00C25D5A">
      <w:pPr>
        <w:numPr>
          <w:ilvl w:val="0"/>
          <w:numId w:val="26"/>
        </w:numPr>
        <w:suppressAutoHyphens/>
        <w:rPr>
          <w:sz w:val="28"/>
          <w:szCs w:val="28"/>
          <w:lang w:eastAsia="ru-RU"/>
        </w:rPr>
      </w:pPr>
      <w:proofErr w:type="gramStart"/>
      <w:r w:rsidRPr="00C25D5A">
        <w:rPr>
          <w:sz w:val="28"/>
          <w:szCs w:val="28"/>
          <w:lang w:eastAsia="ru-RU"/>
        </w:rPr>
        <w:t>Организация трехступенчатого контроля по ОТ</w:t>
      </w:r>
      <w:r>
        <w:rPr>
          <w:sz w:val="28"/>
          <w:szCs w:val="28"/>
          <w:lang w:eastAsia="ru-RU"/>
        </w:rPr>
        <w:t xml:space="preserve"> и ПБ</w:t>
      </w:r>
      <w:r w:rsidRPr="00C25D5A">
        <w:rPr>
          <w:sz w:val="28"/>
          <w:szCs w:val="28"/>
          <w:lang w:eastAsia="ru-RU"/>
        </w:rPr>
        <w:t xml:space="preserve"> в организации.</w:t>
      </w:r>
      <w:proofErr w:type="gramEnd"/>
    </w:p>
    <w:p w:rsidR="00C25D5A" w:rsidRDefault="00C25D5A" w:rsidP="00C25D5A">
      <w:pPr>
        <w:numPr>
          <w:ilvl w:val="0"/>
          <w:numId w:val="26"/>
        </w:numPr>
        <w:suppressAutoHyphens/>
        <w:rPr>
          <w:sz w:val="28"/>
          <w:szCs w:val="28"/>
          <w:lang w:eastAsia="ru-RU"/>
        </w:rPr>
      </w:pPr>
      <w:r w:rsidRPr="00C25D5A">
        <w:rPr>
          <w:sz w:val="28"/>
          <w:szCs w:val="28"/>
          <w:lang w:eastAsia="ru-RU"/>
        </w:rPr>
        <w:t>Использование средств индивидуальной и коллективной защиты</w:t>
      </w:r>
      <w:r>
        <w:rPr>
          <w:sz w:val="28"/>
          <w:szCs w:val="28"/>
          <w:lang w:eastAsia="ru-RU"/>
        </w:rPr>
        <w:t>.</w:t>
      </w:r>
    </w:p>
    <w:p w:rsidR="00C25D5A" w:rsidRPr="00384F4E" w:rsidRDefault="00C25D5A" w:rsidP="00C25D5A">
      <w:pPr>
        <w:numPr>
          <w:ilvl w:val="0"/>
          <w:numId w:val="26"/>
        </w:numPr>
        <w:suppressAutoHyphens/>
        <w:rPr>
          <w:sz w:val="28"/>
          <w:szCs w:val="28"/>
          <w:lang w:eastAsia="ru-RU"/>
        </w:rPr>
      </w:pPr>
      <w:r w:rsidRPr="00C25D5A">
        <w:rPr>
          <w:sz w:val="28"/>
          <w:szCs w:val="28"/>
          <w:lang w:eastAsia="ru-RU"/>
        </w:rPr>
        <w:t>Действия работников при возникновении аварий, несчастных случаев, пожаров и других происшествий</w:t>
      </w:r>
      <w:r>
        <w:rPr>
          <w:sz w:val="28"/>
          <w:szCs w:val="28"/>
          <w:lang w:eastAsia="ru-RU"/>
        </w:rPr>
        <w:t>.</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rsidR="00BD27AC" w:rsidRPr="00C25D5A" w:rsidRDefault="00BD27AC" w:rsidP="00C25D5A">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Первая помощь при вывихах, переломах, ушибах и растяжениях.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 xml:space="preserve"> Первая помощь пострадавшему от электрического тока.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rsidR="00BD27AC"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rsidR="008E0BA1" w:rsidRPr="00384F4E" w:rsidRDefault="008E0BA1" w:rsidP="008E0BA1">
      <w:pPr>
        <w:numPr>
          <w:ilvl w:val="0"/>
          <w:numId w:val="26"/>
        </w:numPr>
        <w:suppressAutoHyphens/>
        <w:rPr>
          <w:sz w:val="28"/>
          <w:szCs w:val="28"/>
          <w:lang w:eastAsia="ru-RU"/>
        </w:rPr>
      </w:pPr>
      <w:r w:rsidRPr="008E0BA1">
        <w:rPr>
          <w:sz w:val="28"/>
          <w:szCs w:val="28"/>
          <w:lang w:eastAsia="ru-RU"/>
        </w:rPr>
        <w:t>Обучение и проведение инструктажей по пожарной безопасности.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действий при пожаре.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rsidR="00BD27AC" w:rsidRPr="00337034" w:rsidRDefault="00BD27AC" w:rsidP="001C7673">
      <w:pPr>
        <w:rPr>
          <w:b/>
          <w:sz w:val="22"/>
          <w:szCs w:val="22"/>
          <w:lang w:eastAsia="ru-RU"/>
        </w:rPr>
      </w:pPr>
    </w:p>
    <w:p w:rsidR="00BD27AC" w:rsidRPr="00337034" w:rsidRDefault="00337034" w:rsidP="00337034">
      <w:pPr>
        <w:jc w:val="right"/>
        <w:rPr>
          <w:b/>
          <w:sz w:val="22"/>
          <w:szCs w:val="22"/>
          <w:lang w:eastAsia="ru-RU"/>
        </w:rPr>
      </w:pPr>
      <w:r w:rsidRPr="00337034">
        <w:rPr>
          <w:b/>
          <w:sz w:val="22"/>
          <w:szCs w:val="22"/>
          <w:lang w:eastAsia="ru-RU"/>
        </w:rPr>
        <w:t>Приложение 5</w:t>
      </w:r>
    </w:p>
    <w:p w:rsidR="00D35454" w:rsidRDefault="00D35454" w:rsidP="001C7673">
      <w:pPr>
        <w:ind w:left="720" w:firstLine="360"/>
        <w:jc w:val="both"/>
        <w:rPr>
          <w:sz w:val="28"/>
          <w:szCs w:val="28"/>
        </w:rPr>
      </w:pPr>
    </w:p>
    <w:p w:rsidR="00337034" w:rsidRPr="00AB0EC7" w:rsidRDefault="00337034" w:rsidP="00337034">
      <w:pPr>
        <w:jc w:val="center"/>
        <w:rPr>
          <w:b/>
          <w:bCs/>
          <w:noProof/>
          <w:sz w:val="28"/>
          <w:szCs w:val="28"/>
          <w:lang w:eastAsia="ru-RU"/>
        </w:rPr>
      </w:pPr>
      <w:r w:rsidRPr="00AB0EC7">
        <w:rPr>
          <w:b/>
          <w:bCs/>
          <w:noProof/>
          <w:sz w:val="28"/>
          <w:szCs w:val="28"/>
          <w:lang w:eastAsia="ru-RU"/>
        </w:rPr>
        <w:t>Департамент внутренней и кадровой политики Белгородской области</w:t>
      </w:r>
    </w:p>
    <w:p w:rsidR="00337034" w:rsidRPr="00AB0EC7" w:rsidRDefault="00337034" w:rsidP="00337034">
      <w:pPr>
        <w:jc w:val="center"/>
        <w:rPr>
          <w:b/>
          <w:bCs/>
          <w:noProof/>
          <w:sz w:val="28"/>
          <w:szCs w:val="28"/>
          <w:lang w:eastAsia="ru-RU"/>
        </w:rPr>
      </w:pPr>
      <w:r w:rsidRPr="00AB0EC7">
        <w:rPr>
          <w:b/>
          <w:bCs/>
          <w:noProof/>
          <w:sz w:val="28"/>
          <w:szCs w:val="28"/>
          <w:lang w:eastAsia="ru-RU"/>
        </w:rPr>
        <w:t xml:space="preserve">Областное государственное автономное </w:t>
      </w:r>
      <w:r>
        <w:rPr>
          <w:b/>
          <w:bCs/>
          <w:noProof/>
          <w:sz w:val="28"/>
          <w:szCs w:val="28"/>
          <w:lang w:eastAsia="ru-RU"/>
        </w:rPr>
        <w:t>профессиональное</w:t>
      </w:r>
      <w:r w:rsidRPr="00AB0EC7">
        <w:rPr>
          <w:b/>
          <w:bCs/>
          <w:noProof/>
          <w:sz w:val="28"/>
          <w:szCs w:val="28"/>
          <w:lang w:eastAsia="ru-RU"/>
        </w:rPr>
        <w:t xml:space="preserve"> образовательно</w:t>
      </w:r>
      <w:r>
        <w:rPr>
          <w:b/>
          <w:bCs/>
          <w:noProof/>
          <w:sz w:val="28"/>
          <w:szCs w:val="28"/>
          <w:lang w:eastAsia="ru-RU"/>
        </w:rPr>
        <w:t>е</w:t>
      </w:r>
      <w:r w:rsidRPr="00AB0EC7">
        <w:rPr>
          <w:b/>
          <w:bCs/>
          <w:noProof/>
          <w:sz w:val="28"/>
          <w:szCs w:val="28"/>
          <w:lang w:eastAsia="ru-RU"/>
        </w:rPr>
        <w:t xml:space="preserve"> учреждение </w:t>
      </w:r>
    </w:p>
    <w:p w:rsidR="00337034" w:rsidRPr="00AB0EC7" w:rsidRDefault="00337034" w:rsidP="00337034">
      <w:pPr>
        <w:jc w:val="center"/>
        <w:rPr>
          <w:b/>
          <w:bCs/>
          <w:noProof/>
          <w:sz w:val="28"/>
          <w:szCs w:val="28"/>
          <w:lang w:eastAsia="ru-RU"/>
        </w:rPr>
      </w:pPr>
      <w:r w:rsidRPr="00AB0EC7">
        <w:rPr>
          <w:b/>
          <w:bCs/>
          <w:noProof/>
          <w:sz w:val="28"/>
          <w:szCs w:val="28"/>
          <w:lang w:eastAsia="ru-RU"/>
        </w:rPr>
        <w:t>“Губкинский горно-политехнический колледж”</w:t>
      </w:r>
    </w:p>
    <w:p w:rsidR="00337034" w:rsidRPr="006D0CC0" w:rsidRDefault="00337034" w:rsidP="00337034">
      <w:pPr>
        <w:ind w:left="-851" w:right="-284"/>
        <w:jc w:val="center"/>
        <w:rPr>
          <w:sz w:val="28"/>
          <w:szCs w:val="28"/>
          <w:lang w:eastAsia="ru-RU"/>
        </w:rPr>
      </w:pPr>
      <w:r>
        <w:rPr>
          <w:sz w:val="28"/>
          <w:szCs w:val="28"/>
        </w:rPr>
        <w:t xml:space="preserve">Задания </w:t>
      </w:r>
      <w:r w:rsidRPr="006D0CC0">
        <w:rPr>
          <w:sz w:val="28"/>
          <w:szCs w:val="28"/>
        </w:rPr>
        <w:t xml:space="preserve"> для проведения </w:t>
      </w:r>
      <w:r w:rsidRPr="006D0CC0">
        <w:rPr>
          <w:sz w:val="28"/>
          <w:szCs w:val="28"/>
          <w:lang w:eastAsia="ru-RU"/>
        </w:rPr>
        <w:t xml:space="preserve"> </w:t>
      </w:r>
      <w:r>
        <w:rPr>
          <w:sz w:val="28"/>
          <w:szCs w:val="28"/>
          <w:lang w:eastAsia="ru-RU"/>
        </w:rPr>
        <w:t>квалификационного</w:t>
      </w:r>
      <w:r w:rsidRPr="006D0CC0">
        <w:rPr>
          <w:sz w:val="28"/>
          <w:szCs w:val="28"/>
          <w:lang w:eastAsia="ru-RU"/>
        </w:rPr>
        <w:t xml:space="preserve"> экзамена </w:t>
      </w:r>
    </w:p>
    <w:p w:rsidR="00337034" w:rsidRPr="00D35454" w:rsidRDefault="00337034" w:rsidP="00337034">
      <w:pPr>
        <w:jc w:val="center"/>
        <w:rPr>
          <w:sz w:val="28"/>
          <w:szCs w:val="28"/>
          <w:lang w:eastAsia="ru-RU"/>
        </w:rPr>
      </w:pPr>
      <w:r>
        <w:rPr>
          <w:sz w:val="28"/>
          <w:szCs w:val="28"/>
          <w:lang w:eastAsia="ru-RU"/>
        </w:rPr>
        <w:t>п</w:t>
      </w:r>
      <w:r w:rsidRPr="00384F4E">
        <w:rPr>
          <w:sz w:val="28"/>
          <w:szCs w:val="28"/>
          <w:lang w:eastAsia="ru-RU"/>
        </w:rPr>
        <w:t>о</w:t>
      </w:r>
      <w:r>
        <w:rPr>
          <w:sz w:val="28"/>
          <w:szCs w:val="28"/>
          <w:lang w:eastAsia="ru-RU"/>
        </w:rPr>
        <w:t xml:space="preserve"> профессиональному модулю</w:t>
      </w:r>
    </w:p>
    <w:p w:rsidR="00337034" w:rsidRPr="00D35454" w:rsidRDefault="00337034" w:rsidP="00337034">
      <w:pPr>
        <w:jc w:val="center"/>
        <w:rPr>
          <w:sz w:val="28"/>
          <w:szCs w:val="28"/>
          <w:lang w:eastAsia="ru-RU"/>
        </w:rPr>
      </w:pPr>
      <w:r>
        <w:rPr>
          <w:sz w:val="28"/>
          <w:szCs w:val="28"/>
          <w:lang w:eastAsia="ru-RU"/>
        </w:rPr>
        <w:t>«</w:t>
      </w:r>
      <w:r w:rsidRPr="00D35454">
        <w:rPr>
          <w:sz w:val="28"/>
          <w:szCs w:val="28"/>
          <w:lang w:eastAsia="ru-RU"/>
        </w:rPr>
        <w:t>ОРГАНИЗАЦИЯ БЕЗОПАСНЫХ УСЛОВИЙ ТРУДА</w:t>
      </w:r>
      <w:r>
        <w:rPr>
          <w:sz w:val="28"/>
          <w:szCs w:val="28"/>
          <w:lang w:eastAsia="ru-RU"/>
        </w:rPr>
        <w:t>»</w:t>
      </w: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337034" w:rsidRPr="00337034" w:rsidRDefault="00337034" w:rsidP="00337034">
      <w:pPr>
        <w:ind w:left="720" w:firstLine="360"/>
        <w:jc w:val="both"/>
        <w:rPr>
          <w:b/>
          <w:sz w:val="28"/>
          <w:szCs w:val="28"/>
        </w:rPr>
      </w:pPr>
      <w:r w:rsidRPr="00337034">
        <w:rPr>
          <w:b/>
          <w:sz w:val="28"/>
          <w:szCs w:val="28"/>
        </w:rPr>
        <w:t>Вариант 1</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Рабочее время и время отдыха.</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Электромонтеры по ремонту и обслуживанию электрооборудования Шоков А. И. и Иванов С. А. производили расчистку трассы высоковольтной линии от деревьев. Произошел обрыв токоведущего провода, в результате чего Шоков А. И. был поражен электрическим током. Приняв меры предосторожности, Иванов С. А. вытянул пострадавшего из опасной зоны. При осмотре пострадавшего он выявил открытый перелом правой голени, ожог 3 степени правого предплечья.</w:t>
      </w:r>
    </w:p>
    <w:p w:rsidR="00337034" w:rsidRPr="00337034" w:rsidRDefault="00337034" w:rsidP="00337034">
      <w:pPr>
        <w:ind w:left="720" w:firstLine="360"/>
        <w:jc w:val="both"/>
        <w:rPr>
          <w:b/>
          <w:sz w:val="28"/>
          <w:szCs w:val="28"/>
        </w:rPr>
      </w:pPr>
      <w:r w:rsidRPr="00337034">
        <w:rPr>
          <w:b/>
          <w:sz w:val="28"/>
          <w:szCs w:val="28"/>
        </w:rPr>
        <w:t xml:space="preserve">Как называется опасная зона, в которой находился пострадавший? Какие меры предосторожности необходимо было предпринять Иванову С. А. при освобождении пострадавшего? Какую помощь необходимо оказать пострадавшему работнику? </w:t>
      </w:r>
    </w:p>
    <w:p w:rsidR="00337034" w:rsidRPr="00337034" w:rsidRDefault="00337034" w:rsidP="00337034">
      <w:pPr>
        <w:ind w:left="720" w:firstLine="360"/>
        <w:jc w:val="both"/>
        <w:rPr>
          <w:sz w:val="28"/>
          <w:szCs w:val="28"/>
        </w:rPr>
      </w:pPr>
      <w:r w:rsidRPr="00337034">
        <w:rPr>
          <w:b/>
          <w:sz w:val="28"/>
          <w:szCs w:val="28"/>
        </w:rPr>
        <w:t xml:space="preserve">3. </w:t>
      </w:r>
      <w:proofErr w:type="gramStart"/>
      <w:r w:rsidRPr="00337034">
        <w:rPr>
          <w:sz w:val="28"/>
          <w:szCs w:val="28"/>
        </w:rPr>
        <w:t>Определить показатели частоты и тяжести травматизма по предприятию, если за отчетный период произошло 7 несчастных случаев на производстве с утратой трудоспособности 195 дней, 3 несчастных случая  по пути на работу с утратой трудоспособности 60 дней, 1 несчастный случай  при выполнении общественной работы с утратой трудоспособности 8 дней и 2 бытовых несчастных случая с утратой трудоспособности 22 дня.</w:t>
      </w:r>
      <w:proofErr w:type="gramEnd"/>
      <w:r w:rsidRPr="00337034">
        <w:rPr>
          <w:sz w:val="28"/>
          <w:szCs w:val="28"/>
        </w:rPr>
        <w:t xml:space="preserve"> Среднесписочное число работающих на предприятии за отчетный период – 565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lastRenderedPageBreak/>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2</w:t>
      </w:r>
    </w:p>
    <w:p w:rsidR="00337034" w:rsidRPr="00337034" w:rsidRDefault="00337034" w:rsidP="00337034">
      <w:pPr>
        <w:ind w:left="720" w:firstLine="360"/>
        <w:jc w:val="both"/>
        <w:rPr>
          <w:sz w:val="28"/>
          <w:szCs w:val="28"/>
        </w:rPr>
      </w:pPr>
      <w:r w:rsidRPr="00337034">
        <w:rPr>
          <w:b/>
          <w:sz w:val="28"/>
          <w:szCs w:val="28"/>
        </w:rPr>
        <w:t>1.</w:t>
      </w:r>
      <w:r w:rsidRPr="00337034">
        <w:rPr>
          <w:sz w:val="28"/>
          <w:szCs w:val="28"/>
        </w:rPr>
        <w:t xml:space="preserve"> Трудовой договор.</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На строительной площадке, при производстве погрузочно-разгрузочных работ, каменщик Алиев, не имея удостоверения стропальщика начал подавать сигналы крановщице для перемещения груза. Во время перемещения он находился под грузом. Груз упал ему на ногу. Алиев получил увечье, которое повлекло за собой временную утрату  трудоспособности менее 60 дней.</w:t>
      </w:r>
    </w:p>
    <w:p w:rsidR="00337034" w:rsidRPr="00337034" w:rsidRDefault="00337034" w:rsidP="00337034">
      <w:pPr>
        <w:ind w:left="720" w:firstLine="360"/>
        <w:jc w:val="both"/>
        <w:rPr>
          <w:b/>
          <w:sz w:val="28"/>
          <w:szCs w:val="28"/>
        </w:rPr>
      </w:pPr>
      <w:r w:rsidRPr="00337034">
        <w:rPr>
          <w:b/>
          <w:sz w:val="28"/>
          <w:szCs w:val="28"/>
        </w:rPr>
        <w:t xml:space="preserve"> Какие нарушения были допущены? Как  какой категории относится вышеуказанный несчастный случай? Каков порядок расследования данного несчастного случая?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Определить показатели частоты и тяжести травматизма по предприятию со среднесписочным составом 670 человек. </w:t>
      </w:r>
      <w:proofErr w:type="gramStart"/>
      <w:r w:rsidRPr="00337034">
        <w:rPr>
          <w:sz w:val="28"/>
          <w:szCs w:val="28"/>
        </w:rPr>
        <w:t>За отчетный период произошло 3 несчастных случая по пути на работу на транспорте работодателя с утратой трудоспособности 51 день; 4 несчастных случая на производстве с утратой трудоспособности 56 дней; 1 несчастный случай – во время субботника с утратой трудоспособности 10 дней; 1 несчастный случай на личном транспорте с утратой трудоспособности 27 дней;</w:t>
      </w:r>
      <w:proofErr w:type="gramEnd"/>
      <w:r w:rsidRPr="00337034">
        <w:rPr>
          <w:sz w:val="28"/>
          <w:szCs w:val="28"/>
        </w:rPr>
        <w:t xml:space="preserve"> 1 несчастный случай – во время дежурства ДНД с утратой трудоспособности 15 дней; 5 несчастных случаев – в быту, с утратой трудоспособности 87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3</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Медицинские осмотры работников.</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Токарь Агеев, вернувшись после очередного отпуска на свое рабочее место, обнаружил, что заземление на станке отсутствует, а диэлектрический коврик куда-то пропал. Об этом он доложил мастеру и сказал, что на станке работать не будет, так как это опасно для жизни. В ответ мастер потребовал, чтобы Агеев все-таки проработал на станке до конца смены (иначе будет сорвано производственное задание), и пообещал привлечь его к дисциплинарной ответственности в случае, если тот откажется. </w:t>
      </w:r>
    </w:p>
    <w:p w:rsidR="00337034" w:rsidRPr="00337034" w:rsidRDefault="00337034" w:rsidP="00337034">
      <w:pPr>
        <w:ind w:left="720" w:firstLine="360"/>
        <w:jc w:val="both"/>
        <w:rPr>
          <w:b/>
          <w:sz w:val="28"/>
          <w:szCs w:val="28"/>
        </w:rPr>
      </w:pPr>
      <w:r w:rsidRPr="00337034">
        <w:rPr>
          <w:b/>
          <w:sz w:val="28"/>
          <w:szCs w:val="28"/>
        </w:rPr>
        <w:t>Правомерно ли требование мастера? Какие существуют гарантии права работника на труд в условиях, соответствующих требованиям охраны труда? Дайте развернутые ответы на поставленные вопросы.</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 xml:space="preserve">Определить показатели частоты и тяжести травматизма по предприятию со среднесписочным составом 700 человек. </w:t>
      </w:r>
      <w:proofErr w:type="gramStart"/>
      <w:r w:rsidRPr="00337034">
        <w:rPr>
          <w:sz w:val="28"/>
          <w:szCs w:val="28"/>
        </w:rPr>
        <w:t xml:space="preserve">За отчетный период произошло 3 </w:t>
      </w:r>
      <w:r w:rsidRPr="00337034">
        <w:rPr>
          <w:sz w:val="28"/>
          <w:szCs w:val="28"/>
        </w:rPr>
        <w:lastRenderedPageBreak/>
        <w:t>несчастных случая по пути на работу на личном транспорте с утратой трудоспособности 41 день; 2 несчастных случая на производстве с утратой трудоспособности 26 дней; 1 несчастный случай – во время субботника с утратой трудоспособности 10 дней; 1 несчастный случай на личном транспорте с утратой трудоспособности 27 дней;</w:t>
      </w:r>
      <w:proofErr w:type="gramEnd"/>
      <w:r w:rsidRPr="00337034">
        <w:rPr>
          <w:sz w:val="28"/>
          <w:szCs w:val="28"/>
        </w:rPr>
        <w:t xml:space="preserve"> 1 несчастный случай – во время дежурства ДНД с утратой трудоспособности 12 дней; 6 несчастных случаев – в быту, с утратой трудоспособности 78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r w:rsidRPr="00337034">
        <w:rPr>
          <w:b/>
          <w:sz w:val="28"/>
          <w:szCs w:val="28"/>
        </w:rPr>
        <w:t>Вариант 4</w:t>
      </w:r>
    </w:p>
    <w:p w:rsidR="00337034" w:rsidRPr="00337034" w:rsidRDefault="00337034" w:rsidP="00337034">
      <w:pPr>
        <w:ind w:left="720" w:firstLine="360"/>
        <w:jc w:val="both"/>
        <w:rPr>
          <w:sz w:val="28"/>
          <w:szCs w:val="28"/>
        </w:rPr>
      </w:pPr>
      <w:r w:rsidRPr="00337034">
        <w:rPr>
          <w:b/>
          <w:sz w:val="28"/>
          <w:szCs w:val="28"/>
        </w:rPr>
        <w:t>1.</w:t>
      </w:r>
      <w:r w:rsidRPr="00337034">
        <w:rPr>
          <w:sz w:val="28"/>
          <w:szCs w:val="28"/>
        </w:rPr>
        <w:t xml:space="preserve"> Государственный надзор и контроль в области охраны труда.</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При погрузочно-разгрузочных работах каменщик Шульгин А. В. неоднократно нарушал требования охраны труда, за что не раз привлекался к ответственности. Прораб  Иванов П. И. решил провести Шульгину А. В. инструктаж по безопасности труда.</w:t>
      </w:r>
    </w:p>
    <w:p w:rsidR="00337034" w:rsidRPr="00337034" w:rsidRDefault="00337034" w:rsidP="00337034">
      <w:pPr>
        <w:ind w:left="720" w:firstLine="360"/>
        <w:jc w:val="both"/>
        <w:rPr>
          <w:b/>
          <w:sz w:val="28"/>
          <w:szCs w:val="28"/>
        </w:rPr>
      </w:pPr>
      <w:r w:rsidRPr="00337034">
        <w:rPr>
          <w:b/>
          <w:sz w:val="28"/>
          <w:szCs w:val="28"/>
        </w:rPr>
        <w:t>К какому виду ответственности привлекался работник? Какие наказания соответствуют данному виду ответственности? Какой инструктаж должен провести прораб вышеуказанному работнику? Зарегистрируйте его в журнале регистрации инструктажей (дата проведения инструктажа текущая).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со среднесписочным составом 520 человек. </w:t>
      </w:r>
      <w:proofErr w:type="gramStart"/>
      <w:r w:rsidRPr="00337034">
        <w:rPr>
          <w:sz w:val="28"/>
          <w:szCs w:val="28"/>
        </w:rPr>
        <w:t>За отчетный период произошло 4 несчастных случая по пути на работу  на транспорте работодателя с утратой трудоспособности 85 дней; 2 несчастных случая на производстве с утратой трудоспособности 26 дней; 1 несчастный случай – при выполнении общественной работы  с утратой трудоспособности 12 дней; 3 несчастных случая – в быту с утратой трудоспособности 44 дня.</w:t>
      </w:r>
      <w:proofErr w:type="gramEnd"/>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5</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Обязанности работодателя по обеспечению безопасных условий и охраны труда.</w:t>
      </w:r>
    </w:p>
    <w:p w:rsidR="00337034" w:rsidRPr="00337034" w:rsidRDefault="00337034" w:rsidP="00337034">
      <w:pPr>
        <w:ind w:left="720" w:firstLine="360"/>
        <w:jc w:val="both"/>
        <w:rPr>
          <w:sz w:val="28"/>
          <w:szCs w:val="28"/>
        </w:rPr>
      </w:pPr>
      <w:r w:rsidRPr="00337034">
        <w:rPr>
          <w:b/>
          <w:sz w:val="28"/>
          <w:szCs w:val="28"/>
        </w:rPr>
        <w:lastRenderedPageBreak/>
        <w:t>2.</w:t>
      </w:r>
      <w:r w:rsidRPr="00337034">
        <w:rPr>
          <w:sz w:val="28"/>
          <w:szCs w:val="28"/>
        </w:rPr>
        <w:t xml:space="preserve"> Студенты «ГГПК» Иванов Николай Иванович (28.01.1996 г) и Петров Сергей Иванович (14.01.1996г), обучающиеся по профессии электрогазосварщик, после удачной сдачи зимней сессии, прибыли на производственную практику в дочернюю организацию ОАО «ЛГОК» ООО «</w:t>
      </w:r>
      <w:proofErr w:type="spellStart"/>
      <w:r w:rsidRPr="00337034">
        <w:rPr>
          <w:sz w:val="28"/>
          <w:szCs w:val="28"/>
        </w:rPr>
        <w:t>Рудстрой</w:t>
      </w:r>
      <w:proofErr w:type="spellEnd"/>
      <w:r w:rsidRPr="00337034">
        <w:rPr>
          <w:sz w:val="28"/>
          <w:szCs w:val="28"/>
        </w:rPr>
        <w:t xml:space="preserve">». Им были проведены необходимые инструктажи. Выдана соответствующая спецодежда. Практиканты приступили к работе. </w:t>
      </w:r>
    </w:p>
    <w:p w:rsidR="00337034" w:rsidRPr="00337034" w:rsidRDefault="00337034" w:rsidP="00337034">
      <w:pPr>
        <w:ind w:left="720" w:firstLine="360"/>
        <w:jc w:val="both"/>
        <w:rPr>
          <w:b/>
          <w:sz w:val="28"/>
          <w:szCs w:val="28"/>
        </w:rPr>
      </w:pPr>
      <w:r w:rsidRPr="00337034">
        <w:rPr>
          <w:b/>
          <w:sz w:val="28"/>
          <w:szCs w:val="28"/>
        </w:rPr>
        <w:t>Какие виды инструктажей были проведены студентам? Зарегистрируйте в соответствующих журналах. Какие ошибки  допущены при допуске студентов к работе с опасными и вредными производственными факторами?</w:t>
      </w:r>
    </w:p>
    <w:p w:rsidR="00337034" w:rsidRPr="00337034" w:rsidRDefault="00337034" w:rsidP="00337034">
      <w:pPr>
        <w:ind w:left="720" w:firstLine="360"/>
        <w:jc w:val="both"/>
        <w:rPr>
          <w:sz w:val="28"/>
          <w:szCs w:val="28"/>
        </w:rPr>
      </w:pPr>
      <w:proofErr w:type="gramStart"/>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5 несчастных случаев на производстве с утратой трудоспособности 130 дней; 1 несчастный случай на производстве с работником, который находился в состоянии алкогольного опьянения с утратой трудоспособности 10 дней; 2 бытовых несчастных случая с утратой трудоспособности 22 дня.</w:t>
      </w:r>
      <w:proofErr w:type="gramEnd"/>
      <w:r w:rsidRPr="00337034">
        <w:rPr>
          <w:sz w:val="28"/>
          <w:szCs w:val="28"/>
        </w:rPr>
        <w:t xml:space="preserve"> Среднесписочное число работающих на предприятии за отчетный период – 530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6</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Гарантии права работников на труд в условиях, соответствующих требованиям охраны труда.</w:t>
      </w:r>
    </w:p>
    <w:p w:rsidR="00337034" w:rsidRPr="00337034" w:rsidRDefault="00337034" w:rsidP="00337034">
      <w:pPr>
        <w:ind w:left="720" w:firstLine="360"/>
        <w:jc w:val="both"/>
        <w:rPr>
          <w:sz w:val="28"/>
          <w:szCs w:val="28"/>
        </w:rPr>
      </w:pPr>
      <w:r w:rsidRPr="00337034">
        <w:rPr>
          <w:sz w:val="28"/>
          <w:szCs w:val="28"/>
        </w:rPr>
        <w:t xml:space="preserve"> </w:t>
      </w:r>
      <w:r w:rsidRPr="00337034">
        <w:rPr>
          <w:b/>
          <w:sz w:val="28"/>
          <w:szCs w:val="28"/>
        </w:rPr>
        <w:t>2.</w:t>
      </w:r>
      <w:r w:rsidRPr="00337034">
        <w:rPr>
          <w:sz w:val="28"/>
          <w:szCs w:val="28"/>
        </w:rPr>
        <w:t xml:space="preserve"> Электромонтер по ремонту и обслуживанию электрооборудования Козлов А. И., после окончания колледжа устроился на работу, где проходил производственную практику. </w:t>
      </w:r>
    </w:p>
    <w:p w:rsidR="00337034" w:rsidRPr="00337034" w:rsidRDefault="00337034" w:rsidP="00337034">
      <w:pPr>
        <w:ind w:left="720" w:firstLine="360"/>
        <w:jc w:val="both"/>
        <w:rPr>
          <w:b/>
          <w:sz w:val="28"/>
          <w:szCs w:val="28"/>
        </w:rPr>
      </w:pPr>
      <w:r w:rsidRPr="00337034">
        <w:rPr>
          <w:b/>
          <w:sz w:val="28"/>
          <w:szCs w:val="28"/>
        </w:rPr>
        <w:t>Какие виды инструктажей необходимо ему провести? Зарегистрируйте в соответствующих журналах? Каков порядок допуска к самостоятельной работе?</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Определить показатели частоты и тяжести травматизма по предприятию со среднесписочным составом 760 человек. </w:t>
      </w:r>
      <w:proofErr w:type="gramStart"/>
      <w:r w:rsidRPr="00337034">
        <w:rPr>
          <w:sz w:val="28"/>
          <w:szCs w:val="28"/>
        </w:rPr>
        <w:t>За отчетный период произошло 4 несчастных случая по пути следования с работы на транспорте работодателя с утратой трудоспособности 66 день; 2 несчастных случая на производстве с утратой трудоспособности 46 дней; 2 несчастных случая – во время субботника с утратой трудоспособности 17 дней; 1 несчастный случай на личном транспорте (используемом в целях  предприятия по договору) с утратой трудоспособности 27 дней;</w:t>
      </w:r>
      <w:proofErr w:type="gramEnd"/>
      <w:r w:rsidRPr="00337034">
        <w:rPr>
          <w:sz w:val="28"/>
          <w:szCs w:val="28"/>
        </w:rPr>
        <w:t xml:space="preserve"> 6 несчастных случаев – в быту, с утратой трудоспособности 87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lastRenderedPageBreak/>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rPr>
      </w:pPr>
    </w:p>
    <w:p w:rsidR="00337034" w:rsidRPr="00337034" w:rsidRDefault="00337034" w:rsidP="00337034">
      <w:pPr>
        <w:ind w:left="720" w:firstLine="360"/>
        <w:jc w:val="both"/>
        <w:rPr>
          <w:b/>
          <w:sz w:val="28"/>
          <w:szCs w:val="28"/>
        </w:rPr>
      </w:pPr>
      <w:r w:rsidRPr="00337034">
        <w:rPr>
          <w:b/>
          <w:sz w:val="28"/>
          <w:szCs w:val="28"/>
        </w:rPr>
        <w:t>Вариант 7</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Обязанности работника в области охраны труда.</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При проведении огневых работ на строительной площадке, электрогазосварщик Исаев И. И. неоднократно допускал нарушения трудовой дисциплины, за что не раз привлекался к ответственности. Прораб  Иванов П. И. решил провести Исаеву И. И. инструктажи по безопасности труда.</w:t>
      </w:r>
    </w:p>
    <w:p w:rsidR="00337034" w:rsidRPr="00337034" w:rsidRDefault="00337034" w:rsidP="00337034">
      <w:pPr>
        <w:ind w:left="720" w:firstLine="360"/>
        <w:jc w:val="both"/>
        <w:rPr>
          <w:sz w:val="28"/>
          <w:szCs w:val="28"/>
        </w:rPr>
      </w:pPr>
      <w:r w:rsidRPr="00337034">
        <w:rPr>
          <w:b/>
          <w:sz w:val="28"/>
          <w:szCs w:val="28"/>
        </w:rPr>
        <w:t>К какому виду ответственности привлекался работник? Какие наказания соответствуют данному виду ответственности? Какие виды инструктажей должен провести прораб вышеуказанному работнику? Зарегистрируйте их в журналах регистрации инструктажей (дата проведения инструктажа текущая).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со среднесписочным составом 420 человек. За отчетный период произошло 2 несчастных случая по пути  следования в командировку с утратой трудоспособности 38 дней; 2 несчастных случая на производстве с утратой трудоспособности 26 дней; 1 несчастный случай – при выполнении общественной работы  с утратой трудоспособности 12 дней; 3 несчастных случая – в быту с утратой трудоспособности 32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8</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Коллективный договор</w:t>
      </w:r>
      <w:r w:rsidRPr="00337034">
        <w:rPr>
          <w:b/>
          <w:sz w:val="28"/>
          <w:szCs w:val="28"/>
        </w:rPr>
        <w:t>.</w:t>
      </w:r>
    </w:p>
    <w:p w:rsidR="00337034" w:rsidRPr="00337034" w:rsidRDefault="00337034" w:rsidP="00337034">
      <w:pPr>
        <w:ind w:left="720" w:firstLine="360"/>
        <w:jc w:val="both"/>
        <w:rPr>
          <w:sz w:val="28"/>
          <w:szCs w:val="28"/>
        </w:rPr>
      </w:pPr>
      <w:r w:rsidRPr="00337034">
        <w:rPr>
          <w:b/>
          <w:sz w:val="28"/>
          <w:szCs w:val="28"/>
        </w:rPr>
        <w:t xml:space="preserve"> 2. </w:t>
      </w:r>
      <w:r w:rsidRPr="00337034">
        <w:rPr>
          <w:sz w:val="28"/>
          <w:szCs w:val="28"/>
        </w:rPr>
        <w:t>Александр работает на заводе токарем. Как обычно в сентябре перед пуском завода он получил инструктаж по охране труда. Требовалось большое количество комплектующих изделий. За рабочую смену Александр не успел выточить необходимое количество изделий. Мастер попросил его задержаться на некоторое время, чтобы изготовить требуемые детали. Александр сказал, что очень устал за рабочий день. Да и станок постоянно дет сбои в работе. Однако мастеру удалось уговорить Александра остаться на сверхурочную работу. Через 2 часа работы станок вдруг заклинило, Александр попытался  устранить неполадку и забыл отключить станок от питания электричеством. Внезапно станок заработал, когда рука Александра находилась в опасной зоне, и ему оторвало кисть правой руки. В результате такой травмы Александр лишился трудоспособности.</w:t>
      </w:r>
    </w:p>
    <w:p w:rsidR="00337034" w:rsidRPr="00337034" w:rsidRDefault="00337034" w:rsidP="00337034">
      <w:pPr>
        <w:ind w:left="720" w:firstLine="360"/>
        <w:jc w:val="both"/>
        <w:rPr>
          <w:b/>
          <w:sz w:val="28"/>
          <w:szCs w:val="28"/>
        </w:rPr>
      </w:pPr>
      <w:r w:rsidRPr="00337034">
        <w:rPr>
          <w:b/>
          <w:sz w:val="28"/>
          <w:szCs w:val="28"/>
        </w:rPr>
        <w:lastRenderedPageBreak/>
        <w:t>Какие нарушения были допущены? К какой степени тяжести относится данный несчастный случай? Каков порядок расследования и оформления данного несчастного случая?</w:t>
      </w:r>
    </w:p>
    <w:p w:rsidR="00337034" w:rsidRPr="00337034" w:rsidRDefault="00337034" w:rsidP="00337034">
      <w:pPr>
        <w:ind w:left="720" w:firstLine="360"/>
        <w:jc w:val="both"/>
        <w:rPr>
          <w:sz w:val="28"/>
          <w:szCs w:val="28"/>
        </w:rPr>
      </w:pPr>
      <w:proofErr w:type="gramStart"/>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5 несчастных случаев на производстве с утратой трудоспособности 85 дней; 1 несчастный случай на производстве с работником (получил травму, совершая кражу на предприятии)  с утратой трудоспособности 10 дней; 3 бытовых несчастных случая с утратой трудоспособности 22 дня.</w:t>
      </w:r>
      <w:proofErr w:type="gramEnd"/>
      <w:r w:rsidRPr="00337034">
        <w:rPr>
          <w:sz w:val="28"/>
          <w:szCs w:val="28"/>
        </w:rPr>
        <w:t xml:space="preserve"> Среднесписочное число работающих на предприятии за отчетный период – 510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9</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Внеочередная проверка знаний по охране труда работников.</w:t>
      </w:r>
    </w:p>
    <w:p w:rsidR="00337034" w:rsidRPr="00337034" w:rsidRDefault="00337034" w:rsidP="00337034">
      <w:pPr>
        <w:ind w:left="720" w:firstLine="360"/>
        <w:jc w:val="both"/>
        <w:rPr>
          <w:b/>
          <w:sz w:val="28"/>
          <w:szCs w:val="28"/>
        </w:rPr>
      </w:pPr>
      <w:r w:rsidRPr="00337034">
        <w:rPr>
          <w:b/>
          <w:sz w:val="28"/>
          <w:szCs w:val="28"/>
        </w:rPr>
        <w:t>2.</w:t>
      </w:r>
      <w:r w:rsidRPr="00337034">
        <w:rPr>
          <w:sz w:val="28"/>
          <w:szCs w:val="28"/>
        </w:rPr>
        <w:t xml:space="preserve"> Работая на стройке,  каменщик </w:t>
      </w:r>
      <w:proofErr w:type="spellStart"/>
      <w:r w:rsidRPr="00337034">
        <w:rPr>
          <w:sz w:val="28"/>
          <w:szCs w:val="28"/>
        </w:rPr>
        <w:t>Курчин</w:t>
      </w:r>
      <w:proofErr w:type="spellEnd"/>
      <w:r w:rsidRPr="00337034">
        <w:rPr>
          <w:sz w:val="28"/>
          <w:szCs w:val="28"/>
        </w:rPr>
        <w:t xml:space="preserve"> Е. И. находился на лесах, на высоте 6 метров без страховки. Сорокин И. Н. стал очевидцем падения каменщика.  При осмотре </w:t>
      </w:r>
      <w:proofErr w:type="spellStart"/>
      <w:r w:rsidRPr="00337034">
        <w:rPr>
          <w:sz w:val="28"/>
          <w:szCs w:val="28"/>
        </w:rPr>
        <w:t>Курчина</w:t>
      </w:r>
      <w:proofErr w:type="spellEnd"/>
      <w:r w:rsidRPr="00337034">
        <w:rPr>
          <w:sz w:val="28"/>
          <w:szCs w:val="28"/>
        </w:rPr>
        <w:t xml:space="preserve"> Е. И. Сорокин И. Н. определил открытый перелом правой голени. Сорокин И. Н. вызвал скорую помощь и остался около пострадавшего ожидать приезда скорой помощи. </w:t>
      </w:r>
    </w:p>
    <w:p w:rsidR="00337034" w:rsidRPr="00337034" w:rsidRDefault="00337034" w:rsidP="00337034">
      <w:pPr>
        <w:ind w:left="720" w:firstLine="360"/>
        <w:jc w:val="both"/>
        <w:rPr>
          <w:b/>
          <w:sz w:val="28"/>
          <w:szCs w:val="28"/>
        </w:rPr>
      </w:pPr>
      <w:r w:rsidRPr="00337034">
        <w:rPr>
          <w:b/>
          <w:sz w:val="28"/>
          <w:szCs w:val="28"/>
        </w:rPr>
        <w:t>Какие нарушения были допущены работниками? К какой степени тяжести относится данный несчастный случай, если временная утрата трудоспособности составила 80 дней? Каков порядок расследования и оформления данного несчастного случая?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52 дня; 1 несчастный случай со смертельным исходом на производстве (самоубийство); 3 бытовых несчастных случая с утратой трудоспособности 22 дня. Среднесписочное число работающих на предприятии за отчетный период – 210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10</w:t>
      </w:r>
    </w:p>
    <w:p w:rsidR="00337034" w:rsidRPr="00337034" w:rsidRDefault="00337034" w:rsidP="00337034">
      <w:pPr>
        <w:ind w:left="720" w:firstLine="360"/>
        <w:jc w:val="both"/>
        <w:rPr>
          <w:b/>
          <w:sz w:val="28"/>
          <w:szCs w:val="28"/>
        </w:rPr>
      </w:pPr>
      <w:r w:rsidRPr="00337034">
        <w:rPr>
          <w:b/>
          <w:sz w:val="28"/>
          <w:szCs w:val="28"/>
        </w:rPr>
        <w:t>1.</w:t>
      </w:r>
      <w:r w:rsidRPr="00337034">
        <w:rPr>
          <w:sz w:val="28"/>
          <w:szCs w:val="28"/>
        </w:rPr>
        <w:t>Организация обучения и проверки знаний по охране труда.</w:t>
      </w:r>
    </w:p>
    <w:p w:rsidR="00337034" w:rsidRPr="00337034" w:rsidRDefault="00337034" w:rsidP="00337034">
      <w:pPr>
        <w:ind w:left="720" w:firstLine="360"/>
        <w:jc w:val="both"/>
        <w:rPr>
          <w:sz w:val="28"/>
          <w:szCs w:val="28"/>
        </w:rPr>
      </w:pPr>
      <w:r w:rsidRPr="00337034">
        <w:rPr>
          <w:b/>
          <w:sz w:val="28"/>
          <w:szCs w:val="28"/>
        </w:rPr>
        <w:lastRenderedPageBreak/>
        <w:t>2.</w:t>
      </w:r>
      <w:r w:rsidRPr="00337034">
        <w:rPr>
          <w:sz w:val="28"/>
          <w:szCs w:val="28"/>
        </w:rPr>
        <w:t xml:space="preserve"> На строительной площадке, каменщик  Исаев И. И. находился в состоянии алкогольного опьянения. Проходя по территории стройплощадки, не обратив внимания на временное ограждение, он упал в котлован. Исаев И. И.  получил увечье, повлекшее за собой потерю трудоспособности более 60 дней.</w:t>
      </w:r>
    </w:p>
    <w:p w:rsidR="00337034" w:rsidRPr="00337034" w:rsidRDefault="00337034" w:rsidP="00337034">
      <w:pPr>
        <w:ind w:left="720" w:firstLine="360"/>
        <w:jc w:val="both"/>
        <w:rPr>
          <w:b/>
          <w:sz w:val="28"/>
          <w:szCs w:val="28"/>
        </w:rPr>
      </w:pPr>
      <w:r w:rsidRPr="00337034">
        <w:rPr>
          <w:b/>
          <w:sz w:val="28"/>
          <w:szCs w:val="28"/>
        </w:rPr>
        <w:t xml:space="preserve">Подлежит ли расследованию данный несчастный случай? Будет ли данный несчастный случай учитываться как несчастный случай, связанный с производством? </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Определить показатели частоты и тяжести травматизма по предприятию со среднесписочным составом 820 человек. </w:t>
      </w:r>
      <w:proofErr w:type="gramStart"/>
      <w:r w:rsidRPr="00337034">
        <w:rPr>
          <w:sz w:val="28"/>
          <w:szCs w:val="28"/>
        </w:rPr>
        <w:t>За отчетный период произошло 5 несчастных случая по пути  следования в командировку с утратой трудоспособности 85 дней; 2 несчастных случая на производстве с утратой трудоспособности 26 дней; 1 несчастный случай со смертельным исходом; 1 несчастный случай  при выполнении общественной работы  с утратой трудоспособности 12 дней; 3 несчастных случая   в быту с утратой трудоспособности 52 дня.</w:t>
      </w:r>
      <w:proofErr w:type="gramEnd"/>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11</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Порядок разработки, утверждения, пересмотра и учета инструкций по охране труда для работников.</w:t>
      </w:r>
    </w:p>
    <w:p w:rsidR="00337034" w:rsidRPr="00337034" w:rsidRDefault="00337034" w:rsidP="00337034">
      <w:pPr>
        <w:ind w:left="720" w:firstLine="360"/>
        <w:jc w:val="both"/>
        <w:rPr>
          <w:sz w:val="28"/>
          <w:szCs w:val="28"/>
        </w:rPr>
      </w:pPr>
      <w:r w:rsidRPr="00337034">
        <w:rPr>
          <w:b/>
          <w:sz w:val="28"/>
          <w:szCs w:val="28"/>
        </w:rPr>
        <w:t xml:space="preserve">2. </w:t>
      </w:r>
      <w:r w:rsidRPr="00337034">
        <w:rPr>
          <w:sz w:val="28"/>
          <w:szCs w:val="28"/>
        </w:rPr>
        <w:t xml:space="preserve">Электромонтер по ремонту и обслуживанию электрооборудования  Петров А. А. производил работы по прокладке электрического кабеля. После выполненной работы осталось 20 метров кабеля. Петров решил зачистить кабель для сдачи в пункт приема металла. При зачистке кабеля работник повредил бедренную артерию. </w:t>
      </w:r>
    </w:p>
    <w:p w:rsidR="00337034" w:rsidRPr="00337034" w:rsidRDefault="00337034" w:rsidP="00337034">
      <w:pPr>
        <w:ind w:left="720" w:firstLine="360"/>
        <w:jc w:val="both"/>
        <w:rPr>
          <w:b/>
          <w:sz w:val="28"/>
          <w:szCs w:val="28"/>
        </w:rPr>
      </w:pPr>
      <w:r w:rsidRPr="00337034">
        <w:rPr>
          <w:b/>
          <w:sz w:val="28"/>
          <w:szCs w:val="28"/>
        </w:rPr>
        <w:t>Какую доврачебную помощь необходимо оказать работнику? Как расследуется данный несчастный случай на производстве, если временная утрата трудоспособности составила 44 дня?</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 xml:space="preserve">Определить показатели частоты и тяжести травматизма по предприятию со среднесписочным составом 420 человек. </w:t>
      </w:r>
      <w:proofErr w:type="gramStart"/>
      <w:r w:rsidRPr="00337034">
        <w:rPr>
          <w:sz w:val="28"/>
          <w:szCs w:val="28"/>
        </w:rPr>
        <w:t>За отчетный период произошло 3 несчастных случая по пути  следования из командировки с утратой трудоспособности 38 дней; 4 несчастных случая на производстве с утратой трудоспособности 56 дней (1 –работник находился в состоянии наркотического опьянения с утратой трудоспособности  10 дней); 1 несчастный случай – при выполнении общественной работы  с утратой трудоспособности 12 дней;</w:t>
      </w:r>
      <w:proofErr w:type="gramEnd"/>
      <w:r w:rsidRPr="00337034">
        <w:rPr>
          <w:sz w:val="28"/>
          <w:szCs w:val="28"/>
        </w:rPr>
        <w:t xml:space="preserve"> 4 несчастных случая – в быту с утратой трудоспособности 32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lastRenderedPageBreak/>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12</w:t>
      </w:r>
    </w:p>
    <w:p w:rsidR="00337034" w:rsidRPr="00337034" w:rsidRDefault="00337034" w:rsidP="00337034">
      <w:pPr>
        <w:ind w:left="720" w:firstLine="360"/>
        <w:jc w:val="both"/>
        <w:rPr>
          <w:b/>
          <w:sz w:val="28"/>
          <w:szCs w:val="28"/>
        </w:rPr>
      </w:pPr>
      <w:r w:rsidRPr="00337034">
        <w:rPr>
          <w:b/>
          <w:sz w:val="28"/>
          <w:szCs w:val="28"/>
        </w:rPr>
        <w:t>1.</w:t>
      </w:r>
      <w:r w:rsidRPr="00337034">
        <w:rPr>
          <w:sz w:val="28"/>
          <w:szCs w:val="28"/>
        </w:rPr>
        <w:t>Требования безопасности при выполнении работ на высоте.</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Работая на стройке,  каменщик </w:t>
      </w:r>
      <w:proofErr w:type="spellStart"/>
      <w:r w:rsidRPr="00337034">
        <w:rPr>
          <w:sz w:val="28"/>
          <w:szCs w:val="28"/>
        </w:rPr>
        <w:t>Курчин</w:t>
      </w:r>
      <w:proofErr w:type="spellEnd"/>
      <w:r w:rsidRPr="00337034">
        <w:rPr>
          <w:sz w:val="28"/>
          <w:szCs w:val="28"/>
        </w:rPr>
        <w:t xml:space="preserve"> Е. И. находился на подмостях, на высоте 6 метров без страховки. Сорокин И. Н. стал очевидцем падения каменщика.  При осмотре </w:t>
      </w:r>
      <w:proofErr w:type="spellStart"/>
      <w:r w:rsidRPr="00337034">
        <w:rPr>
          <w:sz w:val="28"/>
          <w:szCs w:val="28"/>
        </w:rPr>
        <w:t>Курчина</w:t>
      </w:r>
      <w:proofErr w:type="spellEnd"/>
      <w:r w:rsidRPr="00337034">
        <w:rPr>
          <w:sz w:val="28"/>
          <w:szCs w:val="28"/>
        </w:rPr>
        <w:t xml:space="preserve"> Е. И. Сорокин И. Н. определил открытый перелом правой голени. Сорокин И. Н. вызвал скорую помощь и остался около пострадавшего ожидать приезда скорой помощи. </w:t>
      </w:r>
    </w:p>
    <w:p w:rsidR="00337034" w:rsidRPr="00337034" w:rsidRDefault="00337034" w:rsidP="00337034">
      <w:pPr>
        <w:ind w:left="720" w:firstLine="360"/>
        <w:jc w:val="both"/>
        <w:rPr>
          <w:b/>
          <w:sz w:val="28"/>
          <w:szCs w:val="28"/>
        </w:rPr>
      </w:pPr>
      <w:r w:rsidRPr="00337034">
        <w:rPr>
          <w:b/>
          <w:sz w:val="28"/>
          <w:szCs w:val="28"/>
        </w:rPr>
        <w:t>Какие нарушения были допущены работниками? К какой степени тяжести относится данный несчастный случай, если временная утрата трудоспособности составила 80 дней? Каков порядок расследования и оформления данного несчастного случая?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100 дней; 1 несчастный случай на производстве с работником, который находился в состоянии алкогольного опьянения с утратой трудоспособности 15 дней; 4 бытовых несчастных случая с утратой трудоспособности 32 дня. Среднесписочное число работающих на предприятии за отчетный период – 540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13</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Обучение и проведение инструктажей по пожарной безопасности.</w:t>
      </w:r>
    </w:p>
    <w:p w:rsidR="00337034" w:rsidRPr="00337034" w:rsidRDefault="00337034" w:rsidP="00337034">
      <w:pPr>
        <w:ind w:left="720" w:firstLine="360"/>
        <w:jc w:val="both"/>
        <w:rPr>
          <w:sz w:val="28"/>
          <w:szCs w:val="28"/>
        </w:rPr>
      </w:pPr>
      <w:r w:rsidRPr="00337034">
        <w:rPr>
          <w:b/>
          <w:sz w:val="28"/>
          <w:szCs w:val="28"/>
        </w:rPr>
        <w:t xml:space="preserve"> 2. </w:t>
      </w:r>
      <w:r w:rsidRPr="00337034">
        <w:rPr>
          <w:sz w:val="28"/>
          <w:szCs w:val="28"/>
        </w:rPr>
        <w:t>Бригада монтажников строительно-монтажной организации направлена для производства работ по демонтажу старого электродвигателя в насосном отделении  действующей фабрики обогащения.</w:t>
      </w:r>
    </w:p>
    <w:p w:rsidR="00337034" w:rsidRPr="00337034" w:rsidRDefault="00337034" w:rsidP="00337034">
      <w:pPr>
        <w:ind w:left="720" w:firstLine="360"/>
        <w:jc w:val="both"/>
        <w:rPr>
          <w:b/>
          <w:sz w:val="28"/>
          <w:szCs w:val="28"/>
        </w:rPr>
      </w:pPr>
      <w:r w:rsidRPr="00337034">
        <w:rPr>
          <w:b/>
          <w:sz w:val="28"/>
          <w:szCs w:val="28"/>
        </w:rPr>
        <w:t>К какому виду работ относятся вышеуказанные работы? Какие требования безопасности предъявляются к проведению данных видов работ? По какому документу проводится данный вид работ? Какие требования предъявляются к работникам, выполняющим данные работы? Дайте развернутый ответ на вопрос.</w:t>
      </w:r>
    </w:p>
    <w:p w:rsidR="00337034" w:rsidRPr="00337034" w:rsidRDefault="00337034" w:rsidP="00337034">
      <w:pPr>
        <w:ind w:left="720" w:firstLine="360"/>
        <w:jc w:val="both"/>
        <w:rPr>
          <w:sz w:val="28"/>
          <w:szCs w:val="28"/>
        </w:rPr>
      </w:pPr>
      <w:proofErr w:type="gramStart"/>
      <w:r w:rsidRPr="00337034">
        <w:rPr>
          <w:b/>
          <w:sz w:val="28"/>
          <w:szCs w:val="28"/>
        </w:rPr>
        <w:t>3.</w:t>
      </w:r>
      <w:r w:rsidRPr="00337034">
        <w:rPr>
          <w:sz w:val="28"/>
          <w:szCs w:val="28"/>
        </w:rPr>
        <w:t xml:space="preserve">Определить показатели частоты и тяжести травматизма по предприятию, если за отчетный период произошло 7 несчастных случаев на производстве с утратой трудоспособности 190 дней, 3 несчастных случая – по пути на работу с утратой трудоспособности 60 дней, 1 несчастный случай – при выполнении </w:t>
      </w:r>
      <w:r w:rsidRPr="00337034">
        <w:rPr>
          <w:sz w:val="28"/>
          <w:szCs w:val="28"/>
        </w:rPr>
        <w:lastRenderedPageBreak/>
        <w:t>общественной работы с утратой трудоспособности 8 дней и 4 бытовых несчастных случая – с утратой трудоспособности 52 дня.</w:t>
      </w:r>
      <w:proofErr w:type="gramEnd"/>
      <w:r w:rsidRPr="00337034">
        <w:rPr>
          <w:sz w:val="28"/>
          <w:szCs w:val="28"/>
        </w:rPr>
        <w:t xml:space="preserve"> Среднесписочное число работающих на предприятии за отчетный период – 560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14</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Организация производства работ с повышенной опасностью.</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Обучающийся «ГГПК» по профессии электрогазосварщик Макаров Иван Иванович (29.01.1996г рождения) прибыл на производственную практику в строительно-монтажную организацию ООО «</w:t>
      </w:r>
      <w:proofErr w:type="spellStart"/>
      <w:r w:rsidRPr="00337034">
        <w:rPr>
          <w:sz w:val="28"/>
          <w:szCs w:val="28"/>
        </w:rPr>
        <w:t>Ремстрой</w:t>
      </w:r>
      <w:proofErr w:type="spellEnd"/>
      <w:r w:rsidRPr="00337034">
        <w:rPr>
          <w:sz w:val="28"/>
          <w:szCs w:val="28"/>
        </w:rPr>
        <w:t>», цех №2.</w:t>
      </w:r>
    </w:p>
    <w:p w:rsidR="00337034" w:rsidRPr="00337034" w:rsidRDefault="00337034" w:rsidP="00337034">
      <w:pPr>
        <w:ind w:left="720" w:firstLine="360"/>
        <w:jc w:val="both"/>
        <w:rPr>
          <w:b/>
          <w:sz w:val="28"/>
          <w:szCs w:val="28"/>
        </w:rPr>
      </w:pPr>
      <w:r w:rsidRPr="00337034">
        <w:rPr>
          <w:b/>
          <w:sz w:val="28"/>
          <w:szCs w:val="28"/>
        </w:rPr>
        <w:t>Какие виды инструктажей необходимо провести практиканту? Каков порядок допуска к работе? Дайте развернутый ответ. Зарегистрируйте инструктажи в журналах (дата инструктажа текущая).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со среднесписочным составом 324 человека. </w:t>
      </w:r>
      <w:proofErr w:type="gramStart"/>
      <w:r w:rsidRPr="00337034">
        <w:rPr>
          <w:sz w:val="28"/>
          <w:szCs w:val="28"/>
        </w:rPr>
        <w:t xml:space="preserve">За отчетный период произошло 2 несчастных случая: по пути на работу с утратой трудоспособности 61 день; 6 несчастных случаев на производстве с утратой трудоспособности 94 дня, из них 1 несчастный случай – при выполнении работы в личных целях, с утратой трудоспособности 5 дней; 1 несчастный случай – во время дежурства ДНД с утратой трудоспособности 32 дня. </w:t>
      </w:r>
      <w:proofErr w:type="gramEnd"/>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15</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Цехи, предприятия, которые относятся к категории опасных производственных объектов.</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Машинист конвейера  Паршин Иван Иванович, работающий на фабрике обогащения № 1, решил перевестись на фабрику </w:t>
      </w:r>
      <w:proofErr w:type="spellStart"/>
      <w:r w:rsidRPr="00337034">
        <w:rPr>
          <w:sz w:val="28"/>
          <w:szCs w:val="28"/>
        </w:rPr>
        <w:t>окомкования</w:t>
      </w:r>
      <w:proofErr w:type="spellEnd"/>
      <w:r w:rsidRPr="00337034">
        <w:rPr>
          <w:sz w:val="28"/>
          <w:szCs w:val="28"/>
        </w:rPr>
        <w:t xml:space="preserve"> цех обжига №2.</w:t>
      </w:r>
    </w:p>
    <w:p w:rsidR="00337034" w:rsidRPr="00337034" w:rsidRDefault="00337034" w:rsidP="00337034">
      <w:pPr>
        <w:ind w:left="720" w:firstLine="360"/>
        <w:jc w:val="both"/>
        <w:rPr>
          <w:b/>
          <w:sz w:val="28"/>
          <w:szCs w:val="28"/>
        </w:rPr>
      </w:pPr>
      <w:r w:rsidRPr="00337034">
        <w:rPr>
          <w:b/>
          <w:sz w:val="28"/>
          <w:szCs w:val="28"/>
        </w:rPr>
        <w:t>Какие виды инструктажей должны провести вышеуказанному работнику? Зарегистрируйте их в журналах регистрации инструктажей (дата проведения инструктажа текущая).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со среднесписочным составом 650 человек. </w:t>
      </w:r>
      <w:proofErr w:type="gramStart"/>
      <w:r w:rsidRPr="00337034">
        <w:rPr>
          <w:sz w:val="28"/>
          <w:szCs w:val="28"/>
        </w:rPr>
        <w:t xml:space="preserve">За отчетный период произошло 3 несчастных случая по пути на работу с утратой трудоспособности 51 день, 5 </w:t>
      </w:r>
      <w:r w:rsidRPr="00337034">
        <w:rPr>
          <w:sz w:val="28"/>
          <w:szCs w:val="28"/>
        </w:rPr>
        <w:lastRenderedPageBreak/>
        <w:t>несчастных случаев на производстве с утратой трудоспособности 56 дней, 1 несчастный случай – во время субботника с утратой трудоспособности 10 дней; 1 несчастный случай на личном транспорте при использовании его по поручению администрации с утратой трудоспособности 27 дней;</w:t>
      </w:r>
      <w:proofErr w:type="gramEnd"/>
      <w:r w:rsidRPr="00337034">
        <w:rPr>
          <w:sz w:val="28"/>
          <w:szCs w:val="28"/>
        </w:rPr>
        <w:t xml:space="preserve"> 1 несчастный случай – во время дежурства ДНД с утратой трудоспособности 15 дней; 5 несчастных случаев - в быту, с утратой трудоспособности 80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16</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Порядок расследования несчастных случаев на производстве.</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На строительной площадке, каменщик  Исаев И. И. находился в состоянии алкогольного опьянения. Проходя по территории стройплощадки, не обратив внимания на временное ограждение, он упал в котлован. Исаев И. И.  получил увечье, повлекшее за собой потерю трудоспособности более 60 дней.</w:t>
      </w:r>
    </w:p>
    <w:p w:rsidR="00337034" w:rsidRPr="00337034" w:rsidRDefault="00337034" w:rsidP="00337034">
      <w:pPr>
        <w:ind w:left="720" w:firstLine="360"/>
        <w:jc w:val="both"/>
        <w:rPr>
          <w:b/>
          <w:sz w:val="28"/>
          <w:szCs w:val="28"/>
        </w:rPr>
      </w:pPr>
      <w:r w:rsidRPr="00337034">
        <w:rPr>
          <w:b/>
          <w:sz w:val="28"/>
          <w:szCs w:val="28"/>
        </w:rPr>
        <w:t xml:space="preserve">Каков порядок расследования данного несчастного случая? Будет ли данный несчастный случай учитываться как несчастный случай, связанный с производством? </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Определить показатели частоты и тяжести травматизма по предприятию со среднесписочным составом 820 человек. </w:t>
      </w:r>
      <w:proofErr w:type="gramStart"/>
      <w:r w:rsidRPr="00337034">
        <w:rPr>
          <w:sz w:val="28"/>
          <w:szCs w:val="28"/>
        </w:rPr>
        <w:t>За отчетный период произошло 3 несчастных случая по пути  следования в командировки с утратой трудоспособности 38 дней; 4 несчастных случая на производстве с утратой трудоспособности 56 дней (1 –работник находился в состоянии наркотического опьянения с утратой трудоспособности  10 дней); 2 несчастных случая – при выполнении общественной работы  с утратой трудоспособности 12 дней;</w:t>
      </w:r>
      <w:proofErr w:type="gramEnd"/>
      <w:r w:rsidRPr="00337034">
        <w:rPr>
          <w:sz w:val="28"/>
          <w:szCs w:val="28"/>
        </w:rPr>
        <w:t xml:space="preserve"> 2 несчастных случая – в быту с утратой трудоспособности 32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r w:rsidRPr="00337034">
        <w:rPr>
          <w:b/>
          <w:sz w:val="28"/>
          <w:szCs w:val="28"/>
        </w:rPr>
        <w:t>Вариант 17</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Первоначальные действия при возникновении несчастных случаев на производстве.</w:t>
      </w:r>
    </w:p>
    <w:p w:rsidR="00337034" w:rsidRPr="00337034" w:rsidRDefault="00337034" w:rsidP="00337034">
      <w:pPr>
        <w:ind w:left="720" w:firstLine="360"/>
        <w:jc w:val="both"/>
        <w:rPr>
          <w:sz w:val="28"/>
          <w:szCs w:val="28"/>
        </w:rPr>
      </w:pPr>
      <w:r w:rsidRPr="00337034">
        <w:rPr>
          <w:b/>
          <w:sz w:val="28"/>
          <w:szCs w:val="28"/>
        </w:rPr>
        <w:lastRenderedPageBreak/>
        <w:t>2.</w:t>
      </w:r>
      <w:r w:rsidRPr="00337034">
        <w:rPr>
          <w:sz w:val="28"/>
          <w:szCs w:val="28"/>
        </w:rPr>
        <w:t xml:space="preserve"> При замыкании электропроводки в кабинете административного здания произошло возгорание. При тушении пожара бухгалтер Немцова А. И. была госпитализирована с ожогами III степени, оператор ПЭВМ Кукушкина В. А. получила ожоги II степени. </w:t>
      </w:r>
    </w:p>
    <w:p w:rsidR="00337034" w:rsidRPr="00337034" w:rsidRDefault="00337034" w:rsidP="00337034">
      <w:pPr>
        <w:ind w:left="720" w:firstLine="360"/>
        <w:jc w:val="both"/>
        <w:rPr>
          <w:b/>
          <w:sz w:val="28"/>
          <w:szCs w:val="28"/>
        </w:rPr>
      </w:pPr>
      <w:r w:rsidRPr="00337034">
        <w:rPr>
          <w:b/>
          <w:sz w:val="28"/>
          <w:szCs w:val="28"/>
        </w:rPr>
        <w:t>Как классифицируется данный несчастный случай? Какие действия необходимо было предпринять вышестоящему или непосредственному руководителям? Какую первую помощь необходимо оказать пострадавшим?</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Определить показатели частоты и тяжести травматизма по предприятию со среднесписочным составом 770 человек. За отчетный период произошло 4 несчастных случая по пути на работу  с утратой трудоспособности 81 день; 2 несчастных случая на производстве с утратой трудоспособности 26 дней; 1 несчастный случай – во время субботника с утратой трудоспособности 12 дней; 1 несчастный случай на личном транспорте с утратой трудоспособности 17 дней; 1 несчастный случай – во время дежурства ДНД с утратой трудоспособности 10 дней; 5 несчастных случаев – в быту, с утратой трудоспособности 82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rPr>
      </w:pPr>
    </w:p>
    <w:p w:rsidR="00337034" w:rsidRPr="00337034" w:rsidRDefault="00337034" w:rsidP="00337034">
      <w:pPr>
        <w:ind w:left="720" w:firstLine="360"/>
        <w:jc w:val="both"/>
        <w:rPr>
          <w:b/>
          <w:sz w:val="28"/>
          <w:szCs w:val="28"/>
        </w:rPr>
      </w:pPr>
      <w:r w:rsidRPr="00337034">
        <w:rPr>
          <w:b/>
          <w:sz w:val="28"/>
          <w:szCs w:val="28"/>
        </w:rPr>
        <w:t>Вариант 11</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Несчастные случаи на производстве и профессиональные заболевания.</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Электрогазосварщик Макаров Иван Иванович  прибыл в строительно-монтажную организацию ООО «</w:t>
      </w:r>
      <w:proofErr w:type="spellStart"/>
      <w:r w:rsidRPr="00337034">
        <w:rPr>
          <w:sz w:val="28"/>
          <w:szCs w:val="28"/>
        </w:rPr>
        <w:t>Ремстрой</w:t>
      </w:r>
      <w:proofErr w:type="spellEnd"/>
      <w:r w:rsidRPr="00337034">
        <w:rPr>
          <w:sz w:val="28"/>
          <w:szCs w:val="28"/>
        </w:rPr>
        <w:t xml:space="preserve">», цех №2,где проходил производственную практику, обучаясь в «ГГПК». </w:t>
      </w:r>
    </w:p>
    <w:p w:rsidR="00337034" w:rsidRPr="00337034" w:rsidRDefault="00337034" w:rsidP="00337034">
      <w:pPr>
        <w:ind w:left="720" w:firstLine="360"/>
        <w:jc w:val="both"/>
        <w:rPr>
          <w:b/>
          <w:sz w:val="28"/>
          <w:szCs w:val="28"/>
        </w:rPr>
      </w:pPr>
      <w:r w:rsidRPr="00337034">
        <w:rPr>
          <w:b/>
          <w:sz w:val="28"/>
          <w:szCs w:val="28"/>
        </w:rPr>
        <w:t>Какие виды инструктажей необходимо провести практиканту? Каков порядок допуска к работе? Дайте развернутый ответ. Зарегистрируйте инструктажи в журналах (дата инструктажа текущая).</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Определить показатели частоты и тяжести травматизма по предприятию со среднесписочным составом 800 человек. За отчетный период произошло 3 несчастных случая по пути на  работу с утратой трудоспособности 51 день; 3 несчастных случая на производстве с утратой трудоспособности 36 дней; 1 несчастный случай – во время субботника с утратой трудоспособности 15 дней; 1 несчастный случай на личном транспорте с утратой трудоспособности 17 дней; 1 несчастный случай – во время дежурства ДНД с утратой трудоспособности 10 дней; 3 несчастных случая – в быту, с утратой трудоспособности 58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lastRenderedPageBreak/>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r w:rsidRPr="00337034">
        <w:rPr>
          <w:b/>
          <w:sz w:val="28"/>
          <w:szCs w:val="28"/>
        </w:rPr>
        <w:t>Вариант 18</w:t>
      </w:r>
    </w:p>
    <w:p w:rsidR="00337034" w:rsidRPr="00337034" w:rsidRDefault="00337034" w:rsidP="00337034">
      <w:pPr>
        <w:ind w:left="720" w:firstLine="360"/>
        <w:jc w:val="both"/>
        <w:rPr>
          <w:b/>
          <w:sz w:val="28"/>
          <w:szCs w:val="28"/>
        </w:rPr>
      </w:pPr>
      <w:r w:rsidRPr="00337034">
        <w:rPr>
          <w:b/>
          <w:sz w:val="28"/>
          <w:szCs w:val="28"/>
        </w:rPr>
        <w:t xml:space="preserve">1. </w:t>
      </w:r>
      <w:r w:rsidRPr="00337034">
        <w:rPr>
          <w:sz w:val="28"/>
          <w:szCs w:val="28"/>
        </w:rPr>
        <w:t>Первичные средства пожаротушения.</w:t>
      </w:r>
      <w:r w:rsidRPr="00337034">
        <w:rPr>
          <w:b/>
          <w:sz w:val="28"/>
          <w:szCs w:val="28"/>
        </w:rPr>
        <w:t xml:space="preserve"> </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Мастер Шоков А. И. выдал  Петрову П. А. электродрель для производства необходимых работ под роспись в журнале. При работе с электродрелью электрослесарь Петров П. А. получил </w:t>
      </w:r>
      <w:proofErr w:type="spellStart"/>
      <w:r w:rsidRPr="00337034">
        <w:rPr>
          <w:sz w:val="28"/>
          <w:szCs w:val="28"/>
        </w:rPr>
        <w:t>электротравму</w:t>
      </w:r>
      <w:proofErr w:type="spellEnd"/>
      <w:r w:rsidRPr="00337034">
        <w:rPr>
          <w:sz w:val="28"/>
          <w:szCs w:val="28"/>
        </w:rPr>
        <w:t>. При осмотре электроинструмента, было обнаружено повреждение изоляции питающего провода.</w:t>
      </w:r>
    </w:p>
    <w:p w:rsidR="00337034" w:rsidRPr="00337034" w:rsidRDefault="00337034" w:rsidP="00337034">
      <w:pPr>
        <w:ind w:left="720" w:firstLine="360"/>
        <w:jc w:val="both"/>
        <w:rPr>
          <w:b/>
          <w:sz w:val="28"/>
          <w:szCs w:val="28"/>
        </w:rPr>
      </w:pPr>
      <w:r w:rsidRPr="00337034">
        <w:rPr>
          <w:b/>
          <w:sz w:val="28"/>
          <w:szCs w:val="28"/>
        </w:rPr>
        <w:t>Какие нарушения и кем  были допущены? Как классифицируется несчастный случай, если временная утрата трудоспособности составила 35 дней?</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 xml:space="preserve">Определить показатели частоты и тяжести травматизма по предприятию со среднесписочным составом 525 человек. </w:t>
      </w:r>
      <w:proofErr w:type="gramStart"/>
      <w:r w:rsidRPr="00337034">
        <w:rPr>
          <w:sz w:val="28"/>
          <w:szCs w:val="28"/>
        </w:rPr>
        <w:t>За отчетный период произошло 4 несчастных случая по пути на работу  на транспорте работодателя с утратой трудоспособности 65 дней; 2 несчастных случая на производстве с утратой трудоспособности 27 дней; 1 несчастный случай – при выполнении общественной работы  с утратой трудоспособности 11 дней; 3 несчастных случая – в быту с утратой трудоспособности 22 дня.</w:t>
      </w:r>
      <w:proofErr w:type="gramEnd"/>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r w:rsidRPr="00337034">
        <w:rPr>
          <w:b/>
          <w:sz w:val="28"/>
          <w:szCs w:val="28"/>
        </w:rPr>
        <w:t>Вариант 19</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 xml:space="preserve">Классификация </w:t>
      </w:r>
      <w:proofErr w:type="spellStart"/>
      <w:r w:rsidRPr="00337034">
        <w:rPr>
          <w:sz w:val="28"/>
          <w:szCs w:val="28"/>
        </w:rPr>
        <w:t>электропомещений</w:t>
      </w:r>
      <w:proofErr w:type="spellEnd"/>
      <w:r w:rsidRPr="00337034">
        <w:rPr>
          <w:sz w:val="28"/>
          <w:szCs w:val="28"/>
        </w:rPr>
        <w:t>.</w:t>
      </w:r>
    </w:p>
    <w:p w:rsidR="00337034" w:rsidRPr="00337034" w:rsidRDefault="00337034" w:rsidP="00337034">
      <w:pPr>
        <w:ind w:left="720" w:firstLine="360"/>
        <w:jc w:val="both"/>
        <w:rPr>
          <w:sz w:val="28"/>
          <w:szCs w:val="28"/>
        </w:rPr>
      </w:pPr>
      <w:r w:rsidRPr="00337034">
        <w:rPr>
          <w:b/>
          <w:sz w:val="28"/>
          <w:szCs w:val="28"/>
        </w:rPr>
        <w:t xml:space="preserve"> 2. </w:t>
      </w:r>
      <w:r w:rsidRPr="00337034">
        <w:rPr>
          <w:sz w:val="28"/>
          <w:szCs w:val="28"/>
        </w:rPr>
        <w:t>Работник  Конев А.А. следовал на работу на автобусе предприятия. Произошло ДТП, в результате которого Конев получил стойкую утрату трудоспособности.</w:t>
      </w:r>
    </w:p>
    <w:p w:rsidR="00337034" w:rsidRPr="00337034" w:rsidRDefault="00337034" w:rsidP="00337034">
      <w:pPr>
        <w:ind w:left="720" w:firstLine="360"/>
        <w:jc w:val="both"/>
        <w:rPr>
          <w:b/>
          <w:sz w:val="28"/>
          <w:szCs w:val="28"/>
        </w:rPr>
      </w:pPr>
      <w:r w:rsidRPr="00337034">
        <w:rPr>
          <w:b/>
          <w:sz w:val="28"/>
          <w:szCs w:val="28"/>
        </w:rPr>
        <w:t>Относится ли данный случай  к несчастному случаю на производстве? Как классифицируется данный случай по степени тяжести? Каков порядок расследования данного несчастного случая? Обоснуйте ответ.</w:t>
      </w:r>
    </w:p>
    <w:p w:rsidR="00337034" w:rsidRPr="00337034" w:rsidRDefault="00337034" w:rsidP="00337034">
      <w:pPr>
        <w:ind w:left="720" w:firstLine="360"/>
        <w:jc w:val="both"/>
        <w:rPr>
          <w:sz w:val="28"/>
          <w:szCs w:val="28"/>
        </w:rPr>
      </w:pPr>
      <w:proofErr w:type="gramStart"/>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6 несчастных случаев на производстве с утратой трудоспособности 90 дней; 1 несчастный случай на производстве с работником, который находился в состоянии алкогольного опьянения с утратой трудоспособности 18 дней; 2 бытовых несчастных случая с утратой трудоспособности 22 дня.</w:t>
      </w:r>
      <w:proofErr w:type="gramEnd"/>
      <w:r w:rsidRPr="00337034">
        <w:rPr>
          <w:sz w:val="28"/>
          <w:szCs w:val="28"/>
        </w:rPr>
        <w:t xml:space="preserve"> Среднесписочное число работающих на предприятии за отчетный период – 580 человек.</w:t>
      </w:r>
    </w:p>
    <w:p w:rsidR="00337034" w:rsidRPr="00337034" w:rsidRDefault="00337034" w:rsidP="00337034">
      <w:pPr>
        <w:ind w:left="720" w:firstLine="360"/>
        <w:jc w:val="both"/>
        <w:rPr>
          <w:sz w:val="28"/>
          <w:szCs w:val="28"/>
          <w:vertAlign w:val="subscript"/>
        </w:rPr>
      </w:pPr>
      <w:r w:rsidRPr="00337034">
        <w:rPr>
          <w:sz w:val="28"/>
          <w:szCs w:val="28"/>
        </w:rPr>
        <w:lastRenderedPageBreak/>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b/>
          <w:sz w:val="28"/>
          <w:szCs w:val="28"/>
        </w:rPr>
      </w:pPr>
      <w:r w:rsidRPr="00337034">
        <w:rPr>
          <w:b/>
          <w:sz w:val="28"/>
          <w:szCs w:val="28"/>
        </w:rPr>
        <w:t>Вариант 20</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Средства защиты в электроустановках дои выше 1000В.</w:t>
      </w:r>
    </w:p>
    <w:p w:rsidR="00337034" w:rsidRPr="00337034" w:rsidRDefault="00337034" w:rsidP="00337034">
      <w:pPr>
        <w:ind w:left="720" w:firstLine="360"/>
        <w:jc w:val="both"/>
        <w:rPr>
          <w:sz w:val="28"/>
          <w:szCs w:val="28"/>
        </w:rPr>
      </w:pPr>
      <w:r w:rsidRPr="00337034">
        <w:rPr>
          <w:b/>
          <w:sz w:val="28"/>
          <w:szCs w:val="28"/>
        </w:rPr>
        <w:t xml:space="preserve">2.  </w:t>
      </w:r>
      <w:r w:rsidRPr="00337034">
        <w:rPr>
          <w:sz w:val="28"/>
          <w:szCs w:val="28"/>
        </w:rPr>
        <w:t>При проведении плановой проверки, государственный инспектор по охране труда выявил несколько нарушений требований охраны труда, которые создавали угрозу жизни и здоровью работников строительной организации. Инспектор принял решение приостановить работу организации на срок 30 дней.</w:t>
      </w:r>
    </w:p>
    <w:p w:rsidR="00337034" w:rsidRPr="00337034" w:rsidRDefault="00337034" w:rsidP="00337034">
      <w:pPr>
        <w:ind w:left="720" w:firstLine="360"/>
        <w:jc w:val="both"/>
        <w:rPr>
          <w:b/>
          <w:sz w:val="28"/>
          <w:szCs w:val="28"/>
        </w:rPr>
      </w:pPr>
      <w:r w:rsidRPr="00337034">
        <w:rPr>
          <w:b/>
          <w:sz w:val="28"/>
          <w:szCs w:val="28"/>
        </w:rPr>
        <w:t xml:space="preserve">Правомерны ли действия инспектора? Какие органы надзора и контроля вы знаете? Перечислите их права. </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 xml:space="preserve">Определить показатели частоты и тяжести травматизма по предприятию со среднесписочным составом 960 человек. </w:t>
      </w:r>
      <w:proofErr w:type="gramStart"/>
      <w:r w:rsidRPr="00337034">
        <w:rPr>
          <w:sz w:val="28"/>
          <w:szCs w:val="28"/>
        </w:rPr>
        <w:t>За отчетный период произошло 3 несчастных случая по пути следования с работы на транспорте работодателя с утратой трудоспособности 61 день; 2 несчастных случая на производстве с утратой трудоспособности 25 дней; 2 несчастных случая – во время субботника с утратой трудоспособности 20 дней; 1 несчастный случай на личном транспорте (используемом в целях  предприятия по договору) с утратой трудоспособности 19 дней;</w:t>
      </w:r>
      <w:proofErr w:type="gramEnd"/>
      <w:r w:rsidRPr="00337034">
        <w:rPr>
          <w:sz w:val="28"/>
          <w:szCs w:val="28"/>
        </w:rPr>
        <w:t xml:space="preserve"> 5 несчастных случаев – в быту, с утратой трудоспособности 85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21</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Группы допуска по электробезопасности, порядок присвоения.</w:t>
      </w:r>
    </w:p>
    <w:p w:rsidR="00337034" w:rsidRPr="00337034" w:rsidRDefault="00337034" w:rsidP="00337034">
      <w:pPr>
        <w:ind w:left="720" w:firstLine="360"/>
        <w:jc w:val="both"/>
        <w:rPr>
          <w:sz w:val="28"/>
          <w:szCs w:val="28"/>
        </w:rPr>
      </w:pPr>
      <w:r w:rsidRPr="00337034">
        <w:rPr>
          <w:b/>
          <w:sz w:val="28"/>
          <w:szCs w:val="28"/>
        </w:rPr>
        <w:t xml:space="preserve">2.  </w:t>
      </w:r>
      <w:r w:rsidRPr="00337034">
        <w:rPr>
          <w:sz w:val="28"/>
          <w:szCs w:val="28"/>
        </w:rPr>
        <w:t xml:space="preserve">Электромонтер по ремонту и обслуживанию электрооборудования Козлов А. И., имеющего </w:t>
      </w:r>
      <w:r w:rsidRPr="00337034">
        <w:rPr>
          <w:sz w:val="28"/>
          <w:szCs w:val="28"/>
          <w:lang w:val="en-US"/>
        </w:rPr>
        <w:t>II</w:t>
      </w:r>
      <w:r w:rsidRPr="00337034">
        <w:rPr>
          <w:sz w:val="28"/>
          <w:szCs w:val="28"/>
        </w:rPr>
        <w:t xml:space="preserve"> группу допуска по электробезопасности мастер направил  для  проведения ремонтных работ в электроустановку выше 1000В.</w:t>
      </w:r>
    </w:p>
    <w:p w:rsidR="00337034" w:rsidRPr="00337034" w:rsidRDefault="00337034" w:rsidP="00337034">
      <w:pPr>
        <w:ind w:left="720" w:firstLine="360"/>
        <w:jc w:val="both"/>
        <w:rPr>
          <w:b/>
          <w:sz w:val="28"/>
          <w:szCs w:val="28"/>
        </w:rPr>
      </w:pPr>
      <w:r w:rsidRPr="00337034">
        <w:rPr>
          <w:b/>
          <w:sz w:val="28"/>
          <w:szCs w:val="28"/>
        </w:rPr>
        <w:t xml:space="preserve">Имеет ли он право производства работ в электроустановках выше 1000В? Какие группы допуска по электробезопасности вы знаете? Каков порядок их присвоения? </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 xml:space="preserve">Определить показатели частоты и тяжести травматизма по предприятию со среднесписочным составом 620 человек. За отчетный период произошло 2 несчастных случая по пути  следования в командировку с утратой трудоспособности 18 дней; 2 несчастных случая на производстве с утратой </w:t>
      </w:r>
      <w:r w:rsidRPr="00337034">
        <w:rPr>
          <w:sz w:val="28"/>
          <w:szCs w:val="28"/>
        </w:rPr>
        <w:lastRenderedPageBreak/>
        <w:t>трудоспособности 28 дней; 1 несчастный случай – при выполнении общественной работы  с утратой трудоспособности 16 дней; 3 несчастных случая – в быту с утратой трудоспособности 42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rPr>
      </w:pPr>
    </w:p>
    <w:p w:rsidR="00337034" w:rsidRPr="00337034" w:rsidRDefault="00337034" w:rsidP="00337034">
      <w:pPr>
        <w:ind w:left="720" w:firstLine="360"/>
        <w:jc w:val="both"/>
        <w:rPr>
          <w:b/>
          <w:sz w:val="28"/>
          <w:szCs w:val="28"/>
        </w:rPr>
      </w:pPr>
      <w:r w:rsidRPr="00337034">
        <w:rPr>
          <w:b/>
          <w:sz w:val="28"/>
          <w:szCs w:val="28"/>
        </w:rPr>
        <w:t>Вариант 22</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Организационные мероприятия, обеспечивающие безопасность работ в электроустановках.</w:t>
      </w:r>
    </w:p>
    <w:p w:rsidR="00337034" w:rsidRPr="00337034" w:rsidRDefault="00337034" w:rsidP="00337034">
      <w:pPr>
        <w:ind w:left="720" w:firstLine="360"/>
        <w:jc w:val="both"/>
        <w:rPr>
          <w:sz w:val="28"/>
          <w:szCs w:val="28"/>
        </w:rPr>
      </w:pPr>
      <w:r w:rsidRPr="00337034">
        <w:rPr>
          <w:sz w:val="28"/>
          <w:szCs w:val="28"/>
        </w:rPr>
        <w:t xml:space="preserve"> </w:t>
      </w:r>
      <w:r w:rsidRPr="00337034">
        <w:rPr>
          <w:b/>
          <w:sz w:val="28"/>
          <w:szCs w:val="28"/>
        </w:rPr>
        <w:t>2.</w:t>
      </w:r>
      <w:r w:rsidRPr="00337034">
        <w:rPr>
          <w:sz w:val="28"/>
          <w:szCs w:val="28"/>
        </w:rPr>
        <w:t xml:space="preserve"> На строительной площадке, при производстве погрузочно-разгрузочных работ, каменщик Алиев, не имея удостоверения стропальщика начал подавать сигналы крановщице для перемещения груза. Во время перемещения он находился под грузом. Груз упал ему на ногу. Алиев получил увечье, которое повлекло за собой временную утрату  трудоспособности более 60 дней.</w:t>
      </w:r>
    </w:p>
    <w:p w:rsidR="00337034" w:rsidRPr="00337034" w:rsidRDefault="00337034" w:rsidP="00337034">
      <w:pPr>
        <w:ind w:left="720" w:firstLine="360"/>
        <w:jc w:val="both"/>
        <w:rPr>
          <w:b/>
          <w:sz w:val="28"/>
          <w:szCs w:val="28"/>
        </w:rPr>
      </w:pPr>
      <w:r w:rsidRPr="00337034">
        <w:rPr>
          <w:b/>
          <w:sz w:val="28"/>
          <w:szCs w:val="28"/>
        </w:rPr>
        <w:t>Какие нарушения были допущены? Как  какой категории относится вышеуказанный несчастный случай? Каков порядок расследования данного несчастного случая?</w:t>
      </w:r>
    </w:p>
    <w:p w:rsidR="00337034" w:rsidRPr="00337034" w:rsidRDefault="00337034" w:rsidP="00337034">
      <w:pPr>
        <w:ind w:left="720" w:firstLine="360"/>
        <w:jc w:val="both"/>
        <w:rPr>
          <w:sz w:val="28"/>
          <w:szCs w:val="28"/>
        </w:rPr>
      </w:pPr>
      <w:proofErr w:type="gramStart"/>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3 несчастных случаев на производстве с утратой трудоспособности 65 дней; 1 несчастный случай на производстве с работником (получил травму, совершая кражу на предприятии)  с утратой трудоспособности 12 дней; 3 бытовых несчастных случая с утратой трудоспособности 22 дня.</w:t>
      </w:r>
      <w:proofErr w:type="gramEnd"/>
      <w:r w:rsidRPr="00337034">
        <w:rPr>
          <w:sz w:val="28"/>
          <w:szCs w:val="28"/>
        </w:rPr>
        <w:t xml:space="preserve"> Среднесписочное число работающих на предприятии за отчетный период – 500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23</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Технические мероприятия, обеспечивающие безопасность работ в электроустановках.</w:t>
      </w:r>
    </w:p>
    <w:p w:rsidR="00337034" w:rsidRPr="00337034" w:rsidRDefault="00337034" w:rsidP="00337034">
      <w:pPr>
        <w:ind w:left="720" w:firstLine="360"/>
        <w:jc w:val="both"/>
        <w:rPr>
          <w:sz w:val="28"/>
          <w:szCs w:val="28"/>
        </w:rPr>
      </w:pPr>
      <w:r w:rsidRPr="00337034">
        <w:rPr>
          <w:b/>
          <w:sz w:val="28"/>
          <w:szCs w:val="28"/>
        </w:rPr>
        <w:t>2.</w:t>
      </w:r>
      <w:r w:rsidRPr="00337034">
        <w:rPr>
          <w:sz w:val="28"/>
          <w:szCs w:val="28"/>
        </w:rPr>
        <w:t xml:space="preserve"> При работе с химическими веществами лаборантка Жукова Ю. И. получила ожог серной кислотой правой руки. Ей оказали первую помощь и отправили в медучреждение.</w:t>
      </w:r>
    </w:p>
    <w:p w:rsidR="00337034" w:rsidRPr="00337034" w:rsidRDefault="00337034" w:rsidP="00337034">
      <w:pPr>
        <w:ind w:left="720" w:firstLine="360"/>
        <w:jc w:val="both"/>
        <w:rPr>
          <w:b/>
          <w:sz w:val="28"/>
          <w:szCs w:val="28"/>
        </w:rPr>
      </w:pPr>
      <w:r w:rsidRPr="00337034">
        <w:rPr>
          <w:b/>
          <w:sz w:val="28"/>
          <w:szCs w:val="28"/>
        </w:rPr>
        <w:lastRenderedPageBreak/>
        <w:t>Как классифицируется данный случай, если известно, что период нетрудоспособности длился 65 дней? Какую помощь необходимо оказать пострадавшей? Дайте развернутый ответ.</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Определить показатели частоты и тяжести травматизма по  предприятию, если за отчетный период произошло 4 несчастных случая на производстве с утратой трудоспособности 52 дня; 1 несчастный случай со смертельным исходом на производстве (следствие общего заболевания); 3 бытовых несчастных случая с утратой трудоспособности 22 дня. Среднесписочное число работающих на предприятии за отчетный период – 212 человек.</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24</w:t>
      </w:r>
    </w:p>
    <w:p w:rsidR="00337034" w:rsidRPr="00337034" w:rsidRDefault="00337034" w:rsidP="00337034">
      <w:pPr>
        <w:ind w:left="720" w:firstLine="360"/>
        <w:jc w:val="both"/>
        <w:rPr>
          <w:b/>
          <w:sz w:val="28"/>
          <w:szCs w:val="28"/>
        </w:rPr>
      </w:pPr>
    </w:p>
    <w:p w:rsidR="00337034" w:rsidRPr="00337034" w:rsidRDefault="00337034" w:rsidP="00337034">
      <w:pPr>
        <w:ind w:left="720" w:firstLine="360"/>
        <w:jc w:val="both"/>
        <w:rPr>
          <w:sz w:val="28"/>
          <w:szCs w:val="28"/>
        </w:rPr>
      </w:pPr>
      <w:r w:rsidRPr="00337034">
        <w:rPr>
          <w:b/>
          <w:sz w:val="28"/>
          <w:szCs w:val="28"/>
        </w:rPr>
        <w:t>1.</w:t>
      </w:r>
      <w:r w:rsidRPr="00337034">
        <w:rPr>
          <w:sz w:val="28"/>
          <w:szCs w:val="28"/>
        </w:rPr>
        <w:t>Специальная оценка условий труда.</w:t>
      </w:r>
    </w:p>
    <w:p w:rsidR="00337034" w:rsidRPr="00337034" w:rsidRDefault="00337034" w:rsidP="00337034">
      <w:pPr>
        <w:ind w:left="720" w:firstLine="360"/>
        <w:jc w:val="both"/>
        <w:rPr>
          <w:sz w:val="28"/>
          <w:szCs w:val="28"/>
        </w:rPr>
      </w:pPr>
      <w:r w:rsidRPr="00337034">
        <w:rPr>
          <w:b/>
          <w:sz w:val="28"/>
          <w:szCs w:val="28"/>
        </w:rPr>
        <w:t xml:space="preserve">2. </w:t>
      </w:r>
      <w:r w:rsidRPr="00337034">
        <w:rPr>
          <w:sz w:val="28"/>
          <w:szCs w:val="28"/>
        </w:rPr>
        <w:t xml:space="preserve">Бригада строителей производила ремонтные работы в административном корпусе. Маляру – штукатуру </w:t>
      </w:r>
      <w:proofErr w:type="spellStart"/>
      <w:r w:rsidRPr="00337034">
        <w:rPr>
          <w:sz w:val="28"/>
          <w:szCs w:val="28"/>
        </w:rPr>
        <w:t>Гольцевой</w:t>
      </w:r>
      <w:proofErr w:type="spellEnd"/>
      <w:r w:rsidRPr="00337034">
        <w:rPr>
          <w:sz w:val="28"/>
          <w:szCs w:val="28"/>
        </w:rPr>
        <w:t xml:space="preserve"> А. А.  выдали задание на покраску откосов. Работница проводила покрасочные работы с приставной лестницы на втором этаже здания. Во время работы лестница начала скользить по плиточному полу и работница, не удержавшись, выпала из окна второго этажа. Работница получила травмы несовместимые с жизнью. </w:t>
      </w:r>
    </w:p>
    <w:p w:rsidR="00337034" w:rsidRPr="00337034" w:rsidRDefault="00337034" w:rsidP="00337034">
      <w:pPr>
        <w:ind w:left="720" w:firstLine="360"/>
        <w:jc w:val="both"/>
        <w:rPr>
          <w:b/>
          <w:sz w:val="28"/>
          <w:szCs w:val="28"/>
        </w:rPr>
      </w:pPr>
      <w:r w:rsidRPr="00337034">
        <w:rPr>
          <w:b/>
          <w:sz w:val="28"/>
          <w:szCs w:val="28"/>
        </w:rPr>
        <w:t>Какие меры безопасности необходимо было предпринять для безопасного проведения работ?</w:t>
      </w:r>
      <w:r w:rsidRPr="00337034">
        <w:rPr>
          <w:sz w:val="28"/>
          <w:szCs w:val="28"/>
        </w:rPr>
        <w:t xml:space="preserve"> </w:t>
      </w:r>
      <w:r w:rsidRPr="00337034">
        <w:rPr>
          <w:b/>
          <w:sz w:val="28"/>
          <w:szCs w:val="28"/>
        </w:rPr>
        <w:t>Каков порядок расследования несчастного случая?</w:t>
      </w:r>
    </w:p>
    <w:p w:rsidR="00337034" w:rsidRPr="00337034" w:rsidRDefault="00337034" w:rsidP="00337034">
      <w:pPr>
        <w:ind w:left="720" w:firstLine="360"/>
        <w:jc w:val="both"/>
        <w:rPr>
          <w:sz w:val="28"/>
          <w:szCs w:val="28"/>
        </w:rPr>
      </w:pPr>
      <w:r w:rsidRPr="00337034">
        <w:rPr>
          <w:b/>
          <w:sz w:val="28"/>
          <w:szCs w:val="28"/>
        </w:rPr>
        <w:t xml:space="preserve">3. </w:t>
      </w:r>
      <w:r w:rsidRPr="00337034">
        <w:rPr>
          <w:sz w:val="28"/>
          <w:szCs w:val="28"/>
        </w:rPr>
        <w:t>Определить показатели частоты и тяжести травматизма по предприятию со среднесписочным составом 860 человек. За отчетный период произошло 2 несчастных случая по пути  следования в командировку с утратой трудоспособности 46 дней; 2 несчастных случая на производстве с утратой трудоспособности 26 дней; 1 несчастный случай  при выполнении общественной работы  с утратой трудоспособности 10 дней; 3 несчастных случая   в быту с утратой трудоспособности 52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lastRenderedPageBreak/>
        <w:t>Вариант 25</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Проведение внеплановой специальной оценки условий труда.</w:t>
      </w:r>
    </w:p>
    <w:p w:rsidR="00337034" w:rsidRPr="00337034" w:rsidRDefault="00337034" w:rsidP="00337034">
      <w:pPr>
        <w:ind w:left="720" w:firstLine="360"/>
        <w:jc w:val="both"/>
        <w:rPr>
          <w:b/>
          <w:sz w:val="28"/>
          <w:szCs w:val="28"/>
        </w:rPr>
      </w:pPr>
      <w:r w:rsidRPr="00337034">
        <w:rPr>
          <w:b/>
          <w:sz w:val="28"/>
          <w:szCs w:val="28"/>
        </w:rPr>
        <w:t>2.</w:t>
      </w:r>
      <w:r w:rsidRPr="00337034">
        <w:rPr>
          <w:sz w:val="28"/>
          <w:szCs w:val="28"/>
        </w:rPr>
        <w:t xml:space="preserve"> Машинисту конвейера Алиевой С. А. дано задание по очистке рамы конвейера от </w:t>
      </w:r>
      <w:proofErr w:type="spellStart"/>
      <w:r w:rsidRPr="00337034">
        <w:rPr>
          <w:sz w:val="28"/>
          <w:szCs w:val="28"/>
        </w:rPr>
        <w:t>просыпи</w:t>
      </w:r>
      <w:proofErr w:type="spellEnd"/>
      <w:r w:rsidRPr="00337034">
        <w:rPr>
          <w:sz w:val="28"/>
          <w:szCs w:val="28"/>
        </w:rPr>
        <w:t xml:space="preserve">.  Она сняла защитное ограждение и приступила к работе. Скребок попал под вращающийся рабочий ролик и отлетел, ударив Алиеву по руке. В результате удара работница получила открытый перелом правой кисти. </w:t>
      </w:r>
    </w:p>
    <w:p w:rsidR="00337034" w:rsidRPr="00337034" w:rsidRDefault="00337034" w:rsidP="00337034">
      <w:pPr>
        <w:ind w:left="720" w:firstLine="360"/>
        <w:jc w:val="both"/>
        <w:rPr>
          <w:b/>
          <w:sz w:val="28"/>
          <w:szCs w:val="28"/>
        </w:rPr>
      </w:pPr>
      <w:r w:rsidRPr="00337034">
        <w:rPr>
          <w:b/>
          <w:sz w:val="28"/>
          <w:szCs w:val="28"/>
        </w:rPr>
        <w:t>Какие нарушения были допущены работницей? Какую помощь необходимо оказать работнице? Как квалифицируется и расследуется данный несчастный случай, если временная утрата трудоспособности составила 65 дней?</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Определить показатели частоты и тяжести травматизма по предприятию со среднесписочным составом 486 человек. </w:t>
      </w:r>
      <w:proofErr w:type="gramStart"/>
      <w:r w:rsidRPr="00337034">
        <w:rPr>
          <w:sz w:val="28"/>
          <w:szCs w:val="28"/>
        </w:rPr>
        <w:t>За отчетный период произошло 2 несчастных случая по пути  следования из командировки с утратой трудоспособности 38 дней; 3 несчастных случая на производстве с утратой трудоспособности 56 дней (2 –работника находились в состоянии наркотического опьянения с утратой трудоспособности  26 дней); 1 несчастный случай – при выполнении общественной работы  с утратой трудоспособности 10 дней;</w:t>
      </w:r>
      <w:proofErr w:type="gramEnd"/>
      <w:r w:rsidRPr="00337034">
        <w:rPr>
          <w:sz w:val="28"/>
          <w:szCs w:val="28"/>
        </w:rPr>
        <w:t xml:space="preserve"> 3 несчастных случая – в быту с утратой трудоспособности 32 дня.</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vertAlign w:val="subscript"/>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vertAlign w:val="subscript"/>
        </w:rPr>
      </w:pPr>
    </w:p>
    <w:p w:rsidR="00337034" w:rsidRPr="00337034" w:rsidRDefault="00337034" w:rsidP="00337034">
      <w:pPr>
        <w:ind w:left="720" w:firstLine="360"/>
        <w:jc w:val="both"/>
        <w:rPr>
          <w:b/>
          <w:sz w:val="28"/>
          <w:szCs w:val="28"/>
        </w:rPr>
      </w:pPr>
      <w:r w:rsidRPr="00337034">
        <w:rPr>
          <w:b/>
          <w:sz w:val="28"/>
          <w:szCs w:val="28"/>
        </w:rPr>
        <w:t>Вариант 26</w:t>
      </w:r>
    </w:p>
    <w:p w:rsidR="00337034" w:rsidRPr="00337034" w:rsidRDefault="00337034" w:rsidP="00337034">
      <w:pPr>
        <w:ind w:left="720" w:firstLine="360"/>
        <w:jc w:val="both"/>
        <w:rPr>
          <w:sz w:val="28"/>
          <w:szCs w:val="28"/>
        </w:rPr>
      </w:pPr>
      <w:r w:rsidRPr="00337034">
        <w:rPr>
          <w:b/>
          <w:sz w:val="28"/>
          <w:szCs w:val="28"/>
        </w:rPr>
        <w:t xml:space="preserve">1. </w:t>
      </w:r>
      <w:r w:rsidRPr="00337034">
        <w:rPr>
          <w:sz w:val="28"/>
          <w:szCs w:val="28"/>
        </w:rPr>
        <w:t>Организация безопасного проведения работ с повышенной опасностью.</w:t>
      </w:r>
    </w:p>
    <w:p w:rsidR="00337034" w:rsidRPr="00337034" w:rsidRDefault="00337034" w:rsidP="00337034">
      <w:pPr>
        <w:ind w:left="720" w:firstLine="360"/>
        <w:jc w:val="both"/>
        <w:rPr>
          <w:b/>
          <w:sz w:val="28"/>
          <w:szCs w:val="28"/>
        </w:rPr>
      </w:pPr>
      <w:r w:rsidRPr="00337034">
        <w:rPr>
          <w:b/>
          <w:sz w:val="28"/>
          <w:szCs w:val="28"/>
        </w:rPr>
        <w:t xml:space="preserve">2. </w:t>
      </w:r>
      <w:r w:rsidRPr="00337034">
        <w:rPr>
          <w:sz w:val="28"/>
          <w:szCs w:val="28"/>
        </w:rPr>
        <w:t>В рабочее время на фабрике обогащения был найден труп повешенного работника. При выяснении обстоятельств смерти было выявлено, что работник покончил жизнь самоубийством.</w:t>
      </w:r>
      <w:r w:rsidRPr="00337034">
        <w:rPr>
          <w:b/>
          <w:sz w:val="28"/>
          <w:szCs w:val="28"/>
        </w:rPr>
        <w:t xml:space="preserve"> </w:t>
      </w:r>
    </w:p>
    <w:p w:rsidR="00337034" w:rsidRPr="00337034" w:rsidRDefault="00337034" w:rsidP="00337034">
      <w:pPr>
        <w:ind w:left="720" w:firstLine="360"/>
        <w:jc w:val="both"/>
        <w:rPr>
          <w:b/>
          <w:sz w:val="28"/>
          <w:szCs w:val="28"/>
        </w:rPr>
      </w:pPr>
      <w:r w:rsidRPr="00337034">
        <w:rPr>
          <w:b/>
          <w:sz w:val="28"/>
          <w:szCs w:val="28"/>
        </w:rPr>
        <w:t xml:space="preserve">Расследуется ли данный несчастный случай? Как учитывается данный несчастный случай? Дайте развернутый ответ. </w:t>
      </w:r>
    </w:p>
    <w:p w:rsidR="00337034" w:rsidRPr="00337034" w:rsidRDefault="00337034" w:rsidP="00337034">
      <w:pPr>
        <w:ind w:left="720" w:firstLine="360"/>
        <w:jc w:val="both"/>
        <w:rPr>
          <w:sz w:val="28"/>
          <w:szCs w:val="28"/>
        </w:rPr>
      </w:pPr>
      <w:r w:rsidRPr="00337034">
        <w:rPr>
          <w:b/>
          <w:sz w:val="28"/>
          <w:szCs w:val="28"/>
        </w:rPr>
        <w:t>3.</w:t>
      </w:r>
      <w:r w:rsidRPr="00337034">
        <w:rPr>
          <w:sz w:val="28"/>
          <w:szCs w:val="28"/>
        </w:rPr>
        <w:t xml:space="preserve"> Определить показатели частоты и тяжести травматизма по предприятию со среднесписочным составом 960 человек. За отчетный период произошло 3 несчастных случая по пути следования с работы на транспорте работодателя с утратой трудоспособности 61 день; 2 несчастных случая на производстве (1 работник находился в состоянии наркотического опьянения) с утратой трудоспособности 25 дней; 2 несчастных случая – во время субботника с утратой трудоспособности 20 дней; 1 несчастный случай на личном транспорте (используемом в целях  предприятия по договору) с утратой трудоспособности 19 дней; 5 несчастных случаев – в быту, с утратой трудоспособности 85 дней.</w:t>
      </w:r>
    </w:p>
    <w:p w:rsidR="00337034" w:rsidRPr="00337034" w:rsidRDefault="00337034" w:rsidP="00337034">
      <w:pPr>
        <w:ind w:left="720" w:firstLine="360"/>
        <w:jc w:val="both"/>
        <w:rPr>
          <w:sz w:val="28"/>
          <w:szCs w:val="28"/>
          <w:vertAlign w:val="subscript"/>
        </w:rPr>
      </w:pPr>
      <w:r w:rsidRPr="00337034">
        <w:rPr>
          <w:sz w:val="28"/>
          <w:szCs w:val="28"/>
        </w:rPr>
        <w:t xml:space="preserve">              К</w:t>
      </w:r>
      <w:r w:rsidRPr="00337034">
        <w:rPr>
          <w:sz w:val="28"/>
          <w:szCs w:val="28"/>
          <w:vertAlign w:val="subscript"/>
        </w:rPr>
        <w:t>ч=</w:t>
      </w:r>
      <w:r w:rsidRPr="00337034">
        <w:rPr>
          <w:sz w:val="28"/>
          <w:szCs w:val="28"/>
        </w:rPr>
        <w:t>1000</w:t>
      </w:r>
      <w:r w:rsidRPr="00337034">
        <w:rPr>
          <w:sz w:val="28"/>
          <w:szCs w:val="28"/>
          <w:lang w:val="en-US"/>
        </w:rPr>
        <w:t>N</w:t>
      </w:r>
      <w:r w:rsidRPr="00337034">
        <w:rPr>
          <w:sz w:val="28"/>
          <w:szCs w:val="28"/>
        </w:rPr>
        <w:t>/</w:t>
      </w:r>
      <w:r w:rsidRPr="00337034">
        <w:rPr>
          <w:sz w:val="28"/>
          <w:szCs w:val="28"/>
          <w:lang w:val="en-US"/>
        </w:rPr>
        <w:t>P</w:t>
      </w:r>
      <w:r w:rsidRPr="00337034">
        <w:rPr>
          <w:sz w:val="28"/>
          <w:szCs w:val="28"/>
        </w:rPr>
        <w:t>,</w:t>
      </w:r>
      <w:r w:rsidRPr="00337034">
        <w:rPr>
          <w:sz w:val="28"/>
          <w:szCs w:val="28"/>
          <w:vertAlign w:val="subscript"/>
        </w:rPr>
        <w:t xml:space="preserve"> </w:t>
      </w:r>
      <w:r w:rsidRPr="00337034">
        <w:rPr>
          <w:sz w:val="28"/>
          <w:szCs w:val="28"/>
        </w:rPr>
        <w:t>где:</w:t>
      </w:r>
    </w:p>
    <w:p w:rsidR="00337034" w:rsidRPr="00337034" w:rsidRDefault="00337034" w:rsidP="00337034">
      <w:pPr>
        <w:ind w:left="720" w:firstLine="360"/>
        <w:jc w:val="both"/>
        <w:rPr>
          <w:sz w:val="28"/>
          <w:szCs w:val="28"/>
        </w:rPr>
      </w:pPr>
      <w:r w:rsidRPr="00337034">
        <w:rPr>
          <w:sz w:val="28"/>
          <w:szCs w:val="28"/>
        </w:rPr>
        <w:lastRenderedPageBreak/>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P</w:t>
      </w:r>
      <w:r w:rsidRPr="00337034">
        <w:rPr>
          <w:sz w:val="28"/>
          <w:szCs w:val="28"/>
        </w:rPr>
        <w:t xml:space="preserve"> – </w:t>
      </w:r>
      <w:proofErr w:type="gramStart"/>
      <w:r w:rsidRPr="00337034">
        <w:rPr>
          <w:sz w:val="28"/>
          <w:szCs w:val="28"/>
        </w:rPr>
        <w:t>среднесписочное</w:t>
      </w:r>
      <w:proofErr w:type="gramEnd"/>
      <w:r w:rsidRPr="00337034">
        <w:rPr>
          <w:sz w:val="28"/>
          <w:szCs w:val="28"/>
        </w:rPr>
        <w:t xml:space="preserve"> число работников предприятия.</w:t>
      </w:r>
    </w:p>
    <w:p w:rsidR="00337034" w:rsidRPr="00337034" w:rsidRDefault="00337034" w:rsidP="00337034">
      <w:pPr>
        <w:ind w:left="720" w:firstLine="360"/>
        <w:jc w:val="both"/>
        <w:rPr>
          <w:sz w:val="28"/>
          <w:szCs w:val="28"/>
        </w:rPr>
      </w:pPr>
      <w:r w:rsidRPr="00337034">
        <w:rPr>
          <w:sz w:val="28"/>
          <w:szCs w:val="28"/>
        </w:rPr>
        <w:t xml:space="preserve">              К</w:t>
      </w:r>
      <w:r w:rsidRPr="00337034">
        <w:rPr>
          <w:sz w:val="28"/>
          <w:szCs w:val="28"/>
          <w:vertAlign w:val="subscript"/>
        </w:rPr>
        <w:t xml:space="preserve">т </w:t>
      </w:r>
      <w:r w:rsidRPr="00337034">
        <w:rPr>
          <w:sz w:val="28"/>
          <w:szCs w:val="28"/>
        </w:rPr>
        <w:t>=</w:t>
      </w:r>
      <w:r w:rsidRPr="00337034">
        <w:rPr>
          <w:sz w:val="28"/>
          <w:szCs w:val="28"/>
          <w:lang w:val="en-US"/>
        </w:rPr>
        <w:t>D</w:t>
      </w:r>
      <w:r w:rsidRPr="00337034">
        <w:rPr>
          <w:sz w:val="28"/>
          <w:szCs w:val="28"/>
        </w:rPr>
        <w:t>/</w:t>
      </w:r>
      <w:r w:rsidRPr="00337034">
        <w:rPr>
          <w:sz w:val="28"/>
          <w:szCs w:val="28"/>
          <w:lang w:val="en-US"/>
        </w:rPr>
        <w:t>N</w:t>
      </w:r>
      <w:r w:rsidRPr="00337034">
        <w:rPr>
          <w:sz w:val="28"/>
          <w:szCs w:val="28"/>
        </w:rPr>
        <w:t>, где:</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N</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несчастных случаев за отчетный период;</w:t>
      </w:r>
    </w:p>
    <w:p w:rsidR="00337034" w:rsidRPr="00337034" w:rsidRDefault="00337034" w:rsidP="00337034">
      <w:pPr>
        <w:ind w:left="720" w:firstLine="360"/>
        <w:jc w:val="both"/>
        <w:rPr>
          <w:sz w:val="28"/>
          <w:szCs w:val="28"/>
        </w:rPr>
      </w:pPr>
      <w:r w:rsidRPr="00337034">
        <w:rPr>
          <w:sz w:val="28"/>
          <w:szCs w:val="28"/>
        </w:rPr>
        <w:t xml:space="preserve">              </w:t>
      </w:r>
      <w:r w:rsidRPr="00337034">
        <w:rPr>
          <w:sz w:val="28"/>
          <w:szCs w:val="28"/>
          <w:lang w:val="en-US"/>
        </w:rPr>
        <w:t>D</w:t>
      </w:r>
      <w:r w:rsidRPr="00337034">
        <w:rPr>
          <w:sz w:val="28"/>
          <w:szCs w:val="28"/>
        </w:rPr>
        <w:t xml:space="preserve"> - </w:t>
      </w:r>
      <w:proofErr w:type="gramStart"/>
      <w:r w:rsidRPr="00337034">
        <w:rPr>
          <w:sz w:val="28"/>
          <w:szCs w:val="28"/>
        </w:rPr>
        <w:t>число</w:t>
      </w:r>
      <w:proofErr w:type="gramEnd"/>
      <w:r w:rsidRPr="00337034">
        <w:rPr>
          <w:sz w:val="28"/>
          <w:szCs w:val="28"/>
        </w:rPr>
        <w:t xml:space="preserve"> дней нетрудоспособности.</w:t>
      </w:r>
    </w:p>
    <w:p w:rsidR="00337034" w:rsidRPr="00337034" w:rsidRDefault="00337034" w:rsidP="00337034">
      <w:pPr>
        <w:ind w:left="720" w:firstLine="360"/>
        <w:jc w:val="both"/>
        <w:rPr>
          <w:sz w:val="28"/>
          <w:szCs w:val="28"/>
        </w:rPr>
      </w:pPr>
      <w:r w:rsidRPr="00337034">
        <w:rPr>
          <w:sz w:val="28"/>
          <w:szCs w:val="28"/>
        </w:rPr>
        <w:t xml:space="preserve">              </w:t>
      </w:r>
      <w:proofErr w:type="spellStart"/>
      <w:r w:rsidRPr="00337034">
        <w:rPr>
          <w:sz w:val="28"/>
          <w:szCs w:val="28"/>
        </w:rPr>
        <w:t>К</w:t>
      </w:r>
      <w:r w:rsidRPr="00337034">
        <w:rPr>
          <w:sz w:val="28"/>
          <w:szCs w:val="28"/>
          <w:vertAlign w:val="subscript"/>
        </w:rPr>
        <w:t>н</w:t>
      </w:r>
      <w:proofErr w:type="spellEnd"/>
      <w:r w:rsidRPr="00337034">
        <w:rPr>
          <w:sz w:val="28"/>
          <w:szCs w:val="28"/>
          <w:vertAlign w:val="subscript"/>
        </w:rPr>
        <w:t xml:space="preserve"> </w:t>
      </w:r>
      <w:proofErr w:type="spellStart"/>
      <w:r w:rsidRPr="00337034">
        <w:rPr>
          <w:sz w:val="28"/>
          <w:szCs w:val="28"/>
        </w:rPr>
        <w:t>=К</w:t>
      </w:r>
      <w:r w:rsidRPr="00337034">
        <w:rPr>
          <w:sz w:val="28"/>
          <w:szCs w:val="28"/>
          <w:vertAlign w:val="subscript"/>
        </w:rPr>
        <w:t>ч</w:t>
      </w:r>
      <w:proofErr w:type="spellEnd"/>
      <w:r w:rsidRPr="00337034">
        <w:rPr>
          <w:sz w:val="28"/>
          <w:szCs w:val="28"/>
          <w:vertAlign w:val="subscript"/>
        </w:rPr>
        <w:t xml:space="preserve"> </w:t>
      </w:r>
      <w:r w:rsidRPr="00337034">
        <w:rPr>
          <w:sz w:val="28"/>
          <w:szCs w:val="28"/>
        </w:rPr>
        <w:t>*К</w:t>
      </w:r>
      <w:r w:rsidRPr="00337034">
        <w:rPr>
          <w:sz w:val="28"/>
          <w:szCs w:val="28"/>
          <w:vertAlign w:val="subscript"/>
        </w:rPr>
        <w:t>т</w:t>
      </w:r>
    </w:p>
    <w:p w:rsidR="00337034" w:rsidRPr="00337034" w:rsidRDefault="00337034" w:rsidP="00337034">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Pr="00D35454" w:rsidRDefault="00D35454" w:rsidP="00D35454">
      <w:pPr>
        <w:rPr>
          <w:b/>
          <w:sz w:val="28"/>
          <w:szCs w:val="28"/>
          <w:lang w:eastAsia="ru-RU"/>
        </w:rPr>
      </w:pPr>
    </w:p>
    <w:p w:rsidR="00D35454" w:rsidRPr="00D35454" w:rsidRDefault="00D35454" w:rsidP="00D35454">
      <w:pPr>
        <w:rPr>
          <w:b/>
          <w:sz w:val="28"/>
          <w:szCs w:val="28"/>
          <w:lang w:eastAsia="ru-RU"/>
        </w:rPr>
      </w:pPr>
    </w:p>
    <w:p w:rsidR="00D35454" w:rsidRPr="00D35454" w:rsidRDefault="00D35454" w:rsidP="00D35454">
      <w:pPr>
        <w:rPr>
          <w:b/>
          <w:sz w:val="28"/>
          <w:szCs w:val="28"/>
          <w:lang w:eastAsia="ru-RU"/>
        </w:rPr>
      </w:pPr>
    </w:p>
    <w:p w:rsidR="00D35454" w:rsidRDefault="00D3545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Default="00337034" w:rsidP="00D35454">
      <w:pPr>
        <w:rPr>
          <w:b/>
          <w:sz w:val="28"/>
          <w:szCs w:val="28"/>
          <w:lang w:eastAsia="ru-RU"/>
        </w:rPr>
      </w:pPr>
    </w:p>
    <w:p w:rsidR="00337034" w:rsidRPr="00D35454" w:rsidRDefault="00337034" w:rsidP="00D35454">
      <w:pPr>
        <w:rPr>
          <w:b/>
          <w:sz w:val="28"/>
          <w:szCs w:val="28"/>
          <w:lang w:eastAsia="ru-RU"/>
        </w:rPr>
      </w:pPr>
    </w:p>
    <w:tbl>
      <w:tblPr>
        <w:tblpPr w:leftFromText="181" w:rightFromText="181" w:vertAnchor="page" w:horzAnchor="margin" w:tblpY="1456"/>
        <w:tblW w:w="0" w:type="auto"/>
        <w:tblCellMar>
          <w:left w:w="0" w:type="dxa"/>
          <w:right w:w="0" w:type="dxa"/>
        </w:tblCellMar>
        <w:tblLook w:val="0000"/>
      </w:tblPr>
      <w:tblGrid>
        <w:gridCol w:w="5673"/>
        <w:gridCol w:w="2126"/>
        <w:gridCol w:w="2551"/>
      </w:tblGrid>
      <w:tr w:rsidR="00D35454" w:rsidRPr="00D35454" w:rsidTr="00B245B1">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rPr>
                <w:b/>
              </w:rPr>
            </w:pPr>
            <w:r w:rsidRPr="00D35454">
              <w:rPr>
                <w:b/>
                <w:bCs/>
                <w:color w:val="000000"/>
                <w:kern w:val="24"/>
              </w:rPr>
              <w:lastRenderedPageBreak/>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rPr>
                <w:b/>
              </w:rPr>
            </w:pPr>
            <w:r w:rsidRPr="00D35454">
              <w:rPr>
                <w:b/>
                <w:bCs/>
                <w:color w:val="000000"/>
                <w:kern w:val="24"/>
                <w:position w:val="1"/>
              </w:rPr>
              <w:t xml:space="preserve">Оценка уровня подготовки </w:t>
            </w:r>
          </w:p>
        </w:tc>
      </w:tr>
      <w:tr w:rsidR="00D35454" w:rsidRPr="00D35454" w:rsidTr="00B245B1">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rsidR="00D35454" w:rsidRPr="00D35454" w:rsidRDefault="00D35454" w:rsidP="00D35454">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rPr>
                <w:b/>
              </w:rPr>
            </w:pPr>
            <w:r w:rsidRPr="00D35454">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rPr>
                <w:b/>
              </w:rPr>
            </w:pPr>
            <w:r w:rsidRPr="00D35454">
              <w:rPr>
                <w:b/>
                <w:bCs/>
                <w:color w:val="000000"/>
                <w:kern w:val="24"/>
                <w:position w:val="1"/>
              </w:rPr>
              <w:t>вербальный аналог</w:t>
            </w:r>
          </w:p>
        </w:tc>
      </w:tr>
      <w:tr w:rsidR="00D35454" w:rsidRPr="00D35454" w:rsidTr="00B245B1">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textAlignment w:val="baseline"/>
            </w:pPr>
            <w:r w:rsidRPr="00D35454">
              <w:t>Обучающийся:</w:t>
            </w:r>
          </w:p>
          <w:p w:rsidR="00D35454" w:rsidRPr="00D35454" w:rsidRDefault="00D35454" w:rsidP="00D35454">
            <w:pPr>
              <w:keepNext/>
              <w:keepLines/>
              <w:suppressLineNumbers/>
              <w:textAlignment w:val="baseline"/>
            </w:pPr>
            <w:r w:rsidRPr="00D35454">
              <w:t>- последовательно, связно излагает материал, показывает знание и глубокое понимание всего материала;</w:t>
            </w:r>
          </w:p>
          <w:p w:rsidR="00D35454" w:rsidRPr="00D35454" w:rsidRDefault="00D35454" w:rsidP="00D35454">
            <w:pPr>
              <w:keepNext/>
              <w:keepLines/>
              <w:suppressLineNumbers/>
              <w:textAlignment w:val="baseline"/>
            </w:pPr>
            <w:r w:rsidRPr="00D35454">
              <w:t>- делает необходимые выводы;</w:t>
            </w:r>
          </w:p>
          <w:p w:rsidR="00D35454" w:rsidRPr="00D35454" w:rsidRDefault="00D35454" w:rsidP="00D35454">
            <w:pPr>
              <w:keepNext/>
              <w:keepLines/>
              <w:suppressLineNumbers/>
              <w:textAlignment w:val="baseline"/>
            </w:pPr>
            <w:r w:rsidRPr="00D35454">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отлично</w:t>
            </w:r>
          </w:p>
        </w:tc>
      </w:tr>
      <w:tr w:rsidR="00D35454" w:rsidRPr="00D35454" w:rsidTr="00B245B1">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textAlignment w:val="baseline"/>
            </w:pPr>
            <w:r w:rsidRPr="00D35454">
              <w:t>Обучающийся:</w:t>
            </w:r>
          </w:p>
          <w:p w:rsidR="00D35454" w:rsidRPr="00D35454" w:rsidRDefault="00D35454" w:rsidP="00D35454">
            <w:pPr>
              <w:keepNext/>
              <w:keepLines/>
              <w:suppressLineNumbers/>
              <w:textAlignment w:val="baseline"/>
            </w:pPr>
            <w:r w:rsidRPr="00D35454">
              <w:t>- усвоил основной материал программы;</w:t>
            </w:r>
          </w:p>
          <w:p w:rsidR="00D35454" w:rsidRPr="00D35454" w:rsidRDefault="00D35454" w:rsidP="00D35454">
            <w:pPr>
              <w:keepNext/>
              <w:keepLines/>
              <w:suppressLineNumbers/>
              <w:textAlignment w:val="baseline"/>
            </w:pPr>
            <w:r w:rsidRPr="00D35454">
              <w:t>- ответ, в основном, удовлетворяет установленным требованиям;</w:t>
            </w:r>
          </w:p>
          <w:p w:rsidR="00D35454" w:rsidRPr="00D35454" w:rsidRDefault="00D35454" w:rsidP="00D35454">
            <w:pPr>
              <w:keepNext/>
              <w:keepLines/>
              <w:suppressLineNumbers/>
              <w:textAlignment w:val="baseline"/>
            </w:pPr>
            <w:r w:rsidRPr="00D35454">
              <w:t>- но при этом делает несущественные пропуски при изложении фактического материала, предусмотренного программой;</w:t>
            </w:r>
          </w:p>
          <w:p w:rsidR="00D35454" w:rsidRPr="00D35454" w:rsidRDefault="00D35454" w:rsidP="00D35454">
            <w:pPr>
              <w:keepNext/>
              <w:keepLines/>
              <w:suppressLineNumbers/>
              <w:textAlignment w:val="baseline"/>
            </w:pPr>
            <w:r w:rsidRPr="00D35454">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хорошо</w:t>
            </w:r>
          </w:p>
        </w:tc>
      </w:tr>
      <w:tr w:rsidR="00D35454" w:rsidRPr="00D35454" w:rsidTr="00B245B1">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textAlignment w:val="baseline"/>
            </w:pPr>
            <w:r w:rsidRPr="00D35454">
              <w:t>Обучающийся:</w:t>
            </w:r>
          </w:p>
          <w:p w:rsidR="00D35454" w:rsidRPr="00D35454" w:rsidRDefault="00D35454" w:rsidP="00D35454">
            <w:pPr>
              <w:keepNext/>
              <w:keepLines/>
              <w:suppressLineNumbers/>
              <w:textAlignment w:val="baseline"/>
            </w:pPr>
            <w:r w:rsidRPr="00D35454">
              <w:t>- знает и понимает основной материал программы;</w:t>
            </w:r>
          </w:p>
          <w:p w:rsidR="00D35454" w:rsidRPr="00D35454" w:rsidRDefault="00D35454" w:rsidP="00D35454">
            <w:pPr>
              <w:keepNext/>
              <w:keepLines/>
              <w:suppressLineNumbers/>
              <w:textAlignment w:val="baseline"/>
            </w:pPr>
            <w:r w:rsidRPr="00D35454">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удовлетворительно</w:t>
            </w:r>
          </w:p>
        </w:tc>
      </w:tr>
      <w:tr w:rsidR="00D35454" w:rsidRPr="00D35454" w:rsidTr="00B245B1">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textAlignment w:val="baseline"/>
            </w:pPr>
            <w:r w:rsidRPr="00D35454">
              <w:t>Обучающийся:</w:t>
            </w:r>
          </w:p>
          <w:p w:rsidR="00D35454" w:rsidRPr="00D35454" w:rsidRDefault="00D35454" w:rsidP="00D35454">
            <w:pPr>
              <w:keepNext/>
              <w:keepLines/>
              <w:suppressLineNumbers/>
              <w:textAlignment w:val="baseline"/>
            </w:pPr>
            <w:r w:rsidRPr="00D35454">
              <w:t>- излагает материал бессистемно;</w:t>
            </w:r>
          </w:p>
          <w:p w:rsidR="00D35454" w:rsidRPr="00D35454" w:rsidRDefault="00D35454" w:rsidP="00D35454">
            <w:pPr>
              <w:keepNext/>
              <w:keepLines/>
              <w:suppressLineNumbers/>
              <w:textAlignment w:val="baseline"/>
            </w:pPr>
            <w:r w:rsidRPr="00D35454">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35454" w:rsidRPr="00D35454" w:rsidRDefault="00D35454" w:rsidP="00D35454">
            <w:pPr>
              <w:keepNext/>
              <w:keepLines/>
              <w:suppressLineNumbers/>
              <w:jc w:val="center"/>
              <w:textAlignment w:val="baseline"/>
            </w:pPr>
            <w:r w:rsidRPr="00D35454">
              <w:rPr>
                <w:bCs/>
                <w:color w:val="000000"/>
                <w:kern w:val="24"/>
                <w:position w:val="1"/>
              </w:rPr>
              <w:t>неудовлетворительно</w:t>
            </w:r>
          </w:p>
        </w:tc>
      </w:tr>
    </w:tbl>
    <w:p w:rsidR="00D35454" w:rsidRPr="00D35454" w:rsidRDefault="00D35454" w:rsidP="00D35454">
      <w:pPr>
        <w:suppressAutoHyphens/>
        <w:jc w:val="center"/>
        <w:rPr>
          <w:bCs/>
          <w:smallCaps/>
          <w:sz w:val="28"/>
          <w:szCs w:val="28"/>
          <w:lang w:eastAsia="ar-SA"/>
        </w:rPr>
      </w:pPr>
    </w:p>
    <w:p w:rsidR="00D35454" w:rsidRPr="00D35454" w:rsidRDefault="00D35454" w:rsidP="00D35454">
      <w:pPr>
        <w:suppressAutoHyphens/>
        <w:jc w:val="center"/>
        <w:rPr>
          <w:bCs/>
          <w:smallCaps/>
          <w:sz w:val="28"/>
          <w:szCs w:val="28"/>
          <w:lang w:eastAsia="ar-SA"/>
        </w:rPr>
      </w:pPr>
    </w:p>
    <w:p w:rsidR="00D35454" w:rsidRPr="00D35454" w:rsidRDefault="00D35454" w:rsidP="00D35454">
      <w:pPr>
        <w:suppressAutoHyphens/>
        <w:jc w:val="center"/>
        <w:rPr>
          <w:bCs/>
          <w:smallCaps/>
          <w:sz w:val="28"/>
          <w:szCs w:val="28"/>
          <w:lang w:eastAsia="ar-SA"/>
        </w:rPr>
      </w:pPr>
    </w:p>
    <w:p w:rsidR="00D35454" w:rsidRPr="00D35454" w:rsidRDefault="00D35454" w:rsidP="00D35454">
      <w:pPr>
        <w:ind w:left="720" w:firstLine="360"/>
        <w:jc w:val="both"/>
        <w:rPr>
          <w:sz w:val="28"/>
          <w:szCs w:val="28"/>
        </w:rPr>
      </w:pPr>
    </w:p>
    <w:p w:rsidR="00D35454" w:rsidRPr="00D35454" w:rsidRDefault="00D35454" w:rsidP="00D35454">
      <w:pPr>
        <w:ind w:left="720" w:firstLine="360"/>
        <w:jc w:val="both"/>
        <w:rPr>
          <w:sz w:val="28"/>
          <w:szCs w:val="28"/>
        </w:rPr>
      </w:pPr>
      <w:r w:rsidRPr="00D35454">
        <w:rPr>
          <w:sz w:val="28"/>
          <w:szCs w:val="28"/>
        </w:rPr>
        <w:t>Составитель:</w:t>
      </w:r>
    </w:p>
    <w:p w:rsidR="00D35454" w:rsidRPr="00D35454" w:rsidRDefault="00D35454" w:rsidP="00D35454">
      <w:pPr>
        <w:ind w:left="720" w:firstLine="360"/>
        <w:jc w:val="both"/>
        <w:rPr>
          <w:sz w:val="28"/>
          <w:szCs w:val="28"/>
        </w:rPr>
      </w:pPr>
      <w:r w:rsidRPr="00D35454">
        <w:rPr>
          <w:sz w:val="28"/>
          <w:szCs w:val="28"/>
        </w:rPr>
        <w:t>Преподаватель охраны труда _______________Л. А. Новикова</w:t>
      </w:r>
    </w:p>
    <w:p w:rsidR="00D35454" w:rsidRPr="00D35454" w:rsidRDefault="00D35454" w:rsidP="00D35454">
      <w:pPr>
        <w:ind w:left="720" w:firstLine="360"/>
        <w:jc w:val="both"/>
        <w:rPr>
          <w:sz w:val="28"/>
          <w:szCs w:val="28"/>
        </w:rPr>
      </w:pPr>
    </w:p>
    <w:p w:rsidR="00D35454" w:rsidRPr="00D35454" w:rsidRDefault="00D35454" w:rsidP="00D35454">
      <w:pPr>
        <w:jc w:val="both"/>
        <w:rPr>
          <w:sz w:val="28"/>
          <w:szCs w:val="28"/>
        </w:rPr>
      </w:pPr>
    </w:p>
    <w:p w:rsidR="00D35454" w:rsidRPr="00D35454" w:rsidRDefault="00D35454" w:rsidP="00D35454">
      <w:pPr>
        <w:tabs>
          <w:tab w:val="left" w:pos="2295"/>
        </w:tabs>
        <w:rPr>
          <w:b/>
          <w:sz w:val="28"/>
          <w:szCs w:val="28"/>
        </w:rPr>
      </w:pPr>
    </w:p>
    <w:p w:rsidR="00D35454" w:rsidRPr="00D35454" w:rsidRDefault="00D35454" w:rsidP="00D35454"/>
    <w:p w:rsidR="00D35454" w:rsidRPr="00D35454" w:rsidRDefault="00D35454" w:rsidP="00D35454">
      <w:pPr>
        <w:keepNext/>
        <w:keepLines/>
        <w:suppressLineNumbers/>
        <w:suppressAutoHyphens/>
        <w:rPr>
          <w:sz w:val="28"/>
          <w:szCs w:val="28"/>
          <w:lang w:eastAsia="ru-RU"/>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D35454" w:rsidRDefault="00D35454" w:rsidP="001C7673">
      <w:pPr>
        <w:ind w:left="720" w:firstLine="360"/>
        <w:jc w:val="both"/>
        <w:rPr>
          <w:sz w:val="28"/>
          <w:szCs w:val="28"/>
        </w:rPr>
      </w:pPr>
    </w:p>
    <w:p w:rsidR="00BD27AC" w:rsidRDefault="00BD27AC" w:rsidP="001C7673">
      <w:pPr>
        <w:tabs>
          <w:tab w:val="left" w:pos="2295"/>
        </w:tabs>
        <w:rPr>
          <w:b/>
          <w:sz w:val="28"/>
          <w:szCs w:val="28"/>
        </w:rPr>
      </w:pPr>
    </w:p>
    <w:p w:rsidR="00BD27AC" w:rsidRPr="00F21255" w:rsidRDefault="00BD27AC" w:rsidP="001C7673"/>
    <w:p w:rsidR="00BD27AC" w:rsidRPr="00863129" w:rsidRDefault="00BD27AC" w:rsidP="001C7673">
      <w:pPr>
        <w:keepNext/>
        <w:keepLines/>
        <w:suppressLineNumbers/>
        <w:suppressAutoHyphens/>
        <w:rPr>
          <w:sz w:val="28"/>
          <w:szCs w:val="28"/>
          <w:lang w:eastAsia="ru-RU"/>
        </w:rPr>
      </w:pPr>
    </w:p>
    <w:sectPr w:rsidR="00BD27AC" w:rsidRPr="00863129" w:rsidSect="001D5F64">
      <w:footerReference w:type="default" r:id="rId8"/>
      <w:pgSz w:w="11906" w:h="16838"/>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5B1" w:rsidRDefault="00B245B1" w:rsidP="001D5F64">
      <w:r>
        <w:separator/>
      </w:r>
    </w:p>
  </w:endnote>
  <w:endnote w:type="continuationSeparator" w:id="1">
    <w:p w:rsidR="00B245B1" w:rsidRDefault="00B245B1" w:rsidP="001D5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OpenSymbol">
    <w:altName w:val="Arial Unicode MS"/>
    <w:panose1 w:val="020B0604020202020204"/>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5B1" w:rsidRDefault="00D70164">
    <w:pPr>
      <w:pStyle w:val="af0"/>
      <w:jc w:val="right"/>
    </w:pPr>
    <w:r>
      <w:fldChar w:fldCharType="begin"/>
    </w:r>
    <w:r w:rsidR="00B245B1">
      <w:instrText xml:space="preserve"> PAGE   \* MERGEFORMAT </w:instrText>
    </w:r>
    <w:r>
      <w:fldChar w:fldCharType="separate"/>
    </w:r>
    <w:r w:rsidR="00936EF7">
      <w:rPr>
        <w:noProof/>
      </w:rPr>
      <w:t>3</w:t>
    </w:r>
    <w:r>
      <w:rPr>
        <w:noProof/>
      </w:rPr>
      <w:fldChar w:fldCharType="end"/>
    </w:r>
  </w:p>
  <w:p w:rsidR="00B245B1" w:rsidRDefault="00B245B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5B1" w:rsidRDefault="00B245B1" w:rsidP="001D5F64">
      <w:r>
        <w:separator/>
      </w:r>
    </w:p>
  </w:footnote>
  <w:footnote w:type="continuationSeparator" w:id="1">
    <w:p w:rsidR="00B245B1" w:rsidRDefault="00B245B1" w:rsidP="001D5F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1">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5">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9"/>
  </w:num>
  <w:num w:numId="3">
    <w:abstractNumId w:val="2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1"/>
    <w:lvlOverride w:ilvl="0">
      <w:startOverride w:val="1"/>
    </w:lvlOverride>
  </w:num>
  <w:num w:numId="13">
    <w:abstractNumId w:val="14"/>
    <w:lvlOverride w:ilvl="0">
      <w:startOverride w:val="1"/>
    </w:lvlOverride>
  </w:num>
  <w:num w:numId="14">
    <w:abstractNumId w:val="13"/>
    <w:lvlOverride w:ilvl="0">
      <w:startOverride w:val="1"/>
    </w:lvlOverride>
  </w:num>
  <w:num w:numId="15">
    <w:abstractNumId w:val="5"/>
    <w:lvlOverride w:ilvl="0">
      <w:startOverride w:val="1"/>
    </w:lvlOverride>
  </w:num>
  <w:num w:numId="16">
    <w:abstractNumId w:val="2"/>
    <w:lvlOverride w:ilvl="0">
      <w:startOverride w:val="1"/>
    </w:lvlOverride>
  </w:num>
  <w:num w:numId="17">
    <w:abstractNumId w:val="0"/>
    <w:lvlOverride w:ilvl="0">
      <w:startOverride w:val="1"/>
    </w:lvlOverride>
  </w:num>
  <w:num w:numId="18">
    <w:abstractNumId w:val="6"/>
    <w:lvlOverride w:ilvl="0">
      <w:startOverride w:val="1"/>
    </w:lvlOverride>
  </w:num>
  <w:num w:numId="19">
    <w:abstractNumId w:val="15"/>
    <w:lvlOverride w:ilvl="0">
      <w:startOverride w:val="1"/>
    </w:lvlOverride>
  </w:num>
  <w:num w:numId="20">
    <w:abstractNumId w:val="9"/>
    <w:lvlOverride w:ilvl="0">
      <w:startOverride w:val="1"/>
    </w:lvlOverride>
  </w:num>
  <w:num w:numId="21">
    <w:abstractNumId w:val="11"/>
    <w:lvlOverride w:ilvl="0">
      <w:startOverride w:val="1"/>
    </w:lvlOverride>
  </w:num>
  <w:num w:numId="22">
    <w:abstractNumId w:val="3"/>
    <w:lvlOverride w:ilvl="0">
      <w:startOverride w:val="1"/>
    </w:lvlOverride>
  </w:num>
  <w:num w:numId="23">
    <w:abstractNumId w:val="10"/>
    <w:lvlOverride w:ilvl="0">
      <w:startOverride w:val="1"/>
    </w:lvlOverride>
  </w:num>
  <w:num w:numId="24">
    <w:abstractNumId w:val="4"/>
    <w:lvlOverride w:ilvl="0">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D5F64"/>
    <w:rsid w:val="00001AC1"/>
    <w:rsid w:val="000377D4"/>
    <w:rsid w:val="00094A91"/>
    <w:rsid w:val="000D2E9E"/>
    <w:rsid w:val="000D4103"/>
    <w:rsid w:val="00100E03"/>
    <w:rsid w:val="0012187C"/>
    <w:rsid w:val="00132E59"/>
    <w:rsid w:val="00142E33"/>
    <w:rsid w:val="00154924"/>
    <w:rsid w:val="00190198"/>
    <w:rsid w:val="001C2D6E"/>
    <w:rsid w:val="001C716A"/>
    <w:rsid w:val="001C7673"/>
    <w:rsid w:val="001D5F64"/>
    <w:rsid w:val="001E1CEE"/>
    <w:rsid w:val="00203F23"/>
    <w:rsid w:val="00240681"/>
    <w:rsid w:val="00242920"/>
    <w:rsid w:val="002A0B84"/>
    <w:rsid w:val="002A34BA"/>
    <w:rsid w:val="002C49DE"/>
    <w:rsid w:val="002F3EB8"/>
    <w:rsid w:val="00321C00"/>
    <w:rsid w:val="00337034"/>
    <w:rsid w:val="00356666"/>
    <w:rsid w:val="00363CCF"/>
    <w:rsid w:val="00364BCB"/>
    <w:rsid w:val="00384F4E"/>
    <w:rsid w:val="00392B45"/>
    <w:rsid w:val="003B0547"/>
    <w:rsid w:val="003F5B8E"/>
    <w:rsid w:val="003F5FF7"/>
    <w:rsid w:val="00404929"/>
    <w:rsid w:val="00411AD8"/>
    <w:rsid w:val="00431F04"/>
    <w:rsid w:val="00435110"/>
    <w:rsid w:val="00490193"/>
    <w:rsid w:val="004A2920"/>
    <w:rsid w:val="004B2D64"/>
    <w:rsid w:val="004C7177"/>
    <w:rsid w:val="004D5715"/>
    <w:rsid w:val="00532202"/>
    <w:rsid w:val="00540ADD"/>
    <w:rsid w:val="00545672"/>
    <w:rsid w:val="0055013B"/>
    <w:rsid w:val="00576E70"/>
    <w:rsid w:val="005855FF"/>
    <w:rsid w:val="005A281C"/>
    <w:rsid w:val="005A6797"/>
    <w:rsid w:val="005C078C"/>
    <w:rsid w:val="005E4310"/>
    <w:rsid w:val="005F4785"/>
    <w:rsid w:val="00622EE6"/>
    <w:rsid w:val="00631BC9"/>
    <w:rsid w:val="00691990"/>
    <w:rsid w:val="00691ED4"/>
    <w:rsid w:val="00693BC9"/>
    <w:rsid w:val="006A19DD"/>
    <w:rsid w:val="006B32E0"/>
    <w:rsid w:val="006D0CC0"/>
    <w:rsid w:val="006E0A68"/>
    <w:rsid w:val="00755B17"/>
    <w:rsid w:val="00757550"/>
    <w:rsid w:val="00782416"/>
    <w:rsid w:val="00790068"/>
    <w:rsid w:val="007A284F"/>
    <w:rsid w:val="007B4E01"/>
    <w:rsid w:val="007C5D52"/>
    <w:rsid w:val="007D3C7C"/>
    <w:rsid w:val="007E1991"/>
    <w:rsid w:val="007F21C8"/>
    <w:rsid w:val="007F4D42"/>
    <w:rsid w:val="007F56DB"/>
    <w:rsid w:val="00826AEE"/>
    <w:rsid w:val="00845DAC"/>
    <w:rsid w:val="00855AA5"/>
    <w:rsid w:val="00863129"/>
    <w:rsid w:val="00870FB5"/>
    <w:rsid w:val="00880E1F"/>
    <w:rsid w:val="00885278"/>
    <w:rsid w:val="008D0DCD"/>
    <w:rsid w:val="008E0BA1"/>
    <w:rsid w:val="008F40A3"/>
    <w:rsid w:val="008F7A8B"/>
    <w:rsid w:val="00903F75"/>
    <w:rsid w:val="00906D10"/>
    <w:rsid w:val="00911565"/>
    <w:rsid w:val="00936539"/>
    <w:rsid w:val="00936EF7"/>
    <w:rsid w:val="00965F36"/>
    <w:rsid w:val="00981B40"/>
    <w:rsid w:val="00994057"/>
    <w:rsid w:val="009C0DB6"/>
    <w:rsid w:val="009E7605"/>
    <w:rsid w:val="00A127D5"/>
    <w:rsid w:val="00A12AFD"/>
    <w:rsid w:val="00A212E7"/>
    <w:rsid w:val="00A31526"/>
    <w:rsid w:val="00A37837"/>
    <w:rsid w:val="00A444AF"/>
    <w:rsid w:val="00A6274E"/>
    <w:rsid w:val="00A66044"/>
    <w:rsid w:val="00A77D15"/>
    <w:rsid w:val="00A77D6C"/>
    <w:rsid w:val="00A963CC"/>
    <w:rsid w:val="00AA0EE9"/>
    <w:rsid w:val="00AB0EC7"/>
    <w:rsid w:val="00AD1118"/>
    <w:rsid w:val="00AF16EB"/>
    <w:rsid w:val="00AF594A"/>
    <w:rsid w:val="00B245B1"/>
    <w:rsid w:val="00B351CF"/>
    <w:rsid w:val="00B446D0"/>
    <w:rsid w:val="00B61DC2"/>
    <w:rsid w:val="00B64AF7"/>
    <w:rsid w:val="00B8069A"/>
    <w:rsid w:val="00B92959"/>
    <w:rsid w:val="00BD06AC"/>
    <w:rsid w:val="00BD1CAE"/>
    <w:rsid w:val="00BD27AC"/>
    <w:rsid w:val="00BE6EEC"/>
    <w:rsid w:val="00C12609"/>
    <w:rsid w:val="00C15F94"/>
    <w:rsid w:val="00C204F8"/>
    <w:rsid w:val="00C25D5A"/>
    <w:rsid w:val="00C35E11"/>
    <w:rsid w:val="00C435EE"/>
    <w:rsid w:val="00C465CA"/>
    <w:rsid w:val="00C629BD"/>
    <w:rsid w:val="00C709A1"/>
    <w:rsid w:val="00C91EED"/>
    <w:rsid w:val="00CD6922"/>
    <w:rsid w:val="00CD6CEB"/>
    <w:rsid w:val="00CF37FA"/>
    <w:rsid w:val="00CF437D"/>
    <w:rsid w:val="00D00706"/>
    <w:rsid w:val="00D35454"/>
    <w:rsid w:val="00D421B3"/>
    <w:rsid w:val="00D56041"/>
    <w:rsid w:val="00D61B0C"/>
    <w:rsid w:val="00D61BDA"/>
    <w:rsid w:val="00D70164"/>
    <w:rsid w:val="00D7270D"/>
    <w:rsid w:val="00D90017"/>
    <w:rsid w:val="00DA091B"/>
    <w:rsid w:val="00DC2B1E"/>
    <w:rsid w:val="00DF5C67"/>
    <w:rsid w:val="00E04241"/>
    <w:rsid w:val="00E23AD0"/>
    <w:rsid w:val="00E311EB"/>
    <w:rsid w:val="00E54D98"/>
    <w:rsid w:val="00E5699D"/>
    <w:rsid w:val="00E57A48"/>
    <w:rsid w:val="00E57E65"/>
    <w:rsid w:val="00E9114F"/>
    <w:rsid w:val="00EC610F"/>
    <w:rsid w:val="00EE2D6E"/>
    <w:rsid w:val="00EF69C1"/>
    <w:rsid w:val="00F109CE"/>
    <w:rsid w:val="00F13AC4"/>
    <w:rsid w:val="00F14A08"/>
    <w:rsid w:val="00F21255"/>
    <w:rsid w:val="00F2684C"/>
    <w:rsid w:val="00F80163"/>
    <w:rsid w:val="00FA3749"/>
    <w:rsid w:val="00FA42E9"/>
    <w:rsid w:val="00FA49C6"/>
    <w:rsid w:val="00FB2B38"/>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1D5F64"/>
    <w:rPr>
      <w:rFonts w:ascii="Times New Roman" w:eastAsia="Times New Roman" w:hAnsi="Times New Roman"/>
      <w:sz w:val="20"/>
      <w:szCs w:val="20"/>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3B0547"/>
    <w:rPr>
      <w:rFonts w:ascii="Times New Roman" w:hAnsi="Times New Roman" w:cs="Times New Roman"/>
      <w:b/>
      <w:kern w:val="28"/>
      <w:sz w:val="24"/>
      <w:szCs w:val="24"/>
    </w:rPr>
  </w:style>
  <w:style w:type="character" w:customStyle="1" w:styleId="20">
    <w:name w:val="Заголовок 2 Знак"/>
    <w:basedOn w:val="a2"/>
    <w:link w:val="2"/>
    <w:uiPriority w:val="99"/>
    <w:locked/>
    <w:rsid w:val="00CF37FA"/>
    <w:rPr>
      <w:rFonts w:ascii="Cambria" w:hAnsi="Cambria" w:cs="Times New Roman"/>
      <w:b/>
      <w:bCs/>
      <w:i/>
      <w:iCs/>
      <w:sz w:val="28"/>
      <w:szCs w:val="28"/>
      <w:lang w:eastAsia="en-US"/>
    </w:rPr>
  </w:style>
  <w:style w:type="character" w:customStyle="1" w:styleId="30">
    <w:name w:val="Заголовок 3 Знак"/>
    <w:basedOn w:val="a2"/>
    <w:link w:val="3"/>
    <w:uiPriority w:val="99"/>
    <w:locked/>
    <w:rsid w:val="001C7673"/>
    <w:rPr>
      <w:rFonts w:ascii="Times New Roman" w:hAnsi="Times New Roman" w:cs="Times New Roman"/>
      <w:b/>
      <w:sz w:val="20"/>
      <w:szCs w:val="20"/>
    </w:rPr>
  </w:style>
  <w:style w:type="character" w:customStyle="1" w:styleId="40">
    <w:name w:val="Заголовок 4 Знак"/>
    <w:basedOn w:val="a2"/>
    <w:link w:val="4"/>
    <w:uiPriority w:val="99"/>
    <w:locked/>
    <w:rsid w:val="001C7673"/>
    <w:rPr>
      <w:rFonts w:eastAsia="Times New Roman" w:cs="Times New Roman"/>
      <w:b/>
      <w:bCs/>
      <w:sz w:val="28"/>
      <w:szCs w:val="28"/>
      <w:lang w:eastAsia="ar-SA" w:bidi="ar-SA"/>
    </w:rPr>
  </w:style>
  <w:style w:type="character" w:customStyle="1" w:styleId="50">
    <w:name w:val="Заголовок 5 Знак"/>
    <w:basedOn w:val="a2"/>
    <w:link w:val="5"/>
    <w:uiPriority w:val="99"/>
    <w:locked/>
    <w:rsid w:val="001C7673"/>
    <w:rPr>
      <w:rFonts w:ascii="Arial" w:hAnsi="Arial" w:cs="Times New Roman"/>
      <w:sz w:val="20"/>
      <w:szCs w:val="20"/>
    </w:rPr>
  </w:style>
  <w:style w:type="character" w:customStyle="1" w:styleId="60">
    <w:name w:val="Заголовок 6 Знак"/>
    <w:basedOn w:val="a2"/>
    <w:link w:val="6"/>
    <w:uiPriority w:val="99"/>
    <w:locked/>
    <w:rsid w:val="001C7673"/>
    <w:rPr>
      <w:rFonts w:ascii="Times New Roman" w:hAnsi="Times New Roman" w:cs="Times New Roman"/>
      <w:b/>
      <w:bCs/>
    </w:rPr>
  </w:style>
  <w:style w:type="character" w:customStyle="1" w:styleId="70">
    <w:name w:val="Заголовок 7 Знак"/>
    <w:basedOn w:val="a2"/>
    <w:link w:val="7"/>
    <w:uiPriority w:val="99"/>
    <w:locked/>
    <w:rsid w:val="001C7673"/>
    <w:rPr>
      <w:rFonts w:ascii="Arial" w:hAnsi="Arial" w:cs="Times New Roman"/>
      <w:b/>
      <w:sz w:val="20"/>
      <w:szCs w:val="20"/>
    </w:rPr>
  </w:style>
  <w:style w:type="character" w:customStyle="1" w:styleId="80">
    <w:name w:val="Заголовок 8 Знак"/>
    <w:basedOn w:val="a2"/>
    <w:link w:val="8"/>
    <w:uiPriority w:val="99"/>
    <w:locked/>
    <w:rsid w:val="001C7673"/>
    <w:rPr>
      <w:rFonts w:ascii="Arial" w:hAnsi="Arial" w:cs="Times New Roman"/>
      <w:i/>
      <w:sz w:val="20"/>
      <w:szCs w:val="20"/>
    </w:rPr>
  </w:style>
  <w:style w:type="character" w:customStyle="1" w:styleId="90">
    <w:name w:val="Заголовок 9 Знак"/>
    <w:basedOn w:val="a2"/>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basedOn w:val="a2"/>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basedOn w:val="a2"/>
    <w:link w:val="a5"/>
    <w:uiPriority w:val="99"/>
    <w:semiHidden/>
    <w:locked/>
    <w:rsid w:val="001D5F64"/>
    <w:rPr>
      <w:rFonts w:ascii="Times New Roman" w:hAnsi="Times New Roman" w:cs="Times New Roman"/>
      <w:sz w:val="20"/>
      <w:szCs w:val="20"/>
    </w:rPr>
  </w:style>
  <w:style w:type="character" w:styleId="a7">
    <w:name w:val="footnote reference"/>
    <w:basedOn w:val="a2"/>
    <w:uiPriority w:val="99"/>
    <w:semiHidden/>
    <w:rsid w:val="001D5F64"/>
    <w:rPr>
      <w:rFonts w:cs="Times New Roman"/>
      <w:vertAlign w:val="superscript"/>
    </w:rPr>
  </w:style>
  <w:style w:type="paragraph" w:styleId="a8">
    <w:name w:val="List Paragraph"/>
    <w:basedOn w:val="a1"/>
    <w:uiPriority w:val="34"/>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basedOn w:val="a2"/>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basedOn w:val="a2"/>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szCs w:val="20"/>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basedOn w:val="a2"/>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basedOn w:val="a2"/>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basedOn w:val="a2"/>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basedOn w:val="a2"/>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sz w:val="20"/>
      <w:szCs w:val="20"/>
      <w:lang w:eastAsia="ar-SA"/>
    </w:rPr>
  </w:style>
  <w:style w:type="paragraph" w:customStyle="1" w:styleId="ConsNormal">
    <w:name w:val="ConsNormal"/>
    <w:uiPriority w:val="99"/>
    <w:rsid w:val="001C7673"/>
    <w:pPr>
      <w:suppressAutoHyphens/>
      <w:autoSpaceDE w:val="0"/>
      <w:ind w:right="19772" w:firstLine="720"/>
    </w:pPr>
    <w:rPr>
      <w:rFonts w:ascii="Arial" w:hAnsi="Arial" w:cs="Arial"/>
      <w:sz w:val="20"/>
      <w:szCs w:val="20"/>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szCs w:val="20"/>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basedOn w:val="a2"/>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basedOn w:val="a2"/>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basedOn w:val="a2"/>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basedOn w:val="a2"/>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basedOn w:val="a2"/>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basedOn w:val="a2"/>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basedOn w:val="a2"/>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basedOn w:val="a2"/>
    <w:uiPriority w:val="99"/>
    <w:qFormat/>
    <w:locked/>
    <w:rsid w:val="001C7673"/>
    <w:rPr>
      <w:rFonts w:cs="Times New Roman"/>
      <w:b/>
      <w:spacing w:val="0"/>
    </w:rPr>
  </w:style>
  <w:style w:type="character" w:styleId="affa">
    <w:name w:val="Emphasis"/>
    <w:basedOn w:val="a2"/>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basedOn w:val="a2"/>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basedOn w:val="a2"/>
    <w:link w:val="affc"/>
    <w:uiPriority w:val="99"/>
    <w:locked/>
    <w:rsid w:val="001C7673"/>
    <w:rPr>
      <w:rFonts w:ascii="Cambria" w:hAnsi="Cambria" w:cs="Times New Roman"/>
      <w:smallCaps/>
      <w:color w:val="365F91"/>
      <w:sz w:val="28"/>
      <w:szCs w:val="28"/>
      <w:lang w:val="en-US" w:eastAsia="en-US"/>
    </w:rPr>
  </w:style>
  <w:style w:type="character" w:styleId="affe">
    <w:name w:val="Subtle Emphasis"/>
    <w:basedOn w:val="a2"/>
    <w:uiPriority w:val="99"/>
    <w:qFormat/>
    <w:rsid w:val="001C7673"/>
    <w:rPr>
      <w:smallCaps/>
      <w:color w:val="5A5A5A"/>
      <w:vertAlign w:val="baseline"/>
    </w:rPr>
  </w:style>
  <w:style w:type="character" w:styleId="afff">
    <w:name w:val="Intense Emphasis"/>
    <w:basedOn w:val="a2"/>
    <w:uiPriority w:val="99"/>
    <w:qFormat/>
    <w:rsid w:val="001C7673"/>
    <w:rPr>
      <w:b/>
      <w:smallCaps/>
      <w:color w:val="4F81BD"/>
      <w:spacing w:val="40"/>
    </w:rPr>
  </w:style>
  <w:style w:type="character" w:styleId="afff0">
    <w:name w:val="Subtle Reference"/>
    <w:basedOn w:val="a2"/>
    <w:uiPriority w:val="99"/>
    <w:qFormat/>
    <w:rsid w:val="001C7673"/>
    <w:rPr>
      <w:rFonts w:ascii="Cambria" w:hAnsi="Cambria"/>
      <w:i/>
      <w:smallCaps/>
      <w:color w:val="5A5A5A"/>
      <w:spacing w:val="20"/>
    </w:rPr>
  </w:style>
  <w:style w:type="character" w:styleId="afff1">
    <w:name w:val="Intense Reference"/>
    <w:basedOn w:val="a2"/>
    <w:uiPriority w:val="99"/>
    <w:qFormat/>
    <w:rsid w:val="001C7673"/>
    <w:rPr>
      <w:rFonts w:ascii="Cambria" w:hAnsi="Cambria"/>
      <w:b/>
      <w:i/>
      <w:smallCaps/>
      <w:color w:val="17365D"/>
      <w:spacing w:val="20"/>
    </w:rPr>
  </w:style>
  <w:style w:type="character" w:styleId="afff2">
    <w:name w:val="Book Title"/>
    <w:basedOn w:val="a2"/>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basedOn w:val="a2"/>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basedOn w:val="a2"/>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1D5F64"/>
    <w:rPr>
      <w:rFonts w:ascii="Times New Roman" w:eastAsia="Times New Roman" w:hAnsi="Times New Roman"/>
      <w:sz w:val="20"/>
      <w:szCs w:val="20"/>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3B0547"/>
    <w:rPr>
      <w:rFonts w:ascii="Times New Roman" w:hAnsi="Times New Roman" w:cs="Times New Roman"/>
      <w:b/>
      <w:kern w:val="28"/>
      <w:sz w:val="24"/>
      <w:szCs w:val="24"/>
    </w:rPr>
  </w:style>
  <w:style w:type="character" w:customStyle="1" w:styleId="20">
    <w:name w:val="Заголовок 2 Знак"/>
    <w:basedOn w:val="a2"/>
    <w:link w:val="2"/>
    <w:uiPriority w:val="99"/>
    <w:locked/>
    <w:rsid w:val="00CF37FA"/>
    <w:rPr>
      <w:rFonts w:ascii="Cambria" w:hAnsi="Cambria" w:cs="Times New Roman"/>
      <w:b/>
      <w:bCs/>
      <w:i/>
      <w:iCs/>
      <w:sz w:val="28"/>
      <w:szCs w:val="28"/>
      <w:lang w:eastAsia="en-US"/>
    </w:rPr>
  </w:style>
  <w:style w:type="character" w:customStyle="1" w:styleId="30">
    <w:name w:val="Заголовок 3 Знак"/>
    <w:basedOn w:val="a2"/>
    <w:link w:val="3"/>
    <w:uiPriority w:val="99"/>
    <w:locked/>
    <w:rsid w:val="001C7673"/>
    <w:rPr>
      <w:rFonts w:ascii="Times New Roman" w:hAnsi="Times New Roman" w:cs="Times New Roman"/>
      <w:b/>
      <w:sz w:val="20"/>
      <w:szCs w:val="20"/>
    </w:rPr>
  </w:style>
  <w:style w:type="character" w:customStyle="1" w:styleId="40">
    <w:name w:val="Заголовок 4 Знак"/>
    <w:basedOn w:val="a2"/>
    <w:link w:val="4"/>
    <w:uiPriority w:val="99"/>
    <w:locked/>
    <w:rsid w:val="001C7673"/>
    <w:rPr>
      <w:rFonts w:eastAsia="Times New Roman" w:cs="Times New Roman"/>
      <w:b/>
      <w:bCs/>
      <w:sz w:val="28"/>
      <w:szCs w:val="28"/>
      <w:lang w:eastAsia="ar-SA" w:bidi="ar-SA"/>
    </w:rPr>
  </w:style>
  <w:style w:type="character" w:customStyle="1" w:styleId="50">
    <w:name w:val="Заголовок 5 Знак"/>
    <w:basedOn w:val="a2"/>
    <w:link w:val="5"/>
    <w:uiPriority w:val="99"/>
    <w:locked/>
    <w:rsid w:val="001C7673"/>
    <w:rPr>
      <w:rFonts w:ascii="Arial" w:hAnsi="Arial" w:cs="Times New Roman"/>
      <w:sz w:val="20"/>
      <w:szCs w:val="20"/>
    </w:rPr>
  </w:style>
  <w:style w:type="character" w:customStyle="1" w:styleId="60">
    <w:name w:val="Заголовок 6 Знак"/>
    <w:basedOn w:val="a2"/>
    <w:link w:val="6"/>
    <w:uiPriority w:val="99"/>
    <w:locked/>
    <w:rsid w:val="001C7673"/>
    <w:rPr>
      <w:rFonts w:ascii="Times New Roman" w:hAnsi="Times New Roman" w:cs="Times New Roman"/>
      <w:b/>
      <w:bCs/>
    </w:rPr>
  </w:style>
  <w:style w:type="character" w:customStyle="1" w:styleId="70">
    <w:name w:val="Заголовок 7 Знак"/>
    <w:basedOn w:val="a2"/>
    <w:link w:val="7"/>
    <w:uiPriority w:val="99"/>
    <w:locked/>
    <w:rsid w:val="001C7673"/>
    <w:rPr>
      <w:rFonts w:ascii="Arial" w:hAnsi="Arial" w:cs="Times New Roman"/>
      <w:b/>
      <w:sz w:val="20"/>
      <w:szCs w:val="20"/>
    </w:rPr>
  </w:style>
  <w:style w:type="character" w:customStyle="1" w:styleId="80">
    <w:name w:val="Заголовок 8 Знак"/>
    <w:basedOn w:val="a2"/>
    <w:link w:val="8"/>
    <w:uiPriority w:val="99"/>
    <w:locked/>
    <w:rsid w:val="001C7673"/>
    <w:rPr>
      <w:rFonts w:ascii="Arial" w:hAnsi="Arial" w:cs="Times New Roman"/>
      <w:i/>
      <w:sz w:val="20"/>
      <w:szCs w:val="20"/>
    </w:rPr>
  </w:style>
  <w:style w:type="character" w:customStyle="1" w:styleId="90">
    <w:name w:val="Заголовок 9 Знак"/>
    <w:basedOn w:val="a2"/>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basedOn w:val="a2"/>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basedOn w:val="a2"/>
    <w:link w:val="a5"/>
    <w:uiPriority w:val="99"/>
    <w:semiHidden/>
    <w:locked/>
    <w:rsid w:val="001D5F64"/>
    <w:rPr>
      <w:rFonts w:ascii="Times New Roman" w:hAnsi="Times New Roman" w:cs="Times New Roman"/>
      <w:sz w:val="20"/>
      <w:szCs w:val="20"/>
    </w:rPr>
  </w:style>
  <w:style w:type="character" w:styleId="a7">
    <w:name w:val="footnote reference"/>
    <w:basedOn w:val="a2"/>
    <w:uiPriority w:val="99"/>
    <w:semiHidden/>
    <w:rsid w:val="001D5F64"/>
    <w:rPr>
      <w:rFonts w:cs="Times New Roman"/>
      <w:vertAlign w:val="superscript"/>
    </w:rPr>
  </w:style>
  <w:style w:type="paragraph" w:styleId="a8">
    <w:name w:val="List Paragraph"/>
    <w:basedOn w:val="a1"/>
    <w:uiPriority w:val="99"/>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basedOn w:val="a2"/>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basedOn w:val="a2"/>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szCs w:val="20"/>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basedOn w:val="a2"/>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basedOn w:val="a2"/>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basedOn w:val="a2"/>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basedOn w:val="a2"/>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sz w:val="20"/>
      <w:szCs w:val="20"/>
      <w:lang w:eastAsia="ar-SA"/>
    </w:rPr>
  </w:style>
  <w:style w:type="paragraph" w:customStyle="1" w:styleId="ConsNormal">
    <w:name w:val="ConsNormal"/>
    <w:uiPriority w:val="99"/>
    <w:rsid w:val="001C7673"/>
    <w:pPr>
      <w:suppressAutoHyphens/>
      <w:autoSpaceDE w:val="0"/>
      <w:ind w:right="19772" w:firstLine="720"/>
    </w:pPr>
    <w:rPr>
      <w:rFonts w:ascii="Arial" w:hAnsi="Arial" w:cs="Arial"/>
      <w:sz w:val="20"/>
      <w:szCs w:val="20"/>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szCs w:val="20"/>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basedOn w:val="a2"/>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basedOn w:val="a2"/>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basedOn w:val="a2"/>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basedOn w:val="a2"/>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basedOn w:val="a2"/>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basedOn w:val="a2"/>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basedOn w:val="a2"/>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basedOn w:val="a2"/>
    <w:uiPriority w:val="99"/>
    <w:qFormat/>
    <w:locked/>
    <w:rsid w:val="001C7673"/>
    <w:rPr>
      <w:rFonts w:cs="Times New Roman"/>
      <w:b/>
      <w:spacing w:val="0"/>
    </w:rPr>
  </w:style>
  <w:style w:type="character" w:styleId="affa">
    <w:name w:val="Emphasis"/>
    <w:basedOn w:val="a2"/>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basedOn w:val="a2"/>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basedOn w:val="a2"/>
    <w:link w:val="affc"/>
    <w:uiPriority w:val="99"/>
    <w:locked/>
    <w:rsid w:val="001C7673"/>
    <w:rPr>
      <w:rFonts w:ascii="Cambria" w:hAnsi="Cambria" w:cs="Times New Roman"/>
      <w:smallCaps/>
      <w:color w:val="365F91"/>
      <w:sz w:val="28"/>
      <w:szCs w:val="28"/>
      <w:lang w:val="en-US" w:eastAsia="en-US"/>
    </w:rPr>
  </w:style>
  <w:style w:type="character" w:styleId="affe">
    <w:name w:val="Subtle Emphasis"/>
    <w:basedOn w:val="a2"/>
    <w:uiPriority w:val="99"/>
    <w:qFormat/>
    <w:rsid w:val="001C7673"/>
    <w:rPr>
      <w:smallCaps/>
      <w:color w:val="5A5A5A"/>
      <w:vertAlign w:val="baseline"/>
    </w:rPr>
  </w:style>
  <w:style w:type="character" w:styleId="afff">
    <w:name w:val="Intense Emphasis"/>
    <w:basedOn w:val="a2"/>
    <w:uiPriority w:val="99"/>
    <w:qFormat/>
    <w:rsid w:val="001C7673"/>
    <w:rPr>
      <w:b/>
      <w:smallCaps/>
      <w:color w:val="4F81BD"/>
      <w:spacing w:val="40"/>
    </w:rPr>
  </w:style>
  <w:style w:type="character" w:styleId="afff0">
    <w:name w:val="Subtle Reference"/>
    <w:basedOn w:val="a2"/>
    <w:uiPriority w:val="99"/>
    <w:qFormat/>
    <w:rsid w:val="001C7673"/>
    <w:rPr>
      <w:rFonts w:ascii="Cambria" w:hAnsi="Cambria"/>
      <w:i/>
      <w:smallCaps/>
      <w:color w:val="5A5A5A"/>
      <w:spacing w:val="20"/>
    </w:rPr>
  </w:style>
  <w:style w:type="character" w:styleId="afff1">
    <w:name w:val="Intense Reference"/>
    <w:basedOn w:val="a2"/>
    <w:uiPriority w:val="99"/>
    <w:qFormat/>
    <w:rsid w:val="001C7673"/>
    <w:rPr>
      <w:rFonts w:ascii="Cambria" w:hAnsi="Cambria"/>
      <w:b/>
      <w:i/>
      <w:smallCaps/>
      <w:color w:val="17365D"/>
      <w:spacing w:val="20"/>
    </w:rPr>
  </w:style>
  <w:style w:type="character" w:styleId="afff2">
    <w:name w:val="Book Title"/>
    <w:basedOn w:val="a2"/>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basedOn w:val="a2"/>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basedOn w:val="a2"/>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webSettings.xml><?xml version="1.0" encoding="utf-8"?>
<w:webSettings xmlns:r="http://schemas.openxmlformats.org/officeDocument/2006/relationships" xmlns:w="http://schemas.openxmlformats.org/wordprocessingml/2006/main">
  <w:divs>
    <w:div w:id="52626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4C7E2-0555-468A-A8A2-BB31661D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52</Pages>
  <Words>12185</Words>
  <Characters>80091</Characters>
  <Application>Microsoft Office Word</Application>
  <DocSecurity>0</DocSecurity>
  <Lines>667</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Admin</cp:lastModifiedBy>
  <cp:revision>20</cp:revision>
  <cp:lastPrinted>2020-09-19T07:20:00Z</cp:lastPrinted>
  <dcterms:created xsi:type="dcterms:W3CDTF">2014-11-10T16:12:00Z</dcterms:created>
  <dcterms:modified xsi:type="dcterms:W3CDTF">2020-12-01T15:27:00Z</dcterms:modified>
</cp:coreProperties>
</file>